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A2C88" w14:textId="77777777" w:rsidR="00DE527B" w:rsidRDefault="00DE527B">
      <w:pPr>
        <w:jc w:val="center"/>
        <w:rPr>
          <w:rFonts w:cs="Arial"/>
          <w:b/>
          <w:sz w:val="32"/>
        </w:rPr>
      </w:pPr>
    </w:p>
    <w:p w14:paraId="61C1FF94" w14:textId="641B0FAE" w:rsidR="00F92891" w:rsidRPr="00073B7D" w:rsidRDefault="00DA77F3">
      <w:pPr>
        <w:jc w:val="center"/>
        <w:rPr>
          <w:rFonts w:cs="Arial"/>
        </w:rPr>
      </w:pPr>
      <w:r w:rsidRPr="00073B7D">
        <w:rPr>
          <w:rFonts w:cs="Arial"/>
          <w:b/>
          <w:sz w:val="32"/>
        </w:rPr>
        <w:t>ESTUDO TÉCNICO PRELIMINAR – ETP</w:t>
      </w:r>
    </w:p>
    <w:p w14:paraId="6A76AF79" w14:textId="77777777" w:rsidR="00F92891" w:rsidRPr="00073B7D" w:rsidRDefault="00DA77F3">
      <w:pPr>
        <w:jc w:val="center"/>
        <w:rPr>
          <w:rFonts w:cs="Arial"/>
          <w:b/>
        </w:rPr>
      </w:pPr>
      <w:r w:rsidRPr="00073B7D">
        <w:rPr>
          <w:rFonts w:cs="Arial"/>
          <w:b/>
        </w:rPr>
        <w:t xml:space="preserve">Lei Federal nº 14.133/2021 – </w:t>
      </w:r>
      <w:proofErr w:type="spellStart"/>
      <w:r w:rsidRPr="00073B7D">
        <w:rPr>
          <w:rFonts w:cs="Arial"/>
          <w:b/>
        </w:rPr>
        <w:t>Fase</w:t>
      </w:r>
      <w:proofErr w:type="spellEnd"/>
      <w:r w:rsidRPr="00073B7D">
        <w:rPr>
          <w:rFonts w:cs="Arial"/>
          <w:b/>
        </w:rPr>
        <w:t xml:space="preserve"> </w:t>
      </w:r>
      <w:proofErr w:type="spellStart"/>
      <w:r w:rsidRPr="00073B7D">
        <w:rPr>
          <w:rFonts w:cs="Arial"/>
          <w:b/>
        </w:rPr>
        <w:t>Preparatória</w:t>
      </w:r>
      <w:proofErr w:type="spellEnd"/>
      <w:r w:rsidRPr="00073B7D">
        <w:rPr>
          <w:rFonts w:cs="Arial"/>
          <w:b/>
        </w:rPr>
        <w:t xml:space="preserve"> da </w:t>
      </w:r>
      <w:proofErr w:type="spellStart"/>
      <w:r w:rsidRPr="00073B7D">
        <w:rPr>
          <w:rFonts w:cs="Arial"/>
          <w:b/>
        </w:rPr>
        <w:t>Contratação</w:t>
      </w:r>
      <w:proofErr w:type="spellEnd"/>
    </w:p>
    <w:p w14:paraId="27D4BEEC" w14:textId="77777777" w:rsidR="00A3658F" w:rsidRPr="00073B7D" w:rsidRDefault="00A3658F">
      <w:pPr>
        <w:jc w:val="center"/>
        <w:rPr>
          <w:rFonts w:cs="Arial"/>
        </w:rPr>
      </w:pPr>
    </w:p>
    <w:tbl>
      <w:tblPr>
        <w:tblStyle w:val="Tabelacomgrade"/>
        <w:tblW w:w="0" w:type="auto"/>
        <w:jc w:val="center"/>
        <w:tblLook w:val="04A0" w:firstRow="1" w:lastRow="0" w:firstColumn="1" w:lastColumn="0" w:noHBand="0" w:noVBand="1"/>
      </w:tblPr>
      <w:tblGrid>
        <w:gridCol w:w="3129"/>
        <w:gridCol w:w="6535"/>
      </w:tblGrid>
      <w:tr w:rsidR="00F92891" w:rsidRPr="00073B7D" w14:paraId="57E905CE" w14:textId="77777777" w:rsidTr="0053075A">
        <w:trPr>
          <w:cantSplit/>
          <w:tblHeader/>
          <w:jc w:val="center"/>
        </w:trPr>
        <w:tc>
          <w:tcPr>
            <w:tcW w:w="3129" w:type="dxa"/>
            <w:vAlign w:val="center"/>
          </w:tcPr>
          <w:p w14:paraId="6636A592" w14:textId="1219277B" w:rsidR="00F92891" w:rsidRPr="00057F88" w:rsidRDefault="00A3658F">
            <w:pPr>
              <w:rPr>
                <w:rFonts w:cs="Arial"/>
                <w:szCs w:val="24"/>
              </w:rPr>
            </w:pPr>
            <w:r w:rsidRPr="00057F88">
              <w:rPr>
                <w:rFonts w:cs="Arial"/>
                <w:b/>
                <w:szCs w:val="24"/>
              </w:rPr>
              <w:t>ÓRGÃO/ENTIDADE</w:t>
            </w:r>
          </w:p>
        </w:tc>
        <w:tc>
          <w:tcPr>
            <w:tcW w:w="6535" w:type="dxa"/>
            <w:vAlign w:val="center"/>
          </w:tcPr>
          <w:p w14:paraId="597AD277" w14:textId="69FF7569" w:rsidR="00F92891" w:rsidRPr="00057F88" w:rsidRDefault="00DA77F3">
            <w:pPr>
              <w:rPr>
                <w:rFonts w:cs="Arial"/>
                <w:szCs w:val="24"/>
              </w:rPr>
            </w:pPr>
            <w:proofErr w:type="spellStart"/>
            <w:r w:rsidRPr="00057F88">
              <w:rPr>
                <w:rFonts w:cs="Arial"/>
                <w:szCs w:val="24"/>
              </w:rPr>
              <w:t>Município</w:t>
            </w:r>
            <w:proofErr w:type="spellEnd"/>
            <w:r w:rsidRPr="00057F88">
              <w:rPr>
                <w:rFonts w:cs="Arial"/>
                <w:szCs w:val="24"/>
              </w:rPr>
              <w:t xml:space="preserve"> de </w:t>
            </w:r>
            <w:proofErr w:type="spellStart"/>
            <w:r w:rsidR="003E3D53" w:rsidRPr="00057F88">
              <w:rPr>
                <w:rFonts w:cs="Arial"/>
                <w:szCs w:val="24"/>
              </w:rPr>
              <w:t>Cabaceiras</w:t>
            </w:r>
            <w:proofErr w:type="spellEnd"/>
            <w:r w:rsidR="003E3D53" w:rsidRPr="00057F88">
              <w:rPr>
                <w:rFonts w:cs="Arial"/>
                <w:szCs w:val="24"/>
              </w:rPr>
              <w:t xml:space="preserve"> do </w:t>
            </w:r>
            <w:proofErr w:type="spellStart"/>
            <w:r w:rsidR="003E3D53" w:rsidRPr="00057F88">
              <w:rPr>
                <w:rFonts w:cs="Arial"/>
                <w:szCs w:val="24"/>
              </w:rPr>
              <w:t>Paraguaçu</w:t>
            </w:r>
            <w:proofErr w:type="spellEnd"/>
            <w:r w:rsidRPr="00057F88">
              <w:rPr>
                <w:rFonts w:cs="Arial"/>
                <w:szCs w:val="24"/>
              </w:rPr>
              <w:t>/BA</w:t>
            </w:r>
          </w:p>
        </w:tc>
      </w:tr>
      <w:tr w:rsidR="00F92891" w:rsidRPr="00073B7D" w14:paraId="62D36B6C" w14:textId="77777777" w:rsidTr="0053075A">
        <w:trPr>
          <w:cantSplit/>
          <w:jc w:val="center"/>
        </w:trPr>
        <w:tc>
          <w:tcPr>
            <w:tcW w:w="3129" w:type="dxa"/>
            <w:vAlign w:val="center"/>
          </w:tcPr>
          <w:p w14:paraId="2190A33A" w14:textId="750FEE87" w:rsidR="00F92891" w:rsidRPr="00057F88" w:rsidRDefault="00A3658F">
            <w:pPr>
              <w:rPr>
                <w:rFonts w:cs="Arial"/>
                <w:szCs w:val="24"/>
              </w:rPr>
            </w:pPr>
            <w:r w:rsidRPr="00057F88">
              <w:rPr>
                <w:rFonts w:cs="Arial"/>
                <w:b/>
                <w:szCs w:val="24"/>
              </w:rPr>
              <w:t>UNIDADE REQUISITANTE</w:t>
            </w:r>
          </w:p>
        </w:tc>
        <w:tc>
          <w:tcPr>
            <w:tcW w:w="6535" w:type="dxa"/>
            <w:vAlign w:val="center"/>
          </w:tcPr>
          <w:p w14:paraId="44D2B76B" w14:textId="7E05D878" w:rsidR="00F92891" w:rsidRPr="00057F88" w:rsidRDefault="00DA77F3">
            <w:pPr>
              <w:rPr>
                <w:rFonts w:cs="Arial"/>
                <w:szCs w:val="24"/>
              </w:rPr>
            </w:pPr>
            <w:proofErr w:type="spellStart"/>
            <w:r w:rsidRPr="00057F88">
              <w:rPr>
                <w:rFonts w:cs="Arial"/>
                <w:szCs w:val="24"/>
              </w:rPr>
              <w:t>Secretaria</w:t>
            </w:r>
            <w:proofErr w:type="spellEnd"/>
            <w:r w:rsidRPr="00057F88">
              <w:rPr>
                <w:rFonts w:cs="Arial"/>
                <w:szCs w:val="24"/>
              </w:rPr>
              <w:t xml:space="preserve"> </w:t>
            </w:r>
            <w:r w:rsidR="003C19CD" w:rsidRPr="00057F88">
              <w:rPr>
                <w:rFonts w:cs="Arial"/>
                <w:szCs w:val="24"/>
              </w:rPr>
              <w:t xml:space="preserve">Municipal de </w:t>
            </w:r>
            <w:proofErr w:type="spellStart"/>
            <w:r w:rsidR="002918B0">
              <w:rPr>
                <w:rFonts w:cs="Arial"/>
                <w:szCs w:val="24"/>
              </w:rPr>
              <w:t>Cultura</w:t>
            </w:r>
            <w:proofErr w:type="spellEnd"/>
            <w:r w:rsidR="002918B0">
              <w:rPr>
                <w:rFonts w:cs="Arial"/>
                <w:szCs w:val="24"/>
              </w:rPr>
              <w:t xml:space="preserve">, </w:t>
            </w:r>
            <w:proofErr w:type="spellStart"/>
            <w:r w:rsidR="002918B0">
              <w:rPr>
                <w:rFonts w:cs="Arial"/>
                <w:szCs w:val="24"/>
              </w:rPr>
              <w:t>Esporte</w:t>
            </w:r>
            <w:proofErr w:type="spellEnd"/>
            <w:r w:rsidR="002918B0">
              <w:rPr>
                <w:rFonts w:cs="Arial"/>
                <w:szCs w:val="24"/>
              </w:rPr>
              <w:t xml:space="preserve"> e Turismo</w:t>
            </w:r>
          </w:p>
        </w:tc>
      </w:tr>
      <w:tr w:rsidR="00F92891" w:rsidRPr="00073B7D" w14:paraId="41FE6B49" w14:textId="77777777" w:rsidTr="0053075A">
        <w:trPr>
          <w:cantSplit/>
          <w:jc w:val="center"/>
        </w:trPr>
        <w:tc>
          <w:tcPr>
            <w:tcW w:w="3129" w:type="dxa"/>
            <w:vAlign w:val="center"/>
          </w:tcPr>
          <w:p w14:paraId="3851FED0" w14:textId="1FC2E0FA" w:rsidR="00F92891" w:rsidRPr="00057F88" w:rsidRDefault="00A3658F">
            <w:pPr>
              <w:rPr>
                <w:rFonts w:cs="Arial"/>
                <w:szCs w:val="24"/>
              </w:rPr>
            </w:pPr>
            <w:r w:rsidRPr="00057F88">
              <w:rPr>
                <w:rFonts w:cs="Arial"/>
                <w:b/>
                <w:szCs w:val="24"/>
              </w:rPr>
              <w:t>OBJETO PRELIMINAR</w:t>
            </w:r>
          </w:p>
        </w:tc>
        <w:tc>
          <w:tcPr>
            <w:tcW w:w="6535" w:type="dxa"/>
            <w:vAlign w:val="center"/>
          </w:tcPr>
          <w:p w14:paraId="3CA93260" w14:textId="2659481B" w:rsidR="00F92891" w:rsidRPr="00057F88" w:rsidRDefault="000C52AF" w:rsidP="000C52AF">
            <w:pPr>
              <w:jc w:val="both"/>
              <w:rPr>
                <w:rFonts w:cs="Arial"/>
                <w:szCs w:val="24"/>
              </w:rPr>
            </w:pPr>
            <w:proofErr w:type="spellStart"/>
            <w:r w:rsidRPr="00057F88">
              <w:rPr>
                <w:rFonts w:cs="Arial"/>
                <w:szCs w:val="24"/>
              </w:rPr>
              <w:t>Contratação</w:t>
            </w:r>
            <w:proofErr w:type="spellEnd"/>
            <w:r w:rsidRPr="00057F88">
              <w:rPr>
                <w:rFonts w:cs="Arial"/>
                <w:szCs w:val="24"/>
              </w:rPr>
              <w:t xml:space="preserve"> de </w:t>
            </w:r>
            <w:proofErr w:type="spellStart"/>
            <w:r w:rsidRPr="00057F88">
              <w:rPr>
                <w:rFonts w:cs="Arial"/>
                <w:szCs w:val="24"/>
              </w:rPr>
              <w:t>empresa</w:t>
            </w:r>
            <w:proofErr w:type="spellEnd"/>
            <w:r w:rsidRPr="00057F88">
              <w:rPr>
                <w:rFonts w:cs="Arial"/>
                <w:szCs w:val="24"/>
              </w:rPr>
              <w:t xml:space="preserve"> de </w:t>
            </w:r>
            <w:proofErr w:type="spellStart"/>
            <w:r w:rsidRPr="00057F88">
              <w:rPr>
                <w:rFonts w:cs="Arial"/>
                <w:szCs w:val="24"/>
              </w:rPr>
              <w:t>engenharia</w:t>
            </w:r>
            <w:proofErr w:type="spellEnd"/>
            <w:r w:rsidRPr="00057F88">
              <w:rPr>
                <w:rFonts w:cs="Arial"/>
                <w:szCs w:val="24"/>
              </w:rPr>
              <w:t xml:space="preserve"> para Construção de Campo de </w:t>
            </w:r>
            <w:proofErr w:type="spellStart"/>
            <w:r w:rsidRPr="00057F88">
              <w:rPr>
                <w:rFonts w:cs="Arial"/>
                <w:szCs w:val="24"/>
              </w:rPr>
              <w:t>futebol</w:t>
            </w:r>
            <w:proofErr w:type="spellEnd"/>
            <w:r w:rsidRPr="00057F88">
              <w:rPr>
                <w:rFonts w:cs="Arial"/>
                <w:szCs w:val="24"/>
              </w:rPr>
              <w:t xml:space="preserve"> com grama </w:t>
            </w:r>
            <w:proofErr w:type="spellStart"/>
            <w:r w:rsidRPr="00057F88">
              <w:rPr>
                <w:rFonts w:cs="Arial"/>
                <w:szCs w:val="24"/>
              </w:rPr>
              <w:t>sintética</w:t>
            </w:r>
            <w:proofErr w:type="spellEnd"/>
            <w:r w:rsidRPr="00057F88">
              <w:rPr>
                <w:rFonts w:cs="Arial"/>
                <w:szCs w:val="24"/>
              </w:rPr>
              <w:t xml:space="preserve"> (society), </w:t>
            </w:r>
            <w:proofErr w:type="spellStart"/>
            <w:r w:rsidRPr="00057F88">
              <w:rPr>
                <w:rFonts w:cs="Arial"/>
                <w:szCs w:val="24"/>
              </w:rPr>
              <w:t>localidade</w:t>
            </w:r>
            <w:proofErr w:type="spellEnd"/>
            <w:r w:rsidRPr="00057F88">
              <w:rPr>
                <w:rFonts w:cs="Arial"/>
                <w:szCs w:val="24"/>
              </w:rPr>
              <w:t xml:space="preserve"> de Nova Aparecida no </w:t>
            </w:r>
            <w:proofErr w:type="spellStart"/>
            <w:r w:rsidRPr="00057F88">
              <w:rPr>
                <w:rFonts w:cs="Arial"/>
                <w:szCs w:val="24"/>
              </w:rPr>
              <w:t>município</w:t>
            </w:r>
            <w:proofErr w:type="spellEnd"/>
            <w:r w:rsidRPr="00057F88">
              <w:rPr>
                <w:rFonts w:cs="Arial"/>
                <w:szCs w:val="24"/>
              </w:rPr>
              <w:t xml:space="preserve"> de </w:t>
            </w:r>
            <w:proofErr w:type="spellStart"/>
            <w:r w:rsidRPr="00057F88">
              <w:rPr>
                <w:rFonts w:cs="Arial"/>
                <w:szCs w:val="24"/>
              </w:rPr>
              <w:t>Cabaceiras</w:t>
            </w:r>
            <w:proofErr w:type="spellEnd"/>
            <w:r w:rsidRPr="00057F88">
              <w:rPr>
                <w:rFonts w:cs="Arial"/>
                <w:szCs w:val="24"/>
              </w:rPr>
              <w:t xml:space="preserve"> do </w:t>
            </w:r>
            <w:proofErr w:type="spellStart"/>
            <w:r w:rsidRPr="00057F88">
              <w:rPr>
                <w:rFonts w:cs="Arial"/>
                <w:szCs w:val="24"/>
              </w:rPr>
              <w:t>Paraguaçu</w:t>
            </w:r>
            <w:proofErr w:type="spellEnd"/>
            <w:r w:rsidRPr="00057F88">
              <w:rPr>
                <w:rFonts w:cs="Arial"/>
                <w:szCs w:val="24"/>
              </w:rPr>
              <w:t xml:space="preserve"> - Bahia</w:t>
            </w:r>
          </w:p>
        </w:tc>
      </w:tr>
      <w:tr w:rsidR="00F92891" w:rsidRPr="00073B7D" w14:paraId="6668518B" w14:textId="77777777" w:rsidTr="0053075A">
        <w:trPr>
          <w:cantSplit/>
          <w:jc w:val="center"/>
        </w:trPr>
        <w:tc>
          <w:tcPr>
            <w:tcW w:w="3129" w:type="dxa"/>
            <w:vAlign w:val="center"/>
          </w:tcPr>
          <w:p w14:paraId="5866A443" w14:textId="60ACB7B9" w:rsidR="00F92891" w:rsidRPr="00057F88" w:rsidRDefault="00A3658F">
            <w:pPr>
              <w:rPr>
                <w:rFonts w:cs="Arial"/>
                <w:szCs w:val="24"/>
              </w:rPr>
            </w:pPr>
            <w:r w:rsidRPr="00057F88">
              <w:rPr>
                <w:rFonts w:cs="Arial"/>
                <w:b/>
                <w:szCs w:val="24"/>
              </w:rPr>
              <w:t>RESPONSÁVEIS PELA ELABORAÇÃO</w:t>
            </w:r>
          </w:p>
        </w:tc>
        <w:tc>
          <w:tcPr>
            <w:tcW w:w="6535" w:type="dxa"/>
            <w:vAlign w:val="center"/>
          </w:tcPr>
          <w:p w14:paraId="74B888E3" w14:textId="4D7F4C9D" w:rsidR="00F92891" w:rsidRPr="00057F88" w:rsidRDefault="00691D67" w:rsidP="005B4A99">
            <w:pPr>
              <w:jc w:val="both"/>
              <w:rPr>
                <w:rFonts w:cs="Arial"/>
                <w:szCs w:val="24"/>
              </w:rPr>
            </w:pPr>
            <w:proofErr w:type="spellStart"/>
            <w:r w:rsidRPr="009F571B">
              <w:rPr>
                <w:rFonts w:cs="Arial"/>
                <w:sz w:val="20"/>
              </w:rPr>
              <w:t>Equipe</w:t>
            </w:r>
            <w:proofErr w:type="spellEnd"/>
            <w:r w:rsidRPr="009F571B">
              <w:rPr>
                <w:rFonts w:cs="Arial"/>
                <w:sz w:val="20"/>
              </w:rPr>
              <w:t xml:space="preserve"> de </w:t>
            </w:r>
            <w:proofErr w:type="spellStart"/>
            <w:r w:rsidRPr="009F571B">
              <w:rPr>
                <w:rFonts w:cs="Arial"/>
                <w:sz w:val="20"/>
              </w:rPr>
              <w:t>Planejamento</w:t>
            </w:r>
            <w:proofErr w:type="spellEnd"/>
            <w:r w:rsidRPr="009F571B">
              <w:rPr>
                <w:rFonts w:cs="Arial"/>
                <w:sz w:val="20"/>
              </w:rPr>
              <w:t xml:space="preserve"> / </w:t>
            </w:r>
            <w:proofErr w:type="spellStart"/>
            <w:r w:rsidRPr="009F571B">
              <w:rPr>
                <w:rFonts w:cs="Arial"/>
                <w:sz w:val="20"/>
              </w:rPr>
              <w:t>Engenharia</w:t>
            </w:r>
            <w:proofErr w:type="spellEnd"/>
            <w:r w:rsidRPr="009F571B">
              <w:rPr>
                <w:rFonts w:cs="Arial"/>
                <w:sz w:val="20"/>
              </w:rPr>
              <w:t xml:space="preserve"> </w:t>
            </w:r>
            <w:r>
              <w:rPr>
                <w:rFonts w:cs="Arial"/>
                <w:sz w:val="20"/>
              </w:rPr>
              <w:t xml:space="preserve">/ </w:t>
            </w:r>
            <w:proofErr w:type="spellStart"/>
            <w:r w:rsidRPr="00691D67">
              <w:rPr>
                <w:rFonts w:cs="Arial"/>
                <w:szCs w:val="24"/>
              </w:rPr>
              <w:t>Secretaria</w:t>
            </w:r>
            <w:proofErr w:type="spellEnd"/>
            <w:r w:rsidRPr="00691D67">
              <w:rPr>
                <w:rFonts w:cs="Arial"/>
                <w:szCs w:val="24"/>
              </w:rPr>
              <w:t xml:space="preserve"> Municipal de </w:t>
            </w:r>
            <w:proofErr w:type="spellStart"/>
            <w:r w:rsidRPr="00691D67">
              <w:rPr>
                <w:rFonts w:cs="Arial"/>
                <w:szCs w:val="24"/>
              </w:rPr>
              <w:t>Cultura</w:t>
            </w:r>
            <w:proofErr w:type="spellEnd"/>
            <w:r w:rsidRPr="00691D67">
              <w:rPr>
                <w:rFonts w:cs="Arial"/>
                <w:szCs w:val="24"/>
              </w:rPr>
              <w:t xml:space="preserve">, </w:t>
            </w:r>
            <w:proofErr w:type="spellStart"/>
            <w:r w:rsidRPr="00691D67">
              <w:rPr>
                <w:rFonts w:cs="Arial"/>
                <w:szCs w:val="24"/>
              </w:rPr>
              <w:t>Esporte</w:t>
            </w:r>
            <w:proofErr w:type="spellEnd"/>
            <w:r w:rsidRPr="00691D67">
              <w:rPr>
                <w:rFonts w:cs="Arial"/>
                <w:szCs w:val="24"/>
              </w:rPr>
              <w:t xml:space="preserve"> e Turismo</w:t>
            </w:r>
          </w:p>
        </w:tc>
      </w:tr>
      <w:tr w:rsidR="00F92891" w:rsidRPr="00073B7D" w14:paraId="446AF36E" w14:textId="77777777" w:rsidTr="0053075A">
        <w:trPr>
          <w:cantSplit/>
          <w:jc w:val="center"/>
        </w:trPr>
        <w:tc>
          <w:tcPr>
            <w:tcW w:w="3129" w:type="dxa"/>
            <w:vAlign w:val="center"/>
          </w:tcPr>
          <w:p w14:paraId="4B0D1CAF" w14:textId="76CCC08E" w:rsidR="00F92891" w:rsidRPr="00057F88" w:rsidRDefault="00A3658F">
            <w:pPr>
              <w:rPr>
                <w:rFonts w:cs="Arial"/>
                <w:szCs w:val="24"/>
              </w:rPr>
            </w:pPr>
            <w:r w:rsidRPr="00057F88">
              <w:rPr>
                <w:rFonts w:cs="Arial"/>
                <w:b/>
                <w:szCs w:val="24"/>
              </w:rPr>
              <w:t>DATA</w:t>
            </w:r>
          </w:p>
        </w:tc>
        <w:tc>
          <w:tcPr>
            <w:tcW w:w="6535" w:type="dxa"/>
            <w:vAlign w:val="center"/>
          </w:tcPr>
          <w:p w14:paraId="51124196" w14:textId="3F949150" w:rsidR="00F92891" w:rsidRPr="00057F88" w:rsidRDefault="003E3D53">
            <w:pPr>
              <w:rPr>
                <w:rFonts w:cs="Arial"/>
                <w:szCs w:val="24"/>
              </w:rPr>
            </w:pPr>
            <w:r w:rsidRPr="00057F88">
              <w:rPr>
                <w:rFonts w:cs="Arial"/>
                <w:szCs w:val="24"/>
              </w:rPr>
              <w:t>05</w:t>
            </w:r>
            <w:r w:rsidR="00A3658F" w:rsidRPr="00057F88">
              <w:rPr>
                <w:rFonts w:cs="Arial"/>
                <w:szCs w:val="24"/>
              </w:rPr>
              <w:t>/</w:t>
            </w:r>
            <w:r w:rsidRPr="00057F88">
              <w:rPr>
                <w:rFonts w:cs="Arial"/>
                <w:szCs w:val="24"/>
              </w:rPr>
              <w:t>05</w:t>
            </w:r>
            <w:r w:rsidR="00A3658F" w:rsidRPr="00057F88">
              <w:rPr>
                <w:rFonts w:cs="Arial"/>
                <w:szCs w:val="24"/>
              </w:rPr>
              <w:t>/</w:t>
            </w:r>
            <w:r w:rsidRPr="00057F88">
              <w:rPr>
                <w:rFonts w:cs="Arial"/>
                <w:szCs w:val="24"/>
              </w:rPr>
              <w:t>2026</w:t>
            </w:r>
          </w:p>
        </w:tc>
      </w:tr>
    </w:tbl>
    <w:p w14:paraId="391DA4BC" w14:textId="77777777" w:rsidR="00A3658F" w:rsidRPr="00073B7D" w:rsidRDefault="00A3658F">
      <w:pPr>
        <w:pStyle w:val="Ttulo1"/>
        <w:rPr>
          <w:rFonts w:ascii="Arial" w:hAnsi="Arial" w:cs="Arial"/>
        </w:rPr>
      </w:pPr>
    </w:p>
    <w:p w14:paraId="49165E8D" w14:textId="27AD297F" w:rsidR="00F92891" w:rsidRPr="00073B7D" w:rsidRDefault="00A3658F">
      <w:pPr>
        <w:pStyle w:val="Ttulo1"/>
        <w:rPr>
          <w:rFonts w:ascii="Arial" w:hAnsi="Arial" w:cs="Arial"/>
        </w:rPr>
      </w:pPr>
      <w:r w:rsidRPr="00073B7D">
        <w:rPr>
          <w:rFonts w:ascii="Arial" w:hAnsi="Arial" w:cs="Arial"/>
        </w:rPr>
        <w:t>1. FUNDAMENTAÇÃO, FINALIDADE E METODOLOGIA</w:t>
      </w:r>
    </w:p>
    <w:p w14:paraId="7A361FEF" w14:textId="77777777" w:rsidR="00F92891" w:rsidRPr="00073B7D" w:rsidRDefault="00DA77F3" w:rsidP="00A3658F">
      <w:pPr>
        <w:spacing w:line="360" w:lineRule="auto"/>
        <w:jc w:val="both"/>
        <w:rPr>
          <w:rFonts w:cs="Arial"/>
        </w:rPr>
      </w:pPr>
      <w:r w:rsidRPr="00073B7D">
        <w:rPr>
          <w:rFonts w:cs="Arial"/>
        </w:rPr>
        <w:t>O presente Estudo Técnico Preliminar constitui a primeira etapa do planejamento da contratação e tem por finalidade evidenciar o problema a ser resolvido, avaliar as alternativas disponíveis e demonstrar a solução mais adequada sob os aspectos técnico, econômico, operacional, ambiental e jurídico, nos termos do art. 18, §1º, da Lei Federal nº 14.133/2021.</w:t>
      </w:r>
    </w:p>
    <w:p w14:paraId="0974166E" w14:textId="77777777" w:rsidR="00F92891" w:rsidRPr="00073B7D" w:rsidRDefault="00DA77F3" w:rsidP="00A3658F">
      <w:pPr>
        <w:spacing w:line="360" w:lineRule="auto"/>
        <w:jc w:val="both"/>
        <w:rPr>
          <w:rFonts w:cs="Arial"/>
        </w:rPr>
      </w:pPr>
      <w:proofErr w:type="gramStart"/>
      <w:r w:rsidRPr="00073B7D">
        <w:rPr>
          <w:rFonts w:cs="Arial"/>
        </w:rPr>
        <w:t>A</w:t>
      </w:r>
      <w:proofErr w:type="gramEnd"/>
      <w:r w:rsidRPr="00073B7D">
        <w:rPr>
          <w:rFonts w:cs="Arial"/>
        </w:rPr>
        <w:t xml:space="preserve"> elaboração deste ETP observa, ainda, as boas práticas de planejamento e governança das contratações públicas recomendadas pelos órgãos de controle, especialmente quanto à caracterização da necessidade pública, motivação suficiente, estimativas fundamentadas, análise de mercado, justificativa do parcelamento ou não da solução e declaração conclusiva de viabilidade.</w:t>
      </w:r>
    </w:p>
    <w:p w14:paraId="458D1E27" w14:textId="77777777" w:rsidR="00F92891" w:rsidRPr="00073B7D" w:rsidRDefault="00DA77F3" w:rsidP="00A3658F">
      <w:pPr>
        <w:spacing w:line="360" w:lineRule="auto"/>
        <w:jc w:val="both"/>
        <w:rPr>
          <w:rFonts w:cs="Arial"/>
        </w:rPr>
      </w:pPr>
      <w:r w:rsidRPr="00073B7D">
        <w:rPr>
          <w:rFonts w:cs="Arial"/>
        </w:rPr>
        <w:t xml:space="preserve">A metodologia adotada compreendeu: análise da demanda formalizada pela unidade requisitante; verificação do alinhamento com o planejamento administrativo e orçamentário; levantamento preliminar de soluções existentes no mercado; análise dos requisitos mínimos necessários; estimativa de quantidades e de valor; avaliação de riscos, impactos ambientais e providências prévias; e conclusão sobre </w:t>
      </w:r>
      <w:proofErr w:type="gramStart"/>
      <w:r w:rsidRPr="00073B7D">
        <w:rPr>
          <w:rFonts w:cs="Arial"/>
        </w:rPr>
        <w:t>a</w:t>
      </w:r>
      <w:proofErr w:type="gramEnd"/>
      <w:r w:rsidRPr="00073B7D">
        <w:rPr>
          <w:rFonts w:cs="Arial"/>
        </w:rPr>
        <w:t xml:space="preserve"> adequação da contratação ao interesse público.</w:t>
      </w:r>
    </w:p>
    <w:p w14:paraId="51CA8DBE" w14:textId="53C564B2" w:rsidR="00F92891" w:rsidRPr="00073B7D" w:rsidRDefault="00A3658F" w:rsidP="00A3658F">
      <w:pPr>
        <w:pStyle w:val="Ttulo1"/>
        <w:spacing w:line="360" w:lineRule="auto"/>
        <w:rPr>
          <w:rFonts w:ascii="Arial" w:hAnsi="Arial" w:cs="Arial"/>
        </w:rPr>
      </w:pPr>
      <w:r w:rsidRPr="00073B7D">
        <w:rPr>
          <w:rFonts w:ascii="Arial" w:hAnsi="Arial" w:cs="Arial"/>
        </w:rPr>
        <w:lastRenderedPageBreak/>
        <w:t>2. DESCRIÇÃO DA NECESSIDADE DA CONTRATAÇÃO</w:t>
      </w:r>
    </w:p>
    <w:p w14:paraId="6106EB2E" w14:textId="2A3F42BA" w:rsidR="00CE19FE" w:rsidRPr="00CE19FE" w:rsidRDefault="00DA77F3" w:rsidP="00CE19FE">
      <w:pPr>
        <w:spacing w:line="360" w:lineRule="auto"/>
        <w:jc w:val="both"/>
        <w:rPr>
          <w:rFonts w:cs="Arial"/>
        </w:rPr>
      </w:pPr>
      <w:r w:rsidRPr="00073B7D">
        <w:rPr>
          <w:rFonts w:cs="Arial"/>
        </w:rPr>
        <w:t xml:space="preserve">A </w:t>
      </w:r>
      <w:proofErr w:type="spellStart"/>
      <w:r w:rsidRPr="00073B7D">
        <w:rPr>
          <w:rFonts w:cs="Arial"/>
        </w:rPr>
        <w:t>necessidade</w:t>
      </w:r>
      <w:proofErr w:type="spellEnd"/>
      <w:r w:rsidRPr="00073B7D">
        <w:rPr>
          <w:rFonts w:cs="Arial"/>
        </w:rPr>
        <w:t xml:space="preserve"> </w:t>
      </w:r>
      <w:proofErr w:type="spellStart"/>
      <w:r w:rsidRPr="00073B7D">
        <w:rPr>
          <w:rFonts w:cs="Arial"/>
        </w:rPr>
        <w:t>administrativa</w:t>
      </w:r>
      <w:proofErr w:type="spellEnd"/>
      <w:r w:rsidRPr="00073B7D">
        <w:rPr>
          <w:rFonts w:cs="Arial"/>
        </w:rPr>
        <w:t xml:space="preserve"> </w:t>
      </w:r>
      <w:proofErr w:type="spellStart"/>
      <w:r w:rsidRPr="00073B7D">
        <w:rPr>
          <w:rFonts w:cs="Arial"/>
        </w:rPr>
        <w:t>decorre</w:t>
      </w:r>
      <w:proofErr w:type="spellEnd"/>
      <w:r w:rsidRPr="00073B7D">
        <w:rPr>
          <w:rFonts w:cs="Arial"/>
        </w:rPr>
        <w:t xml:space="preserve"> </w:t>
      </w:r>
      <w:r w:rsidR="00CE19FE" w:rsidRPr="00CE19FE">
        <w:rPr>
          <w:rFonts w:cs="Arial"/>
        </w:rPr>
        <w:t xml:space="preserve">da </w:t>
      </w:r>
      <w:proofErr w:type="spellStart"/>
      <w:r w:rsidR="00CE19FE" w:rsidRPr="00CE19FE">
        <w:rPr>
          <w:rFonts w:cs="Arial"/>
        </w:rPr>
        <w:t>necessidade</w:t>
      </w:r>
      <w:proofErr w:type="spellEnd"/>
      <w:r w:rsidR="00CE19FE" w:rsidRPr="00CE19FE">
        <w:rPr>
          <w:rFonts w:cs="Arial"/>
        </w:rPr>
        <w:t xml:space="preserve"> de </w:t>
      </w:r>
      <w:proofErr w:type="spellStart"/>
      <w:r w:rsidR="00CE19FE" w:rsidRPr="00CE19FE">
        <w:rPr>
          <w:rFonts w:cs="Arial"/>
        </w:rPr>
        <w:t>ampliar</w:t>
      </w:r>
      <w:proofErr w:type="spellEnd"/>
      <w:r w:rsidR="00CE19FE" w:rsidRPr="00CE19FE">
        <w:rPr>
          <w:rFonts w:cs="Arial"/>
        </w:rPr>
        <w:t xml:space="preserve"> e </w:t>
      </w:r>
      <w:proofErr w:type="spellStart"/>
      <w:r w:rsidR="00CE19FE" w:rsidRPr="00CE19FE">
        <w:rPr>
          <w:rFonts w:cs="Arial"/>
        </w:rPr>
        <w:t>melhorar</w:t>
      </w:r>
      <w:proofErr w:type="spellEnd"/>
      <w:r w:rsidR="00CE19FE" w:rsidRPr="00CE19FE">
        <w:rPr>
          <w:rFonts w:cs="Arial"/>
        </w:rPr>
        <w:t xml:space="preserve"> </w:t>
      </w:r>
      <w:proofErr w:type="gramStart"/>
      <w:r w:rsidR="00CE19FE" w:rsidRPr="00CE19FE">
        <w:rPr>
          <w:rFonts w:cs="Arial"/>
        </w:rPr>
        <w:t>a</w:t>
      </w:r>
      <w:proofErr w:type="gramEnd"/>
      <w:r w:rsidR="00CE19FE" w:rsidRPr="00CE19FE">
        <w:rPr>
          <w:rFonts w:cs="Arial"/>
        </w:rPr>
        <w:t xml:space="preserve"> </w:t>
      </w:r>
      <w:proofErr w:type="spellStart"/>
      <w:r w:rsidR="00CE19FE" w:rsidRPr="00CE19FE">
        <w:rPr>
          <w:rFonts w:cs="Arial"/>
        </w:rPr>
        <w:t>infraestrutura</w:t>
      </w:r>
      <w:proofErr w:type="spellEnd"/>
      <w:r w:rsidR="00CE19FE" w:rsidRPr="00CE19FE">
        <w:rPr>
          <w:rFonts w:cs="Arial"/>
        </w:rPr>
        <w:t xml:space="preserve"> </w:t>
      </w:r>
      <w:proofErr w:type="spellStart"/>
      <w:r w:rsidR="00CE19FE" w:rsidRPr="00CE19FE">
        <w:rPr>
          <w:rFonts w:cs="Arial"/>
        </w:rPr>
        <w:t>esportiva</w:t>
      </w:r>
      <w:proofErr w:type="spellEnd"/>
      <w:r w:rsidR="00CE19FE" w:rsidRPr="00CE19FE">
        <w:rPr>
          <w:rFonts w:cs="Arial"/>
        </w:rPr>
        <w:t xml:space="preserve"> do </w:t>
      </w:r>
      <w:proofErr w:type="spellStart"/>
      <w:r w:rsidR="00CE19FE" w:rsidRPr="00CE19FE">
        <w:rPr>
          <w:rFonts w:cs="Arial"/>
        </w:rPr>
        <w:t>Município</w:t>
      </w:r>
      <w:proofErr w:type="spellEnd"/>
      <w:r w:rsidR="00CE19FE" w:rsidRPr="00CE19FE">
        <w:rPr>
          <w:rFonts w:cs="Arial"/>
        </w:rPr>
        <w:t xml:space="preserve"> de </w:t>
      </w:r>
      <w:proofErr w:type="spellStart"/>
      <w:r w:rsidR="00CE19FE" w:rsidRPr="00CE19FE">
        <w:rPr>
          <w:rFonts w:cs="Arial"/>
        </w:rPr>
        <w:t>Cabaceiras</w:t>
      </w:r>
      <w:proofErr w:type="spellEnd"/>
      <w:r w:rsidR="00CE19FE" w:rsidRPr="00CE19FE">
        <w:rPr>
          <w:rFonts w:cs="Arial"/>
        </w:rPr>
        <w:t xml:space="preserve"> do </w:t>
      </w:r>
      <w:proofErr w:type="spellStart"/>
      <w:r w:rsidR="00CE19FE" w:rsidRPr="00CE19FE">
        <w:rPr>
          <w:rFonts w:cs="Arial"/>
        </w:rPr>
        <w:t>Paraguaçu</w:t>
      </w:r>
      <w:proofErr w:type="spellEnd"/>
      <w:r w:rsidR="00CE19FE" w:rsidRPr="00CE19FE">
        <w:rPr>
          <w:rFonts w:cs="Arial"/>
        </w:rPr>
        <w:t xml:space="preserve">, </w:t>
      </w:r>
      <w:proofErr w:type="spellStart"/>
      <w:r w:rsidR="00CE19FE" w:rsidRPr="00CE19FE">
        <w:rPr>
          <w:rFonts w:cs="Arial"/>
        </w:rPr>
        <w:t>especialmente</w:t>
      </w:r>
      <w:proofErr w:type="spellEnd"/>
      <w:r w:rsidR="00CE19FE" w:rsidRPr="00CE19FE">
        <w:rPr>
          <w:rFonts w:cs="Arial"/>
        </w:rPr>
        <w:t xml:space="preserve"> </w:t>
      </w:r>
      <w:proofErr w:type="spellStart"/>
      <w:r w:rsidR="00CE19FE" w:rsidRPr="00CE19FE">
        <w:rPr>
          <w:rFonts w:cs="Arial"/>
        </w:rPr>
        <w:t>na</w:t>
      </w:r>
      <w:proofErr w:type="spellEnd"/>
      <w:r w:rsidR="00CE19FE" w:rsidRPr="00CE19FE">
        <w:rPr>
          <w:rFonts w:cs="Arial"/>
        </w:rPr>
        <w:t xml:space="preserve"> </w:t>
      </w:r>
      <w:proofErr w:type="spellStart"/>
      <w:r w:rsidR="00CE19FE" w:rsidRPr="00CE19FE">
        <w:rPr>
          <w:rFonts w:cs="Arial"/>
        </w:rPr>
        <w:t>comunidade</w:t>
      </w:r>
      <w:proofErr w:type="spellEnd"/>
      <w:r w:rsidR="00CE19FE" w:rsidRPr="00CE19FE">
        <w:rPr>
          <w:rFonts w:cs="Arial"/>
        </w:rPr>
        <w:t xml:space="preserve"> de Nova Aparecida, que </w:t>
      </w:r>
      <w:proofErr w:type="spellStart"/>
      <w:r w:rsidR="00CE19FE" w:rsidRPr="00CE19FE">
        <w:rPr>
          <w:rFonts w:cs="Arial"/>
        </w:rPr>
        <w:t>atualmente</w:t>
      </w:r>
      <w:proofErr w:type="spellEnd"/>
      <w:r w:rsidR="00CE19FE" w:rsidRPr="00CE19FE">
        <w:rPr>
          <w:rFonts w:cs="Arial"/>
        </w:rPr>
        <w:t xml:space="preserve"> </w:t>
      </w:r>
      <w:proofErr w:type="spellStart"/>
      <w:r w:rsidR="00CE19FE" w:rsidRPr="00CE19FE">
        <w:rPr>
          <w:rFonts w:cs="Arial"/>
        </w:rPr>
        <w:t>não</w:t>
      </w:r>
      <w:proofErr w:type="spellEnd"/>
      <w:r w:rsidR="00CE19FE" w:rsidRPr="00CE19FE">
        <w:rPr>
          <w:rFonts w:cs="Arial"/>
        </w:rPr>
        <w:t xml:space="preserve"> </w:t>
      </w:r>
      <w:proofErr w:type="spellStart"/>
      <w:r w:rsidR="00CE19FE" w:rsidRPr="00CE19FE">
        <w:rPr>
          <w:rFonts w:cs="Arial"/>
        </w:rPr>
        <w:t>dispõe</w:t>
      </w:r>
      <w:proofErr w:type="spellEnd"/>
      <w:r w:rsidR="00CE19FE" w:rsidRPr="00CE19FE">
        <w:rPr>
          <w:rFonts w:cs="Arial"/>
        </w:rPr>
        <w:t xml:space="preserve"> de </w:t>
      </w:r>
      <w:proofErr w:type="spellStart"/>
      <w:r w:rsidR="00CE19FE" w:rsidRPr="00CE19FE">
        <w:rPr>
          <w:rFonts w:cs="Arial"/>
        </w:rPr>
        <w:t>equipamento</w:t>
      </w:r>
      <w:proofErr w:type="spellEnd"/>
      <w:r w:rsidR="00CE19FE" w:rsidRPr="00CE19FE">
        <w:rPr>
          <w:rFonts w:cs="Arial"/>
        </w:rPr>
        <w:t xml:space="preserve"> </w:t>
      </w:r>
      <w:proofErr w:type="spellStart"/>
      <w:r w:rsidR="00CE19FE" w:rsidRPr="00CE19FE">
        <w:rPr>
          <w:rFonts w:cs="Arial"/>
        </w:rPr>
        <w:t>esportivo</w:t>
      </w:r>
      <w:proofErr w:type="spellEnd"/>
      <w:r w:rsidR="00CE19FE" w:rsidRPr="00CE19FE">
        <w:rPr>
          <w:rFonts w:cs="Arial"/>
        </w:rPr>
        <w:t xml:space="preserve"> </w:t>
      </w:r>
      <w:proofErr w:type="spellStart"/>
      <w:r w:rsidR="00CE19FE" w:rsidRPr="00CE19FE">
        <w:rPr>
          <w:rFonts w:cs="Arial"/>
        </w:rPr>
        <w:t>adequado</w:t>
      </w:r>
      <w:proofErr w:type="spellEnd"/>
      <w:r w:rsidR="00CE19FE" w:rsidRPr="00CE19FE">
        <w:rPr>
          <w:rFonts w:cs="Arial"/>
        </w:rPr>
        <w:t xml:space="preserve"> para a </w:t>
      </w:r>
      <w:proofErr w:type="spellStart"/>
      <w:r w:rsidR="00CE19FE" w:rsidRPr="00CE19FE">
        <w:rPr>
          <w:rFonts w:cs="Arial"/>
        </w:rPr>
        <w:t>prática</w:t>
      </w:r>
      <w:proofErr w:type="spellEnd"/>
      <w:r w:rsidR="00CE19FE" w:rsidRPr="00CE19FE">
        <w:rPr>
          <w:rFonts w:cs="Arial"/>
        </w:rPr>
        <w:t xml:space="preserve"> de </w:t>
      </w:r>
      <w:proofErr w:type="spellStart"/>
      <w:r w:rsidR="00CE19FE" w:rsidRPr="00CE19FE">
        <w:rPr>
          <w:rFonts w:cs="Arial"/>
        </w:rPr>
        <w:t>futebol</w:t>
      </w:r>
      <w:proofErr w:type="spellEnd"/>
      <w:r w:rsidR="00CE19FE" w:rsidRPr="00CE19FE">
        <w:rPr>
          <w:rFonts w:cs="Arial"/>
        </w:rPr>
        <w:t xml:space="preserve"> e </w:t>
      </w:r>
      <w:proofErr w:type="spellStart"/>
      <w:r w:rsidR="00CE19FE" w:rsidRPr="00CE19FE">
        <w:rPr>
          <w:rFonts w:cs="Arial"/>
        </w:rPr>
        <w:t>demais</w:t>
      </w:r>
      <w:proofErr w:type="spellEnd"/>
      <w:r w:rsidR="00CE19FE" w:rsidRPr="00CE19FE">
        <w:rPr>
          <w:rFonts w:cs="Arial"/>
        </w:rPr>
        <w:t xml:space="preserve"> </w:t>
      </w:r>
      <w:proofErr w:type="spellStart"/>
      <w:r w:rsidR="00CE19FE" w:rsidRPr="00CE19FE">
        <w:rPr>
          <w:rFonts w:cs="Arial"/>
        </w:rPr>
        <w:t>atividades</w:t>
      </w:r>
      <w:proofErr w:type="spellEnd"/>
      <w:r w:rsidR="00CE19FE" w:rsidRPr="00CE19FE">
        <w:rPr>
          <w:rFonts w:cs="Arial"/>
        </w:rPr>
        <w:t xml:space="preserve"> </w:t>
      </w:r>
      <w:proofErr w:type="spellStart"/>
      <w:r w:rsidR="00CE19FE" w:rsidRPr="00CE19FE">
        <w:rPr>
          <w:rFonts w:cs="Arial"/>
        </w:rPr>
        <w:t>recreativas</w:t>
      </w:r>
      <w:proofErr w:type="spellEnd"/>
      <w:r w:rsidR="00CE19FE" w:rsidRPr="00CE19FE">
        <w:rPr>
          <w:rFonts w:cs="Arial"/>
        </w:rPr>
        <w:t>.</w:t>
      </w:r>
    </w:p>
    <w:p w14:paraId="002FE7B9" w14:textId="77777777" w:rsidR="00CE19FE" w:rsidRPr="00CE19FE" w:rsidRDefault="00CE19FE" w:rsidP="00CE19FE">
      <w:pPr>
        <w:spacing w:line="360" w:lineRule="auto"/>
        <w:jc w:val="both"/>
        <w:rPr>
          <w:rFonts w:cs="Arial"/>
        </w:rPr>
      </w:pPr>
      <w:proofErr w:type="gramStart"/>
      <w:r w:rsidRPr="00CE19FE">
        <w:rPr>
          <w:rFonts w:cs="Arial"/>
        </w:rPr>
        <w:t>A</w:t>
      </w:r>
      <w:proofErr w:type="gramEnd"/>
      <w:r w:rsidRPr="00CE19FE">
        <w:rPr>
          <w:rFonts w:cs="Arial"/>
        </w:rPr>
        <w:t xml:space="preserve"> </w:t>
      </w:r>
      <w:proofErr w:type="spellStart"/>
      <w:r w:rsidRPr="00CE19FE">
        <w:rPr>
          <w:rFonts w:cs="Arial"/>
        </w:rPr>
        <w:t>implantação</w:t>
      </w:r>
      <w:proofErr w:type="spellEnd"/>
      <w:r w:rsidRPr="00CE19FE">
        <w:rPr>
          <w:rFonts w:cs="Arial"/>
        </w:rPr>
        <w:t xml:space="preserve"> de um campo society com grama </w:t>
      </w:r>
      <w:proofErr w:type="spellStart"/>
      <w:r w:rsidRPr="00CE19FE">
        <w:rPr>
          <w:rFonts w:cs="Arial"/>
        </w:rPr>
        <w:t>sintética</w:t>
      </w:r>
      <w:proofErr w:type="spellEnd"/>
      <w:r w:rsidRPr="00CE19FE">
        <w:rPr>
          <w:rFonts w:cs="Arial"/>
        </w:rPr>
        <w:t xml:space="preserve"> visa </w:t>
      </w:r>
      <w:proofErr w:type="spellStart"/>
      <w:r w:rsidRPr="00CE19FE">
        <w:rPr>
          <w:rFonts w:cs="Arial"/>
        </w:rPr>
        <w:t>proporcionar</w:t>
      </w:r>
      <w:proofErr w:type="spellEnd"/>
      <w:r w:rsidRPr="00CE19FE">
        <w:rPr>
          <w:rFonts w:cs="Arial"/>
        </w:rPr>
        <w:t xml:space="preserve"> um </w:t>
      </w:r>
      <w:proofErr w:type="spellStart"/>
      <w:r w:rsidRPr="00CE19FE">
        <w:rPr>
          <w:rFonts w:cs="Arial"/>
        </w:rPr>
        <w:t>espaço</w:t>
      </w:r>
      <w:proofErr w:type="spellEnd"/>
      <w:r w:rsidRPr="00CE19FE">
        <w:rPr>
          <w:rFonts w:cs="Arial"/>
        </w:rPr>
        <w:t xml:space="preserve"> </w:t>
      </w:r>
      <w:proofErr w:type="spellStart"/>
      <w:r w:rsidRPr="00CE19FE">
        <w:rPr>
          <w:rFonts w:cs="Arial"/>
        </w:rPr>
        <w:t>adequado</w:t>
      </w:r>
      <w:proofErr w:type="spellEnd"/>
      <w:r w:rsidRPr="00CE19FE">
        <w:rPr>
          <w:rFonts w:cs="Arial"/>
        </w:rPr>
        <w:t xml:space="preserve">, </w:t>
      </w:r>
      <w:proofErr w:type="spellStart"/>
      <w:r w:rsidRPr="00CE19FE">
        <w:rPr>
          <w:rFonts w:cs="Arial"/>
        </w:rPr>
        <w:t>seguro</w:t>
      </w:r>
      <w:proofErr w:type="spellEnd"/>
      <w:r w:rsidRPr="00CE19FE">
        <w:rPr>
          <w:rFonts w:cs="Arial"/>
        </w:rPr>
        <w:t xml:space="preserve"> e de </w:t>
      </w:r>
      <w:proofErr w:type="spellStart"/>
      <w:r w:rsidRPr="00CE19FE">
        <w:rPr>
          <w:rFonts w:cs="Arial"/>
        </w:rPr>
        <w:t>qualidade</w:t>
      </w:r>
      <w:proofErr w:type="spellEnd"/>
      <w:r w:rsidRPr="00CE19FE">
        <w:rPr>
          <w:rFonts w:cs="Arial"/>
        </w:rPr>
        <w:t xml:space="preserve"> para a </w:t>
      </w:r>
      <w:proofErr w:type="spellStart"/>
      <w:r w:rsidRPr="00CE19FE">
        <w:rPr>
          <w:rFonts w:cs="Arial"/>
        </w:rPr>
        <w:t>prática</w:t>
      </w:r>
      <w:proofErr w:type="spellEnd"/>
      <w:r w:rsidRPr="00CE19FE">
        <w:rPr>
          <w:rFonts w:cs="Arial"/>
        </w:rPr>
        <w:t xml:space="preserve"> </w:t>
      </w:r>
      <w:proofErr w:type="spellStart"/>
      <w:r w:rsidRPr="00CE19FE">
        <w:rPr>
          <w:rFonts w:cs="Arial"/>
        </w:rPr>
        <w:t>esportiva</w:t>
      </w:r>
      <w:proofErr w:type="spellEnd"/>
      <w:r w:rsidRPr="00CE19FE">
        <w:rPr>
          <w:rFonts w:cs="Arial"/>
        </w:rPr>
        <w:t xml:space="preserve">, </w:t>
      </w:r>
      <w:proofErr w:type="spellStart"/>
      <w:r w:rsidRPr="00CE19FE">
        <w:rPr>
          <w:rFonts w:cs="Arial"/>
        </w:rPr>
        <w:t>incentivando</w:t>
      </w:r>
      <w:proofErr w:type="spellEnd"/>
      <w:r w:rsidRPr="00CE19FE">
        <w:rPr>
          <w:rFonts w:cs="Arial"/>
        </w:rPr>
        <w:t xml:space="preserve"> </w:t>
      </w:r>
      <w:proofErr w:type="spellStart"/>
      <w:r w:rsidRPr="00CE19FE">
        <w:rPr>
          <w:rFonts w:cs="Arial"/>
        </w:rPr>
        <w:t>hábitos</w:t>
      </w:r>
      <w:proofErr w:type="spellEnd"/>
      <w:r w:rsidRPr="00CE19FE">
        <w:rPr>
          <w:rFonts w:cs="Arial"/>
        </w:rPr>
        <w:t xml:space="preserve"> </w:t>
      </w:r>
      <w:proofErr w:type="spellStart"/>
      <w:r w:rsidRPr="00CE19FE">
        <w:rPr>
          <w:rFonts w:cs="Arial"/>
        </w:rPr>
        <w:t>saudáveis</w:t>
      </w:r>
      <w:proofErr w:type="spellEnd"/>
      <w:r w:rsidRPr="00CE19FE">
        <w:rPr>
          <w:rFonts w:cs="Arial"/>
        </w:rPr>
        <w:t xml:space="preserve">, </w:t>
      </w:r>
      <w:proofErr w:type="spellStart"/>
      <w:r w:rsidRPr="00CE19FE">
        <w:rPr>
          <w:rFonts w:cs="Arial"/>
        </w:rPr>
        <w:t>promovendo</w:t>
      </w:r>
      <w:proofErr w:type="spellEnd"/>
      <w:r w:rsidRPr="00CE19FE">
        <w:rPr>
          <w:rFonts w:cs="Arial"/>
        </w:rPr>
        <w:t xml:space="preserve"> a </w:t>
      </w:r>
      <w:proofErr w:type="spellStart"/>
      <w:r w:rsidRPr="00CE19FE">
        <w:rPr>
          <w:rFonts w:cs="Arial"/>
        </w:rPr>
        <w:t>inclusão</w:t>
      </w:r>
      <w:proofErr w:type="spellEnd"/>
      <w:r w:rsidRPr="00CE19FE">
        <w:rPr>
          <w:rFonts w:cs="Arial"/>
        </w:rPr>
        <w:t xml:space="preserve"> social, </w:t>
      </w:r>
      <w:proofErr w:type="spellStart"/>
      <w:r w:rsidRPr="00CE19FE">
        <w:rPr>
          <w:rFonts w:cs="Arial"/>
        </w:rPr>
        <w:t>fortalecendo</w:t>
      </w:r>
      <w:proofErr w:type="spellEnd"/>
      <w:r w:rsidRPr="00CE19FE">
        <w:rPr>
          <w:rFonts w:cs="Arial"/>
        </w:rPr>
        <w:t xml:space="preserve"> a </w:t>
      </w:r>
      <w:proofErr w:type="spellStart"/>
      <w:r w:rsidRPr="00CE19FE">
        <w:rPr>
          <w:rFonts w:cs="Arial"/>
        </w:rPr>
        <w:t>convivência</w:t>
      </w:r>
      <w:proofErr w:type="spellEnd"/>
      <w:r w:rsidRPr="00CE19FE">
        <w:rPr>
          <w:rFonts w:cs="Arial"/>
        </w:rPr>
        <w:t xml:space="preserve"> </w:t>
      </w:r>
      <w:proofErr w:type="spellStart"/>
      <w:r w:rsidRPr="00CE19FE">
        <w:rPr>
          <w:rFonts w:cs="Arial"/>
        </w:rPr>
        <w:t>comunitária</w:t>
      </w:r>
      <w:proofErr w:type="spellEnd"/>
      <w:r w:rsidRPr="00CE19FE">
        <w:rPr>
          <w:rFonts w:cs="Arial"/>
        </w:rPr>
        <w:t xml:space="preserve"> e </w:t>
      </w:r>
      <w:proofErr w:type="spellStart"/>
      <w:r w:rsidRPr="00CE19FE">
        <w:rPr>
          <w:rFonts w:cs="Arial"/>
        </w:rPr>
        <w:t>contribuindo</w:t>
      </w:r>
      <w:proofErr w:type="spellEnd"/>
      <w:r w:rsidRPr="00CE19FE">
        <w:rPr>
          <w:rFonts w:cs="Arial"/>
        </w:rPr>
        <w:t xml:space="preserve"> para o </w:t>
      </w:r>
      <w:proofErr w:type="spellStart"/>
      <w:r w:rsidRPr="00CE19FE">
        <w:rPr>
          <w:rFonts w:cs="Arial"/>
        </w:rPr>
        <w:t>desenvolvimento</w:t>
      </w:r>
      <w:proofErr w:type="spellEnd"/>
      <w:r w:rsidRPr="00CE19FE">
        <w:rPr>
          <w:rFonts w:cs="Arial"/>
        </w:rPr>
        <w:t xml:space="preserve"> </w:t>
      </w:r>
      <w:proofErr w:type="spellStart"/>
      <w:r w:rsidRPr="00CE19FE">
        <w:rPr>
          <w:rFonts w:cs="Arial"/>
        </w:rPr>
        <w:t>esportivo</w:t>
      </w:r>
      <w:proofErr w:type="spellEnd"/>
      <w:r w:rsidRPr="00CE19FE">
        <w:rPr>
          <w:rFonts w:cs="Arial"/>
        </w:rPr>
        <w:t xml:space="preserve"> da </w:t>
      </w:r>
      <w:proofErr w:type="spellStart"/>
      <w:r w:rsidRPr="00CE19FE">
        <w:rPr>
          <w:rFonts w:cs="Arial"/>
        </w:rPr>
        <w:t>população</w:t>
      </w:r>
      <w:proofErr w:type="spellEnd"/>
      <w:r w:rsidRPr="00CE19FE">
        <w:rPr>
          <w:rFonts w:cs="Arial"/>
        </w:rPr>
        <w:t xml:space="preserve"> local.</w:t>
      </w:r>
    </w:p>
    <w:p w14:paraId="5658D6FC" w14:textId="77777777" w:rsidR="00CE19FE" w:rsidRPr="00CE19FE" w:rsidRDefault="00CE19FE" w:rsidP="00CE19FE">
      <w:pPr>
        <w:spacing w:line="360" w:lineRule="auto"/>
        <w:jc w:val="both"/>
        <w:rPr>
          <w:rFonts w:cs="Arial"/>
        </w:rPr>
      </w:pPr>
      <w:proofErr w:type="spellStart"/>
      <w:r w:rsidRPr="00CE19FE">
        <w:rPr>
          <w:rFonts w:cs="Arial"/>
        </w:rPr>
        <w:t>Além</w:t>
      </w:r>
      <w:proofErr w:type="spellEnd"/>
      <w:r w:rsidRPr="00CE19FE">
        <w:rPr>
          <w:rFonts w:cs="Arial"/>
        </w:rPr>
        <w:t xml:space="preserve"> dos </w:t>
      </w:r>
      <w:proofErr w:type="spellStart"/>
      <w:r w:rsidRPr="00CE19FE">
        <w:rPr>
          <w:rFonts w:cs="Arial"/>
        </w:rPr>
        <w:t>benefícios</w:t>
      </w:r>
      <w:proofErr w:type="spellEnd"/>
      <w:r w:rsidRPr="00CE19FE">
        <w:rPr>
          <w:rFonts w:cs="Arial"/>
        </w:rPr>
        <w:t xml:space="preserve"> </w:t>
      </w:r>
      <w:proofErr w:type="spellStart"/>
      <w:r w:rsidRPr="00CE19FE">
        <w:rPr>
          <w:rFonts w:cs="Arial"/>
        </w:rPr>
        <w:t>esportivos</w:t>
      </w:r>
      <w:proofErr w:type="spellEnd"/>
      <w:r w:rsidRPr="00CE19FE">
        <w:rPr>
          <w:rFonts w:cs="Arial"/>
        </w:rPr>
        <w:t xml:space="preserve">, </w:t>
      </w:r>
      <w:proofErr w:type="gramStart"/>
      <w:r w:rsidRPr="00CE19FE">
        <w:rPr>
          <w:rFonts w:cs="Arial"/>
        </w:rPr>
        <w:t>a</w:t>
      </w:r>
      <w:proofErr w:type="gramEnd"/>
      <w:r w:rsidRPr="00CE19FE">
        <w:rPr>
          <w:rFonts w:cs="Arial"/>
        </w:rPr>
        <w:t xml:space="preserve"> </w:t>
      </w:r>
      <w:proofErr w:type="spellStart"/>
      <w:r w:rsidRPr="00CE19FE">
        <w:rPr>
          <w:rFonts w:cs="Arial"/>
        </w:rPr>
        <w:t>obra</w:t>
      </w:r>
      <w:proofErr w:type="spellEnd"/>
      <w:r w:rsidRPr="00CE19FE">
        <w:rPr>
          <w:rFonts w:cs="Arial"/>
        </w:rPr>
        <w:t xml:space="preserve"> </w:t>
      </w:r>
      <w:proofErr w:type="spellStart"/>
      <w:r w:rsidRPr="00CE19FE">
        <w:rPr>
          <w:rFonts w:cs="Arial"/>
        </w:rPr>
        <w:t>contribuirá</w:t>
      </w:r>
      <w:proofErr w:type="spellEnd"/>
      <w:r w:rsidRPr="00CE19FE">
        <w:rPr>
          <w:rFonts w:cs="Arial"/>
        </w:rPr>
        <w:t xml:space="preserve"> para a </w:t>
      </w:r>
      <w:proofErr w:type="spellStart"/>
      <w:r w:rsidRPr="00CE19FE">
        <w:rPr>
          <w:rFonts w:cs="Arial"/>
        </w:rPr>
        <w:t>realização</w:t>
      </w:r>
      <w:proofErr w:type="spellEnd"/>
      <w:r w:rsidRPr="00CE19FE">
        <w:rPr>
          <w:rFonts w:cs="Arial"/>
        </w:rPr>
        <w:t xml:space="preserve"> de </w:t>
      </w:r>
      <w:proofErr w:type="spellStart"/>
      <w:r w:rsidRPr="00CE19FE">
        <w:rPr>
          <w:rFonts w:cs="Arial"/>
        </w:rPr>
        <w:t>eventos</w:t>
      </w:r>
      <w:proofErr w:type="spellEnd"/>
      <w:r w:rsidRPr="00CE19FE">
        <w:rPr>
          <w:rFonts w:cs="Arial"/>
        </w:rPr>
        <w:t xml:space="preserve"> </w:t>
      </w:r>
      <w:proofErr w:type="spellStart"/>
      <w:r w:rsidRPr="00CE19FE">
        <w:rPr>
          <w:rFonts w:cs="Arial"/>
        </w:rPr>
        <w:t>comunitários</w:t>
      </w:r>
      <w:proofErr w:type="spellEnd"/>
      <w:r w:rsidRPr="00CE19FE">
        <w:rPr>
          <w:rFonts w:cs="Arial"/>
        </w:rPr>
        <w:t xml:space="preserve"> e </w:t>
      </w:r>
      <w:proofErr w:type="spellStart"/>
      <w:r w:rsidRPr="00CE19FE">
        <w:rPr>
          <w:rFonts w:cs="Arial"/>
        </w:rPr>
        <w:t>esportivos</w:t>
      </w:r>
      <w:proofErr w:type="spellEnd"/>
      <w:r w:rsidRPr="00CE19FE">
        <w:rPr>
          <w:rFonts w:cs="Arial"/>
        </w:rPr>
        <w:t xml:space="preserve">, </w:t>
      </w:r>
      <w:proofErr w:type="spellStart"/>
      <w:r w:rsidRPr="00CE19FE">
        <w:rPr>
          <w:rFonts w:cs="Arial"/>
        </w:rPr>
        <w:t>promovendo</w:t>
      </w:r>
      <w:proofErr w:type="spellEnd"/>
      <w:r w:rsidRPr="00CE19FE">
        <w:rPr>
          <w:rFonts w:cs="Arial"/>
        </w:rPr>
        <w:t xml:space="preserve"> a </w:t>
      </w:r>
      <w:proofErr w:type="spellStart"/>
      <w:r w:rsidRPr="00CE19FE">
        <w:rPr>
          <w:rFonts w:cs="Arial"/>
        </w:rPr>
        <w:t>integração</w:t>
      </w:r>
      <w:proofErr w:type="spellEnd"/>
      <w:r w:rsidRPr="00CE19FE">
        <w:rPr>
          <w:rFonts w:cs="Arial"/>
        </w:rPr>
        <w:t xml:space="preserve"> social e o </w:t>
      </w:r>
      <w:proofErr w:type="spellStart"/>
      <w:r w:rsidRPr="00CE19FE">
        <w:rPr>
          <w:rFonts w:cs="Arial"/>
        </w:rPr>
        <w:t>fortalecimento</w:t>
      </w:r>
      <w:proofErr w:type="spellEnd"/>
      <w:r w:rsidRPr="00CE19FE">
        <w:rPr>
          <w:rFonts w:cs="Arial"/>
        </w:rPr>
        <w:t xml:space="preserve"> das </w:t>
      </w:r>
      <w:proofErr w:type="spellStart"/>
      <w:r w:rsidRPr="00CE19FE">
        <w:rPr>
          <w:rFonts w:cs="Arial"/>
        </w:rPr>
        <w:t>políticas</w:t>
      </w:r>
      <w:proofErr w:type="spellEnd"/>
      <w:r w:rsidRPr="00CE19FE">
        <w:rPr>
          <w:rFonts w:cs="Arial"/>
        </w:rPr>
        <w:t xml:space="preserve"> </w:t>
      </w:r>
      <w:proofErr w:type="spellStart"/>
      <w:r w:rsidRPr="00CE19FE">
        <w:rPr>
          <w:rFonts w:cs="Arial"/>
        </w:rPr>
        <w:t>públicas</w:t>
      </w:r>
      <w:proofErr w:type="spellEnd"/>
      <w:r w:rsidRPr="00CE19FE">
        <w:rPr>
          <w:rFonts w:cs="Arial"/>
        </w:rPr>
        <w:t xml:space="preserve"> </w:t>
      </w:r>
      <w:proofErr w:type="spellStart"/>
      <w:r w:rsidRPr="00CE19FE">
        <w:rPr>
          <w:rFonts w:cs="Arial"/>
        </w:rPr>
        <w:t>voltadas</w:t>
      </w:r>
      <w:proofErr w:type="spellEnd"/>
      <w:r w:rsidRPr="00CE19FE">
        <w:rPr>
          <w:rFonts w:cs="Arial"/>
        </w:rPr>
        <w:t xml:space="preserve"> </w:t>
      </w:r>
      <w:proofErr w:type="spellStart"/>
      <w:r w:rsidRPr="00CE19FE">
        <w:rPr>
          <w:rFonts w:cs="Arial"/>
        </w:rPr>
        <w:t>ao</w:t>
      </w:r>
      <w:proofErr w:type="spellEnd"/>
      <w:r w:rsidRPr="00CE19FE">
        <w:rPr>
          <w:rFonts w:cs="Arial"/>
        </w:rPr>
        <w:t xml:space="preserve"> </w:t>
      </w:r>
      <w:proofErr w:type="spellStart"/>
      <w:r w:rsidRPr="00CE19FE">
        <w:rPr>
          <w:rFonts w:cs="Arial"/>
        </w:rPr>
        <w:t>esporte</w:t>
      </w:r>
      <w:proofErr w:type="spellEnd"/>
      <w:r w:rsidRPr="00CE19FE">
        <w:rPr>
          <w:rFonts w:cs="Arial"/>
        </w:rPr>
        <w:t xml:space="preserve">, </w:t>
      </w:r>
      <w:proofErr w:type="spellStart"/>
      <w:r w:rsidRPr="00CE19FE">
        <w:rPr>
          <w:rFonts w:cs="Arial"/>
        </w:rPr>
        <w:t>lazer</w:t>
      </w:r>
      <w:proofErr w:type="spellEnd"/>
      <w:r w:rsidRPr="00CE19FE">
        <w:rPr>
          <w:rFonts w:cs="Arial"/>
        </w:rPr>
        <w:t xml:space="preserve"> e </w:t>
      </w:r>
      <w:proofErr w:type="spellStart"/>
      <w:r w:rsidRPr="00CE19FE">
        <w:rPr>
          <w:rFonts w:cs="Arial"/>
        </w:rPr>
        <w:t>qualidade</w:t>
      </w:r>
      <w:proofErr w:type="spellEnd"/>
      <w:r w:rsidRPr="00CE19FE">
        <w:rPr>
          <w:rFonts w:cs="Arial"/>
        </w:rPr>
        <w:t xml:space="preserve"> de </w:t>
      </w:r>
      <w:proofErr w:type="spellStart"/>
      <w:r w:rsidRPr="00CE19FE">
        <w:rPr>
          <w:rFonts w:cs="Arial"/>
        </w:rPr>
        <w:t>vida</w:t>
      </w:r>
      <w:proofErr w:type="spellEnd"/>
      <w:r w:rsidRPr="00CE19FE">
        <w:rPr>
          <w:rFonts w:cs="Arial"/>
        </w:rPr>
        <w:t>.</w:t>
      </w:r>
    </w:p>
    <w:p w14:paraId="6891D297" w14:textId="77777777" w:rsidR="00E1303A" w:rsidRDefault="00E1303A" w:rsidP="00A3658F">
      <w:pPr>
        <w:spacing w:line="360" w:lineRule="auto"/>
        <w:jc w:val="both"/>
        <w:rPr>
          <w:rFonts w:cs="Arial"/>
        </w:rPr>
      </w:pPr>
      <w:proofErr w:type="gramStart"/>
      <w:r w:rsidRPr="00E1303A">
        <w:rPr>
          <w:rFonts w:cs="Arial"/>
        </w:rPr>
        <w:t>A</w:t>
      </w:r>
      <w:proofErr w:type="gramEnd"/>
      <w:r w:rsidRPr="00E1303A">
        <w:rPr>
          <w:rFonts w:cs="Arial"/>
        </w:rPr>
        <w:t xml:space="preserve"> </w:t>
      </w:r>
      <w:proofErr w:type="spellStart"/>
      <w:r w:rsidRPr="00E1303A">
        <w:rPr>
          <w:rFonts w:cs="Arial"/>
        </w:rPr>
        <w:t>ausência</w:t>
      </w:r>
      <w:proofErr w:type="spellEnd"/>
      <w:r w:rsidRPr="00E1303A">
        <w:rPr>
          <w:rFonts w:cs="Arial"/>
        </w:rPr>
        <w:t xml:space="preserve"> da </w:t>
      </w:r>
      <w:proofErr w:type="spellStart"/>
      <w:r w:rsidRPr="00E1303A">
        <w:rPr>
          <w:rFonts w:cs="Arial"/>
        </w:rPr>
        <w:t>contratação</w:t>
      </w:r>
      <w:proofErr w:type="spellEnd"/>
      <w:r w:rsidRPr="00E1303A">
        <w:rPr>
          <w:rFonts w:cs="Arial"/>
        </w:rPr>
        <w:t xml:space="preserve"> </w:t>
      </w:r>
      <w:proofErr w:type="spellStart"/>
      <w:r w:rsidRPr="00E1303A">
        <w:rPr>
          <w:rFonts w:cs="Arial"/>
        </w:rPr>
        <w:t>poderá</w:t>
      </w:r>
      <w:proofErr w:type="spellEnd"/>
      <w:r w:rsidRPr="00E1303A">
        <w:rPr>
          <w:rFonts w:cs="Arial"/>
        </w:rPr>
        <w:t xml:space="preserve"> </w:t>
      </w:r>
      <w:proofErr w:type="spellStart"/>
      <w:r w:rsidRPr="00E1303A">
        <w:rPr>
          <w:rFonts w:cs="Arial"/>
        </w:rPr>
        <w:t>acarretar</w:t>
      </w:r>
      <w:proofErr w:type="spellEnd"/>
      <w:r w:rsidRPr="00E1303A">
        <w:rPr>
          <w:rFonts w:cs="Arial"/>
        </w:rPr>
        <w:t xml:space="preserve"> a </w:t>
      </w:r>
      <w:proofErr w:type="spellStart"/>
      <w:r w:rsidRPr="00E1303A">
        <w:rPr>
          <w:rFonts w:cs="Arial"/>
        </w:rPr>
        <w:t>manutenção</w:t>
      </w:r>
      <w:proofErr w:type="spellEnd"/>
      <w:r w:rsidRPr="00E1303A">
        <w:rPr>
          <w:rFonts w:cs="Arial"/>
        </w:rPr>
        <w:t xml:space="preserve"> da </w:t>
      </w:r>
      <w:proofErr w:type="spellStart"/>
      <w:r w:rsidRPr="00E1303A">
        <w:rPr>
          <w:rFonts w:cs="Arial"/>
        </w:rPr>
        <w:t>insuficiência</w:t>
      </w:r>
      <w:proofErr w:type="spellEnd"/>
      <w:r w:rsidRPr="00E1303A">
        <w:rPr>
          <w:rFonts w:cs="Arial"/>
        </w:rPr>
        <w:t xml:space="preserve"> de </w:t>
      </w:r>
      <w:proofErr w:type="spellStart"/>
      <w:r w:rsidRPr="00E1303A">
        <w:rPr>
          <w:rFonts w:cs="Arial"/>
        </w:rPr>
        <w:t>atendimento</w:t>
      </w:r>
      <w:proofErr w:type="spellEnd"/>
      <w:r w:rsidRPr="00E1303A">
        <w:rPr>
          <w:rFonts w:cs="Arial"/>
        </w:rPr>
        <w:t xml:space="preserve"> </w:t>
      </w:r>
      <w:proofErr w:type="spellStart"/>
      <w:r w:rsidRPr="00E1303A">
        <w:rPr>
          <w:rFonts w:cs="Arial"/>
        </w:rPr>
        <w:t>às</w:t>
      </w:r>
      <w:proofErr w:type="spellEnd"/>
      <w:r w:rsidRPr="00E1303A">
        <w:rPr>
          <w:rFonts w:cs="Arial"/>
        </w:rPr>
        <w:t xml:space="preserve"> </w:t>
      </w:r>
      <w:proofErr w:type="spellStart"/>
      <w:r w:rsidRPr="00E1303A">
        <w:rPr>
          <w:rFonts w:cs="Arial"/>
        </w:rPr>
        <w:t>demandas</w:t>
      </w:r>
      <w:proofErr w:type="spellEnd"/>
      <w:r w:rsidRPr="00E1303A">
        <w:rPr>
          <w:rFonts w:cs="Arial"/>
        </w:rPr>
        <w:t xml:space="preserve"> da </w:t>
      </w:r>
      <w:proofErr w:type="spellStart"/>
      <w:r w:rsidRPr="00E1303A">
        <w:rPr>
          <w:rFonts w:cs="Arial"/>
        </w:rPr>
        <w:t>comunidade</w:t>
      </w:r>
      <w:proofErr w:type="spellEnd"/>
      <w:r w:rsidRPr="00E1303A">
        <w:rPr>
          <w:rFonts w:cs="Arial"/>
        </w:rPr>
        <w:t xml:space="preserve">, </w:t>
      </w:r>
      <w:proofErr w:type="spellStart"/>
      <w:r w:rsidRPr="00E1303A">
        <w:rPr>
          <w:rFonts w:cs="Arial"/>
        </w:rPr>
        <w:t>restringindo</w:t>
      </w:r>
      <w:proofErr w:type="spellEnd"/>
      <w:r w:rsidRPr="00E1303A">
        <w:rPr>
          <w:rFonts w:cs="Arial"/>
        </w:rPr>
        <w:t xml:space="preserve"> o </w:t>
      </w:r>
      <w:proofErr w:type="spellStart"/>
      <w:r w:rsidRPr="00E1303A">
        <w:rPr>
          <w:rFonts w:cs="Arial"/>
        </w:rPr>
        <w:t>acesso</w:t>
      </w:r>
      <w:proofErr w:type="spellEnd"/>
      <w:r w:rsidRPr="00E1303A">
        <w:rPr>
          <w:rFonts w:cs="Arial"/>
        </w:rPr>
        <w:t xml:space="preserve"> da </w:t>
      </w:r>
      <w:proofErr w:type="spellStart"/>
      <w:r w:rsidRPr="00E1303A">
        <w:rPr>
          <w:rFonts w:cs="Arial"/>
        </w:rPr>
        <w:t>população</w:t>
      </w:r>
      <w:proofErr w:type="spellEnd"/>
      <w:r w:rsidRPr="00E1303A">
        <w:rPr>
          <w:rFonts w:cs="Arial"/>
        </w:rPr>
        <w:t xml:space="preserve"> a </w:t>
      </w:r>
      <w:proofErr w:type="spellStart"/>
      <w:r w:rsidRPr="00E1303A">
        <w:rPr>
          <w:rFonts w:cs="Arial"/>
        </w:rPr>
        <w:t>equipamentos</w:t>
      </w:r>
      <w:proofErr w:type="spellEnd"/>
      <w:r w:rsidRPr="00E1303A">
        <w:rPr>
          <w:rFonts w:cs="Arial"/>
        </w:rPr>
        <w:t xml:space="preserve"> </w:t>
      </w:r>
      <w:proofErr w:type="spellStart"/>
      <w:r w:rsidRPr="00E1303A">
        <w:rPr>
          <w:rFonts w:cs="Arial"/>
        </w:rPr>
        <w:t>públicos</w:t>
      </w:r>
      <w:proofErr w:type="spellEnd"/>
      <w:r w:rsidRPr="00E1303A">
        <w:rPr>
          <w:rFonts w:cs="Arial"/>
        </w:rPr>
        <w:t xml:space="preserve"> de </w:t>
      </w:r>
      <w:proofErr w:type="spellStart"/>
      <w:r w:rsidRPr="00E1303A">
        <w:rPr>
          <w:rFonts w:cs="Arial"/>
        </w:rPr>
        <w:t>esporte</w:t>
      </w:r>
      <w:proofErr w:type="spellEnd"/>
      <w:r w:rsidRPr="00E1303A">
        <w:rPr>
          <w:rFonts w:cs="Arial"/>
        </w:rPr>
        <w:t xml:space="preserve"> e </w:t>
      </w:r>
      <w:proofErr w:type="spellStart"/>
      <w:r w:rsidRPr="00E1303A">
        <w:rPr>
          <w:rFonts w:cs="Arial"/>
        </w:rPr>
        <w:t>lazer</w:t>
      </w:r>
      <w:proofErr w:type="spellEnd"/>
      <w:r w:rsidRPr="00E1303A">
        <w:rPr>
          <w:rFonts w:cs="Arial"/>
        </w:rPr>
        <w:t xml:space="preserve">. </w:t>
      </w:r>
      <w:proofErr w:type="spellStart"/>
      <w:r w:rsidRPr="00E1303A">
        <w:rPr>
          <w:rFonts w:cs="Arial"/>
        </w:rPr>
        <w:t>Além</w:t>
      </w:r>
      <w:proofErr w:type="spellEnd"/>
      <w:r w:rsidRPr="00E1303A">
        <w:rPr>
          <w:rFonts w:cs="Arial"/>
        </w:rPr>
        <w:t xml:space="preserve"> </w:t>
      </w:r>
      <w:proofErr w:type="spellStart"/>
      <w:r w:rsidRPr="00E1303A">
        <w:rPr>
          <w:rFonts w:cs="Arial"/>
        </w:rPr>
        <w:t>disso</w:t>
      </w:r>
      <w:proofErr w:type="spellEnd"/>
      <w:r w:rsidRPr="00E1303A">
        <w:rPr>
          <w:rFonts w:cs="Arial"/>
        </w:rPr>
        <w:t xml:space="preserve">, </w:t>
      </w:r>
      <w:proofErr w:type="spellStart"/>
      <w:r w:rsidRPr="00E1303A">
        <w:rPr>
          <w:rFonts w:cs="Arial"/>
        </w:rPr>
        <w:t>poderá</w:t>
      </w:r>
      <w:proofErr w:type="spellEnd"/>
      <w:r w:rsidRPr="00E1303A">
        <w:rPr>
          <w:rFonts w:cs="Arial"/>
        </w:rPr>
        <w:t xml:space="preserve"> </w:t>
      </w:r>
      <w:proofErr w:type="spellStart"/>
      <w:r w:rsidRPr="00E1303A">
        <w:rPr>
          <w:rFonts w:cs="Arial"/>
        </w:rPr>
        <w:t>comprometer</w:t>
      </w:r>
      <w:proofErr w:type="spellEnd"/>
      <w:r w:rsidRPr="00E1303A">
        <w:rPr>
          <w:rFonts w:cs="Arial"/>
        </w:rPr>
        <w:t xml:space="preserve"> </w:t>
      </w:r>
      <w:proofErr w:type="gramStart"/>
      <w:r w:rsidRPr="00E1303A">
        <w:rPr>
          <w:rFonts w:cs="Arial"/>
        </w:rPr>
        <w:t>a</w:t>
      </w:r>
      <w:proofErr w:type="gramEnd"/>
      <w:r w:rsidRPr="00E1303A">
        <w:rPr>
          <w:rFonts w:cs="Arial"/>
        </w:rPr>
        <w:t xml:space="preserve"> </w:t>
      </w:r>
      <w:proofErr w:type="spellStart"/>
      <w:r w:rsidRPr="00E1303A">
        <w:rPr>
          <w:rFonts w:cs="Arial"/>
        </w:rPr>
        <w:t>efetividade</w:t>
      </w:r>
      <w:proofErr w:type="spellEnd"/>
      <w:r w:rsidRPr="00E1303A">
        <w:rPr>
          <w:rFonts w:cs="Arial"/>
        </w:rPr>
        <w:t xml:space="preserve"> das </w:t>
      </w:r>
      <w:proofErr w:type="spellStart"/>
      <w:r w:rsidRPr="00E1303A">
        <w:rPr>
          <w:rFonts w:cs="Arial"/>
        </w:rPr>
        <w:t>políticas</w:t>
      </w:r>
      <w:proofErr w:type="spellEnd"/>
      <w:r w:rsidRPr="00E1303A">
        <w:rPr>
          <w:rFonts w:cs="Arial"/>
        </w:rPr>
        <w:t xml:space="preserve"> </w:t>
      </w:r>
      <w:proofErr w:type="spellStart"/>
      <w:r w:rsidRPr="00E1303A">
        <w:rPr>
          <w:rFonts w:cs="Arial"/>
        </w:rPr>
        <w:t>públicas</w:t>
      </w:r>
      <w:proofErr w:type="spellEnd"/>
      <w:r w:rsidRPr="00E1303A">
        <w:rPr>
          <w:rFonts w:cs="Arial"/>
        </w:rPr>
        <w:t xml:space="preserve"> </w:t>
      </w:r>
      <w:proofErr w:type="spellStart"/>
      <w:r w:rsidRPr="00E1303A">
        <w:rPr>
          <w:rFonts w:cs="Arial"/>
        </w:rPr>
        <w:t>municipais</w:t>
      </w:r>
      <w:proofErr w:type="spellEnd"/>
      <w:r w:rsidRPr="00E1303A">
        <w:rPr>
          <w:rFonts w:cs="Arial"/>
        </w:rPr>
        <w:t xml:space="preserve"> </w:t>
      </w:r>
      <w:proofErr w:type="spellStart"/>
      <w:r w:rsidRPr="00E1303A">
        <w:rPr>
          <w:rFonts w:cs="Arial"/>
        </w:rPr>
        <w:t>voltadas</w:t>
      </w:r>
      <w:proofErr w:type="spellEnd"/>
      <w:r w:rsidRPr="00E1303A">
        <w:rPr>
          <w:rFonts w:cs="Arial"/>
        </w:rPr>
        <w:t xml:space="preserve"> </w:t>
      </w:r>
      <w:proofErr w:type="spellStart"/>
      <w:r w:rsidRPr="00E1303A">
        <w:rPr>
          <w:rFonts w:cs="Arial"/>
        </w:rPr>
        <w:t>ao</w:t>
      </w:r>
      <w:proofErr w:type="spellEnd"/>
      <w:r w:rsidRPr="00E1303A">
        <w:rPr>
          <w:rFonts w:cs="Arial"/>
        </w:rPr>
        <w:t xml:space="preserve"> </w:t>
      </w:r>
      <w:proofErr w:type="spellStart"/>
      <w:r w:rsidRPr="00E1303A">
        <w:rPr>
          <w:rFonts w:cs="Arial"/>
        </w:rPr>
        <w:t>esporte</w:t>
      </w:r>
      <w:proofErr w:type="spellEnd"/>
      <w:r w:rsidRPr="00E1303A">
        <w:rPr>
          <w:rFonts w:cs="Arial"/>
        </w:rPr>
        <w:t xml:space="preserve">, </w:t>
      </w:r>
      <w:proofErr w:type="spellStart"/>
      <w:r w:rsidRPr="00E1303A">
        <w:rPr>
          <w:rFonts w:cs="Arial"/>
        </w:rPr>
        <w:t>cultura</w:t>
      </w:r>
      <w:proofErr w:type="spellEnd"/>
      <w:r w:rsidRPr="00E1303A">
        <w:rPr>
          <w:rFonts w:cs="Arial"/>
        </w:rPr>
        <w:t xml:space="preserve"> e </w:t>
      </w:r>
      <w:proofErr w:type="spellStart"/>
      <w:r w:rsidRPr="00E1303A">
        <w:rPr>
          <w:rFonts w:cs="Arial"/>
        </w:rPr>
        <w:t>qualidade</w:t>
      </w:r>
      <w:proofErr w:type="spellEnd"/>
      <w:r w:rsidRPr="00E1303A">
        <w:rPr>
          <w:rFonts w:cs="Arial"/>
        </w:rPr>
        <w:t xml:space="preserve"> de </w:t>
      </w:r>
      <w:proofErr w:type="spellStart"/>
      <w:r w:rsidRPr="00E1303A">
        <w:rPr>
          <w:rFonts w:cs="Arial"/>
        </w:rPr>
        <w:t>vida</w:t>
      </w:r>
      <w:proofErr w:type="spellEnd"/>
      <w:r w:rsidRPr="00E1303A">
        <w:rPr>
          <w:rFonts w:cs="Arial"/>
        </w:rPr>
        <w:t xml:space="preserve">, </w:t>
      </w:r>
      <w:proofErr w:type="spellStart"/>
      <w:r w:rsidRPr="00E1303A">
        <w:rPr>
          <w:rFonts w:cs="Arial"/>
        </w:rPr>
        <w:t>reduzindo</w:t>
      </w:r>
      <w:proofErr w:type="spellEnd"/>
      <w:r w:rsidRPr="00E1303A">
        <w:rPr>
          <w:rFonts w:cs="Arial"/>
        </w:rPr>
        <w:t xml:space="preserve"> </w:t>
      </w:r>
      <w:proofErr w:type="spellStart"/>
      <w:r w:rsidRPr="00E1303A">
        <w:rPr>
          <w:rFonts w:cs="Arial"/>
        </w:rPr>
        <w:t>oportunidades</w:t>
      </w:r>
      <w:proofErr w:type="spellEnd"/>
      <w:r w:rsidRPr="00E1303A">
        <w:rPr>
          <w:rFonts w:cs="Arial"/>
        </w:rPr>
        <w:t xml:space="preserve"> de </w:t>
      </w:r>
      <w:proofErr w:type="spellStart"/>
      <w:r w:rsidRPr="00E1303A">
        <w:rPr>
          <w:rFonts w:cs="Arial"/>
        </w:rPr>
        <w:t>inclusão</w:t>
      </w:r>
      <w:proofErr w:type="spellEnd"/>
      <w:r w:rsidRPr="00E1303A">
        <w:rPr>
          <w:rFonts w:cs="Arial"/>
        </w:rPr>
        <w:t xml:space="preserve"> social e </w:t>
      </w:r>
      <w:proofErr w:type="spellStart"/>
      <w:r w:rsidRPr="00E1303A">
        <w:rPr>
          <w:rFonts w:cs="Arial"/>
        </w:rPr>
        <w:t>ocupação</w:t>
      </w:r>
      <w:proofErr w:type="spellEnd"/>
      <w:r w:rsidRPr="00E1303A">
        <w:rPr>
          <w:rFonts w:cs="Arial"/>
        </w:rPr>
        <w:t xml:space="preserve"> </w:t>
      </w:r>
      <w:proofErr w:type="spellStart"/>
      <w:r w:rsidRPr="00E1303A">
        <w:rPr>
          <w:rFonts w:cs="Arial"/>
        </w:rPr>
        <w:t>saudável</w:t>
      </w:r>
      <w:proofErr w:type="spellEnd"/>
      <w:r w:rsidRPr="00E1303A">
        <w:rPr>
          <w:rFonts w:cs="Arial"/>
        </w:rPr>
        <w:t xml:space="preserve"> do tempo livre, </w:t>
      </w:r>
      <w:proofErr w:type="spellStart"/>
      <w:r w:rsidRPr="00E1303A">
        <w:rPr>
          <w:rFonts w:cs="Arial"/>
        </w:rPr>
        <w:t>especialmente</w:t>
      </w:r>
      <w:proofErr w:type="spellEnd"/>
      <w:r w:rsidRPr="00E1303A">
        <w:rPr>
          <w:rFonts w:cs="Arial"/>
        </w:rPr>
        <w:t xml:space="preserve"> para </w:t>
      </w:r>
      <w:proofErr w:type="spellStart"/>
      <w:r w:rsidRPr="00E1303A">
        <w:rPr>
          <w:rFonts w:cs="Arial"/>
        </w:rPr>
        <w:t>crianças</w:t>
      </w:r>
      <w:proofErr w:type="spellEnd"/>
      <w:r w:rsidRPr="00E1303A">
        <w:rPr>
          <w:rFonts w:cs="Arial"/>
        </w:rPr>
        <w:t xml:space="preserve">, </w:t>
      </w:r>
      <w:proofErr w:type="spellStart"/>
      <w:r w:rsidRPr="00E1303A">
        <w:rPr>
          <w:rFonts w:cs="Arial"/>
        </w:rPr>
        <w:t>adolescentes</w:t>
      </w:r>
      <w:proofErr w:type="spellEnd"/>
      <w:r w:rsidRPr="00E1303A">
        <w:rPr>
          <w:rFonts w:cs="Arial"/>
        </w:rPr>
        <w:t xml:space="preserve"> e </w:t>
      </w:r>
      <w:proofErr w:type="spellStart"/>
      <w:r w:rsidRPr="00E1303A">
        <w:rPr>
          <w:rFonts w:cs="Arial"/>
        </w:rPr>
        <w:t>jovens</w:t>
      </w:r>
      <w:proofErr w:type="spellEnd"/>
      <w:r w:rsidRPr="00E1303A">
        <w:rPr>
          <w:rFonts w:cs="Arial"/>
        </w:rPr>
        <w:t>.</w:t>
      </w:r>
    </w:p>
    <w:p w14:paraId="121B4386" w14:textId="30FBAC7F" w:rsidR="00E1303A" w:rsidRDefault="00E1303A" w:rsidP="00E02AA7">
      <w:pPr>
        <w:pStyle w:val="Ttulo1"/>
        <w:spacing w:line="360" w:lineRule="auto"/>
        <w:jc w:val="both"/>
        <w:rPr>
          <w:rFonts w:ascii="Arial" w:eastAsia="Arial" w:hAnsi="Arial" w:cs="Arial"/>
          <w:b w:val="0"/>
          <w:bCs w:val="0"/>
          <w:color w:val="auto"/>
          <w:sz w:val="22"/>
          <w:szCs w:val="22"/>
        </w:rPr>
      </w:pPr>
      <w:proofErr w:type="spellStart"/>
      <w:r w:rsidRPr="00E1303A">
        <w:rPr>
          <w:rFonts w:ascii="Arial" w:eastAsia="Arial" w:hAnsi="Arial" w:cs="Arial"/>
          <w:b w:val="0"/>
          <w:bCs w:val="0"/>
          <w:color w:val="auto"/>
          <w:sz w:val="22"/>
          <w:szCs w:val="22"/>
        </w:rPr>
        <w:t>Pretende</w:t>
      </w:r>
      <w:proofErr w:type="spellEnd"/>
      <w:r w:rsidRPr="00E1303A">
        <w:rPr>
          <w:rFonts w:ascii="Arial" w:eastAsia="Arial" w:hAnsi="Arial" w:cs="Arial"/>
          <w:b w:val="0"/>
          <w:bCs w:val="0"/>
          <w:color w:val="auto"/>
          <w:sz w:val="22"/>
          <w:szCs w:val="22"/>
        </w:rPr>
        <w:t xml:space="preserve">-se, com a </w:t>
      </w:r>
      <w:proofErr w:type="spellStart"/>
      <w:r w:rsidRPr="00E1303A">
        <w:rPr>
          <w:rFonts w:ascii="Arial" w:eastAsia="Arial" w:hAnsi="Arial" w:cs="Arial"/>
          <w:b w:val="0"/>
          <w:bCs w:val="0"/>
          <w:color w:val="auto"/>
          <w:sz w:val="22"/>
          <w:szCs w:val="22"/>
        </w:rPr>
        <w:t>contratação</w:t>
      </w:r>
      <w:proofErr w:type="spellEnd"/>
      <w:r w:rsidRPr="00E1303A">
        <w:rPr>
          <w:rFonts w:ascii="Arial" w:eastAsia="Arial" w:hAnsi="Arial" w:cs="Arial"/>
          <w:b w:val="0"/>
          <w:bCs w:val="0"/>
          <w:color w:val="auto"/>
          <w:sz w:val="22"/>
          <w:szCs w:val="22"/>
        </w:rPr>
        <w:t xml:space="preserve">, </w:t>
      </w:r>
      <w:proofErr w:type="spellStart"/>
      <w:r w:rsidRPr="00E1303A">
        <w:rPr>
          <w:rFonts w:ascii="Arial" w:eastAsia="Arial" w:hAnsi="Arial" w:cs="Arial"/>
          <w:b w:val="0"/>
          <w:bCs w:val="0"/>
          <w:color w:val="auto"/>
          <w:sz w:val="22"/>
          <w:szCs w:val="22"/>
        </w:rPr>
        <w:t>disponibilizar</w:t>
      </w:r>
      <w:proofErr w:type="spellEnd"/>
      <w:r w:rsidRPr="00E1303A">
        <w:rPr>
          <w:rFonts w:ascii="Arial" w:eastAsia="Arial" w:hAnsi="Arial" w:cs="Arial"/>
          <w:b w:val="0"/>
          <w:bCs w:val="0"/>
          <w:color w:val="auto"/>
          <w:sz w:val="22"/>
          <w:szCs w:val="22"/>
        </w:rPr>
        <w:t xml:space="preserve"> à </w:t>
      </w:r>
      <w:proofErr w:type="spellStart"/>
      <w:r w:rsidRPr="00E1303A">
        <w:rPr>
          <w:rFonts w:ascii="Arial" w:eastAsia="Arial" w:hAnsi="Arial" w:cs="Arial"/>
          <w:b w:val="0"/>
          <w:bCs w:val="0"/>
          <w:color w:val="auto"/>
          <w:sz w:val="22"/>
          <w:szCs w:val="22"/>
        </w:rPr>
        <w:t>comunidade</w:t>
      </w:r>
      <w:proofErr w:type="spellEnd"/>
      <w:r w:rsidRPr="00E1303A">
        <w:rPr>
          <w:rFonts w:ascii="Arial" w:eastAsia="Arial" w:hAnsi="Arial" w:cs="Arial"/>
          <w:b w:val="0"/>
          <w:bCs w:val="0"/>
          <w:color w:val="auto"/>
          <w:sz w:val="22"/>
          <w:szCs w:val="22"/>
        </w:rPr>
        <w:t xml:space="preserve"> um </w:t>
      </w:r>
      <w:proofErr w:type="spellStart"/>
      <w:r w:rsidRPr="00E1303A">
        <w:rPr>
          <w:rFonts w:ascii="Arial" w:eastAsia="Arial" w:hAnsi="Arial" w:cs="Arial"/>
          <w:b w:val="0"/>
          <w:bCs w:val="0"/>
          <w:color w:val="auto"/>
          <w:sz w:val="22"/>
          <w:szCs w:val="22"/>
        </w:rPr>
        <w:t>equipamento</w:t>
      </w:r>
      <w:proofErr w:type="spellEnd"/>
      <w:r w:rsidRPr="00E1303A">
        <w:rPr>
          <w:rFonts w:ascii="Arial" w:eastAsia="Arial" w:hAnsi="Arial" w:cs="Arial"/>
          <w:b w:val="0"/>
          <w:bCs w:val="0"/>
          <w:color w:val="auto"/>
          <w:sz w:val="22"/>
          <w:szCs w:val="22"/>
        </w:rPr>
        <w:t xml:space="preserve"> </w:t>
      </w:r>
      <w:proofErr w:type="spellStart"/>
      <w:r w:rsidRPr="00E1303A">
        <w:rPr>
          <w:rFonts w:ascii="Arial" w:eastAsia="Arial" w:hAnsi="Arial" w:cs="Arial"/>
          <w:b w:val="0"/>
          <w:bCs w:val="0"/>
          <w:color w:val="auto"/>
          <w:sz w:val="22"/>
          <w:szCs w:val="22"/>
        </w:rPr>
        <w:t>esportivo</w:t>
      </w:r>
      <w:proofErr w:type="spellEnd"/>
      <w:r w:rsidRPr="00E1303A">
        <w:rPr>
          <w:rFonts w:ascii="Arial" w:eastAsia="Arial" w:hAnsi="Arial" w:cs="Arial"/>
          <w:b w:val="0"/>
          <w:bCs w:val="0"/>
          <w:color w:val="auto"/>
          <w:sz w:val="22"/>
          <w:szCs w:val="22"/>
        </w:rPr>
        <w:t xml:space="preserve"> </w:t>
      </w:r>
      <w:proofErr w:type="spellStart"/>
      <w:r w:rsidRPr="00E1303A">
        <w:rPr>
          <w:rFonts w:ascii="Arial" w:eastAsia="Arial" w:hAnsi="Arial" w:cs="Arial"/>
          <w:b w:val="0"/>
          <w:bCs w:val="0"/>
          <w:color w:val="auto"/>
          <w:sz w:val="22"/>
          <w:szCs w:val="22"/>
        </w:rPr>
        <w:t>moderno</w:t>
      </w:r>
      <w:proofErr w:type="spellEnd"/>
      <w:r w:rsidRPr="00E1303A">
        <w:rPr>
          <w:rFonts w:ascii="Arial" w:eastAsia="Arial" w:hAnsi="Arial" w:cs="Arial"/>
          <w:b w:val="0"/>
          <w:bCs w:val="0"/>
          <w:color w:val="auto"/>
          <w:sz w:val="22"/>
          <w:szCs w:val="22"/>
        </w:rPr>
        <w:t xml:space="preserve">, </w:t>
      </w:r>
      <w:proofErr w:type="spellStart"/>
      <w:r w:rsidRPr="00E1303A">
        <w:rPr>
          <w:rFonts w:ascii="Arial" w:eastAsia="Arial" w:hAnsi="Arial" w:cs="Arial"/>
          <w:b w:val="0"/>
          <w:bCs w:val="0"/>
          <w:color w:val="auto"/>
          <w:sz w:val="22"/>
          <w:szCs w:val="22"/>
        </w:rPr>
        <w:t>seguro</w:t>
      </w:r>
      <w:proofErr w:type="spellEnd"/>
      <w:r w:rsidRPr="00E1303A">
        <w:rPr>
          <w:rFonts w:ascii="Arial" w:eastAsia="Arial" w:hAnsi="Arial" w:cs="Arial"/>
          <w:b w:val="0"/>
          <w:bCs w:val="0"/>
          <w:color w:val="auto"/>
          <w:sz w:val="22"/>
          <w:szCs w:val="22"/>
        </w:rPr>
        <w:t xml:space="preserve">, </w:t>
      </w:r>
      <w:proofErr w:type="spellStart"/>
      <w:r w:rsidRPr="00E1303A">
        <w:rPr>
          <w:rFonts w:ascii="Arial" w:eastAsia="Arial" w:hAnsi="Arial" w:cs="Arial"/>
          <w:b w:val="0"/>
          <w:bCs w:val="0"/>
          <w:color w:val="auto"/>
          <w:sz w:val="22"/>
          <w:szCs w:val="22"/>
        </w:rPr>
        <w:t>acessível</w:t>
      </w:r>
      <w:proofErr w:type="spellEnd"/>
      <w:r w:rsidRPr="00E1303A">
        <w:rPr>
          <w:rFonts w:ascii="Arial" w:eastAsia="Arial" w:hAnsi="Arial" w:cs="Arial"/>
          <w:b w:val="0"/>
          <w:bCs w:val="0"/>
          <w:color w:val="auto"/>
          <w:sz w:val="22"/>
          <w:szCs w:val="22"/>
        </w:rPr>
        <w:t xml:space="preserve"> e </w:t>
      </w:r>
      <w:proofErr w:type="spellStart"/>
      <w:r w:rsidRPr="00E1303A">
        <w:rPr>
          <w:rFonts w:ascii="Arial" w:eastAsia="Arial" w:hAnsi="Arial" w:cs="Arial"/>
          <w:b w:val="0"/>
          <w:bCs w:val="0"/>
          <w:color w:val="auto"/>
          <w:sz w:val="22"/>
          <w:szCs w:val="22"/>
        </w:rPr>
        <w:t>adequado</w:t>
      </w:r>
      <w:proofErr w:type="spellEnd"/>
      <w:r w:rsidRPr="00E1303A">
        <w:rPr>
          <w:rFonts w:ascii="Arial" w:eastAsia="Arial" w:hAnsi="Arial" w:cs="Arial"/>
          <w:b w:val="0"/>
          <w:bCs w:val="0"/>
          <w:color w:val="auto"/>
          <w:sz w:val="22"/>
          <w:szCs w:val="22"/>
        </w:rPr>
        <w:t xml:space="preserve"> </w:t>
      </w:r>
      <w:proofErr w:type="spellStart"/>
      <w:r w:rsidRPr="00E1303A">
        <w:rPr>
          <w:rFonts w:ascii="Arial" w:eastAsia="Arial" w:hAnsi="Arial" w:cs="Arial"/>
          <w:b w:val="0"/>
          <w:bCs w:val="0"/>
          <w:color w:val="auto"/>
          <w:sz w:val="22"/>
          <w:szCs w:val="22"/>
        </w:rPr>
        <w:t>às</w:t>
      </w:r>
      <w:proofErr w:type="spellEnd"/>
      <w:r w:rsidRPr="00E1303A">
        <w:rPr>
          <w:rFonts w:ascii="Arial" w:eastAsia="Arial" w:hAnsi="Arial" w:cs="Arial"/>
          <w:b w:val="0"/>
          <w:bCs w:val="0"/>
          <w:color w:val="auto"/>
          <w:sz w:val="22"/>
          <w:szCs w:val="22"/>
        </w:rPr>
        <w:t xml:space="preserve"> </w:t>
      </w:r>
      <w:proofErr w:type="spellStart"/>
      <w:r w:rsidRPr="00E1303A">
        <w:rPr>
          <w:rFonts w:ascii="Arial" w:eastAsia="Arial" w:hAnsi="Arial" w:cs="Arial"/>
          <w:b w:val="0"/>
          <w:bCs w:val="0"/>
          <w:color w:val="auto"/>
          <w:sz w:val="22"/>
          <w:szCs w:val="22"/>
        </w:rPr>
        <w:t>necessidades</w:t>
      </w:r>
      <w:proofErr w:type="spellEnd"/>
      <w:r w:rsidRPr="00E1303A">
        <w:rPr>
          <w:rFonts w:ascii="Arial" w:eastAsia="Arial" w:hAnsi="Arial" w:cs="Arial"/>
          <w:b w:val="0"/>
          <w:bCs w:val="0"/>
          <w:color w:val="auto"/>
          <w:sz w:val="22"/>
          <w:szCs w:val="22"/>
        </w:rPr>
        <w:t xml:space="preserve"> </w:t>
      </w:r>
      <w:proofErr w:type="spellStart"/>
      <w:r w:rsidRPr="00E1303A">
        <w:rPr>
          <w:rFonts w:ascii="Arial" w:eastAsia="Arial" w:hAnsi="Arial" w:cs="Arial"/>
          <w:b w:val="0"/>
          <w:bCs w:val="0"/>
          <w:color w:val="auto"/>
          <w:sz w:val="22"/>
          <w:szCs w:val="22"/>
        </w:rPr>
        <w:t>locais</w:t>
      </w:r>
      <w:proofErr w:type="spellEnd"/>
      <w:r w:rsidRPr="00E1303A">
        <w:rPr>
          <w:rFonts w:ascii="Arial" w:eastAsia="Arial" w:hAnsi="Arial" w:cs="Arial"/>
          <w:b w:val="0"/>
          <w:bCs w:val="0"/>
          <w:color w:val="auto"/>
          <w:sz w:val="22"/>
          <w:szCs w:val="22"/>
        </w:rPr>
        <w:t xml:space="preserve">, </w:t>
      </w:r>
      <w:proofErr w:type="spellStart"/>
      <w:r w:rsidRPr="00E1303A">
        <w:rPr>
          <w:rFonts w:ascii="Arial" w:eastAsia="Arial" w:hAnsi="Arial" w:cs="Arial"/>
          <w:b w:val="0"/>
          <w:bCs w:val="0"/>
          <w:color w:val="auto"/>
          <w:sz w:val="22"/>
          <w:szCs w:val="22"/>
        </w:rPr>
        <w:t>ampliando</w:t>
      </w:r>
      <w:proofErr w:type="spellEnd"/>
      <w:r w:rsidRPr="00E1303A">
        <w:rPr>
          <w:rFonts w:ascii="Arial" w:eastAsia="Arial" w:hAnsi="Arial" w:cs="Arial"/>
          <w:b w:val="0"/>
          <w:bCs w:val="0"/>
          <w:color w:val="auto"/>
          <w:sz w:val="22"/>
          <w:szCs w:val="22"/>
        </w:rPr>
        <w:t xml:space="preserve"> as </w:t>
      </w:r>
      <w:proofErr w:type="spellStart"/>
      <w:r w:rsidRPr="00E1303A">
        <w:rPr>
          <w:rFonts w:ascii="Arial" w:eastAsia="Arial" w:hAnsi="Arial" w:cs="Arial"/>
          <w:b w:val="0"/>
          <w:bCs w:val="0"/>
          <w:color w:val="auto"/>
          <w:sz w:val="22"/>
          <w:szCs w:val="22"/>
        </w:rPr>
        <w:t>condições</w:t>
      </w:r>
      <w:proofErr w:type="spellEnd"/>
      <w:r w:rsidRPr="00E1303A">
        <w:rPr>
          <w:rFonts w:ascii="Arial" w:eastAsia="Arial" w:hAnsi="Arial" w:cs="Arial"/>
          <w:b w:val="0"/>
          <w:bCs w:val="0"/>
          <w:color w:val="auto"/>
          <w:sz w:val="22"/>
          <w:szCs w:val="22"/>
        </w:rPr>
        <w:t xml:space="preserve"> para a </w:t>
      </w:r>
      <w:proofErr w:type="spellStart"/>
      <w:r w:rsidRPr="00E1303A">
        <w:rPr>
          <w:rFonts w:ascii="Arial" w:eastAsia="Arial" w:hAnsi="Arial" w:cs="Arial"/>
          <w:b w:val="0"/>
          <w:bCs w:val="0"/>
          <w:color w:val="auto"/>
          <w:sz w:val="22"/>
          <w:szCs w:val="22"/>
        </w:rPr>
        <w:t>prática</w:t>
      </w:r>
      <w:proofErr w:type="spellEnd"/>
      <w:r w:rsidRPr="00E1303A">
        <w:rPr>
          <w:rFonts w:ascii="Arial" w:eastAsia="Arial" w:hAnsi="Arial" w:cs="Arial"/>
          <w:b w:val="0"/>
          <w:bCs w:val="0"/>
          <w:color w:val="auto"/>
          <w:sz w:val="22"/>
          <w:szCs w:val="22"/>
        </w:rPr>
        <w:t xml:space="preserve"> </w:t>
      </w:r>
      <w:proofErr w:type="spellStart"/>
      <w:r w:rsidRPr="00E1303A">
        <w:rPr>
          <w:rFonts w:ascii="Arial" w:eastAsia="Arial" w:hAnsi="Arial" w:cs="Arial"/>
          <w:b w:val="0"/>
          <w:bCs w:val="0"/>
          <w:color w:val="auto"/>
          <w:sz w:val="22"/>
          <w:szCs w:val="22"/>
        </w:rPr>
        <w:t>esportiva</w:t>
      </w:r>
      <w:proofErr w:type="spellEnd"/>
      <w:r w:rsidR="00E02AA7">
        <w:rPr>
          <w:rFonts w:ascii="Arial" w:eastAsia="Arial" w:hAnsi="Arial" w:cs="Arial"/>
          <w:b w:val="0"/>
          <w:bCs w:val="0"/>
          <w:color w:val="auto"/>
          <w:sz w:val="22"/>
          <w:szCs w:val="22"/>
        </w:rPr>
        <w:t>.</w:t>
      </w:r>
    </w:p>
    <w:p w14:paraId="421562B2" w14:textId="77777777" w:rsidR="00E02AA7" w:rsidRPr="00E02AA7" w:rsidRDefault="00E02AA7" w:rsidP="00E02AA7"/>
    <w:p w14:paraId="0F0FF4C8" w14:textId="26E74A54" w:rsidR="00F92891" w:rsidRPr="00073B7D" w:rsidRDefault="00A3658F" w:rsidP="00A3658F">
      <w:pPr>
        <w:pStyle w:val="Ttulo1"/>
        <w:spacing w:line="360" w:lineRule="auto"/>
        <w:rPr>
          <w:rFonts w:ascii="Arial" w:hAnsi="Arial" w:cs="Arial"/>
        </w:rPr>
      </w:pPr>
      <w:r w:rsidRPr="00073B7D">
        <w:rPr>
          <w:rFonts w:ascii="Arial" w:hAnsi="Arial" w:cs="Arial"/>
        </w:rPr>
        <w:t>3. ÁREA REQUISITANTE E RESPONSÁVEIS</w:t>
      </w:r>
    </w:p>
    <w:p w14:paraId="722E58AC" w14:textId="27AAF95B" w:rsidR="00F92891" w:rsidRDefault="003A6E3E" w:rsidP="00A3658F">
      <w:pPr>
        <w:spacing w:line="360" w:lineRule="auto"/>
        <w:jc w:val="both"/>
        <w:rPr>
          <w:rFonts w:cs="Arial"/>
        </w:rPr>
      </w:pPr>
      <w:proofErr w:type="spellStart"/>
      <w:r w:rsidRPr="003A6E3E">
        <w:rPr>
          <w:rFonts w:cs="Arial"/>
        </w:rPr>
        <w:t>Secretaria</w:t>
      </w:r>
      <w:proofErr w:type="spellEnd"/>
      <w:r w:rsidRPr="003A6E3E">
        <w:rPr>
          <w:rFonts w:cs="Arial"/>
        </w:rPr>
        <w:t xml:space="preserve"> Municipal de </w:t>
      </w:r>
      <w:proofErr w:type="spellStart"/>
      <w:r w:rsidRPr="003A6E3E">
        <w:rPr>
          <w:rFonts w:cs="Arial"/>
        </w:rPr>
        <w:t>Cultura</w:t>
      </w:r>
      <w:proofErr w:type="spellEnd"/>
      <w:r w:rsidRPr="003A6E3E">
        <w:rPr>
          <w:rFonts w:cs="Arial"/>
        </w:rPr>
        <w:t xml:space="preserve">, </w:t>
      </w:r>
      <w:proofErr w:type="spellStart"/>
      <w:r w:rsidRPr="003A6E3E">
        <w:rPr>
          <w:rFonts w:cs="Arial"/>
        </w:rPr>
        <w:t>Esporte</w:t>
      </w:r>
      <w:proofErr w:type="spellEnd"/>
      <w:r w:rsidRPr="003A6E3E">
        <w:rPr>
          <w:rFonts w:cs="Arial"/>
        </w:rPr>
        <w:t xml:space="preserve"> e Turismo</w:t>
      </w:r>
      <w:r w:rsidR="00DA77F3" w:rsidRPr="003A6E3E">
        <w:rPr>
          <w:rFonts w:cs="Arial"/>
        </w:rPr>
        <w:t>.</w:t>
      </w:r>
    </w:p>
    <w:p w14:paraId="09B86BA8" w14:textId="37D62E67" w:rsidR="00543AF3" w:rsidRPr="00691D67" w:rsidRDefault="00691D67" w:rsidP="00691D67">
      <w:pPr>
        <w:spacing w:line="360" w:lineRule="auto"/>
        <w:jc w:val="both"/>
        <w:rPr>
          <w:rFonts w:cs="Arial"/>
        </w:rPr>
      </w:pPr>
      <w:proofErr w:type="spellStart"/>
      <w:r w:rsidRPr="00691D67">
        <w:rPr>
          <w:rFonts w:cs="Arial"/>
        </w:rPr>
        <w:t>Equipe</w:t>
      </w:r>
      <w:proofErr w:type="spellEnd"/>
      <w:r w:rsidRPr="00691D67">
        <w:rPr>
          <w:rFonts w:cs="Arial"/>
        </w:rPr>
        <w:t xml:space="preserve"> de </w:t>
      </w:r>
      <w:proofErr w:type="spellStart"/>
      <w:r w:rsidRPr="00691D67">
        <w:rPr>
          <w:rFonts w:cs="Arial"/>
        </w:rPr>
        <w:t>planejamento</w:t>
      </w:r>
      <w:proofErr w:type="spellEnd"/>
      <w:r w:rsidRPr="00691D67">
        <w:rPr>
          <w:rFonts w:cs="Arial"/>
        </w:rPr>
        <w:t>:</w:t>
      </w:r>
    </w:p>
    <w:p w14:paraId="35C00C41" w14:textId="3492A219" w:rsidR="00691D67" w:rsidRPr="00691D67" w:rsidRDefault="00691D67" w:rsidP="00691D67">
      <w:pPr>
        <w:spacing w:line="360" w:lineRule="auto"/>
        <w:jc w:val="both"/>
        <w:rPr>
          <w:rFonts w:cs="Arial"/>
        </w:rPr>
      </w:pPr>
      <w:r w:rsidRPr="00691D67">
        <w:rPr>
          <w:rFonts w:cs="Arial"/>
        </w:rPr>
        <w:t>•</w:t>
      </w:r>
      <w:r w:rsidRPr="00691D67">
        <w:rPr>
          <w:rFonts w:cs="Arial"/>
        </w:rPr>
        <w:tab/>
      </w:r>
      <w:proofErr w:type="spellStart"/>
      <w:r w:rsidRPr="00691D67">
        <w:rPr>
          <w:rFonts w:cs="Arial"/>
        </w:rPr>
        <w:t>Valter</w:t>
      </w:r>
      <w:proofErr w:type="spellEnd"/>
      <w:r w:rsidRPr="00691D67">
        <w:rPr>
          <w:rFonts w:cs="Arial"/>
        </w:rPr>
        <w:t xml:space="preserve"> Sacramento Rodrigues</w:t>
      </w:r>
      <w:r>
        <w:rPr>
          <w:rFonts w:cs="Arial"/>
        </w:rPr>
        <w:t xml:space="preserve"> </w:t>
      </w:r>
      <w:r w:rsidRPr="00691D67">
        <w:rPr>
          <w:rFonts w:cs="Arial"/>
        </w:rPr>
        <w:t xml:space="preserve">– </w:t>
      </w:r>
      <w:proofErr w:type="spellStart"/>
      <w:r w:rsidRPr="00691D67">
        <w:rPr>
          <w:rFonts w:cs="Arial"/>
        </w:rPr>
        <w:t>Secretário</w:t>
      </w:r>
      <w:proofErr w:type="spellEnd"/>
      <w:r w:rsidRPr="00691D67">
        <w:rPr>
          <w:rFonts w:cs="Arial"/>
        </w:rPr>
        <w:t xml:space="preserve"> Municipal de</w:t>
      </w:r>
      <w:r>
        <w:rPr>
          <w:rFonts w:cs="Arial"/>
        </w:rPr>
        <w:t xml:space="preserve"> </w:t>
      </w:r>
      <w:proofErr w:type="spellStart"/>
      <w:r w:rsidRPr="003A6E3E">
        <w:rPr>
          <w:rFonts w:cs="Arial"/>
        </w:rPr>
        <w:t>Cultura</w:t>
      </w:r>
      <w:proofErr w:type="spellEnd"/>
      <w:r w:rsidRPr="003A6E3E">
        <w:rPr>
          <w:rFonts w:cs="Arial"/>
        </w:rPr>
        <w:t xml:space="preserve">, </w:t>
      </w:r>
      <w:proofErr w:type="spellStart"/>
      <w:r w:rsidRPr="003A6E3E">
        <w:rPr>
          <w:rFonts w:cs="Arial"/>
        </w:rPr>
        <w:t>Esporte</w:t>
      </w:r>
      <w:proofErr w:type="spellEnd"/>
      <w:r w:rsidRPr="003A6E3E">
        <w:rPr>
          <w:rFonts w:cs="Arial"/>
        </w:rPr>
        <w:t xml:space="preserve"> e Turismo</w:t>
      </w:r>
      <w:r w:rsidRPr="00691D67">
        <w:rPr>
          <w:rFonts w:cs="Arial"/>
        </w:rPr>
        <w:t>;</w:t>
      </w:r>
    </w:p>
    <w:p w14:paraId="065FC421" w14:textId="7D7AB7F6" w:rsidR="00691D67" w:rsidRDefault="00691D67" w:rsidP="00691D67">
      <w:pPr>
        <w:spacing w:line="360" w:lineRule="auto"/>
        <w:jc w:val="both"/>
        <w:rPr>
          <w:rFonts w:cs="Arial"/>
        </w:rPr>
      </w:pPr>
      <w:r w:rsidRPr="00691D67">
        <w:rPr>
          <w:rFonts w:cs="Arial"/>
        </w:rPr>
        <w:t>•</w:t>
      </w:r>
      <w:r w:rsidRPr="00691D67">
        <w:rPr>
          <w:rFonts w:cs="Arial"/>
        </w:rPr>
        <w:tab/>
        <w:t xml:space="preserve">João </w:t>
      </w:r>
      <w:proofErr w:type="spellStart"/>
      <w:r w:rsidRPr="00691D67">
        <w:rPr>
          <w:rFonts w:cs="Arial"/>
        </w:rPr>
        <w:t>Leôncio</w:t>
      </w:r>
      <w:proofErr w:type="spellEnd"/>
      <w:r w:rsidRPr="00691D67">
        <w:rPr>
          <w:rFonts w:cs="Arial"/>
        </w:rPr>
        <w:t xml:space="preserve"> do Nascimento</w:t>
      </w:r>
      <w:r>
        <w:rPr>
          <w:rFonts w:cs="Arial"/>
        </w:rPr>
        <w:t xml:space="preserve"> </w:t>
      </w:r>
      <w:r w:rsidRPr="00691D67">
        <w:rPr>
          <w:rFonts w:cs="Arial"/>
        </w:rPr>
        <w:t xml:space="preserve">– </w:t>
      </w:r>
      <w:proofErr w:type="spellStart"/>
      <w:r w:rsidRPr="00691D67">
        <w:rPr>
          <w:rFonts w:cs="Arial"/>
        </w:rPr>
        <w:t>Engenheir</w:t>
      </w:r>
      <w:r>
        <w:rPr>
          <w:rFonts w:cs="Arial"/>
        </w:rPr>
        <w:t>o</w:t>
      </w:r>
      <w:proofErr w:type="spellEnd"/>
      <w:r w:rsidRPr="00691D67">
        <w:rPr>
          <w:rFonts w:cs="Arial"/>
        </w:rPr>
        <w:t xml:space="preserve"> Civil – </w:t>
      </w:r>
      <w:proofErr w:type="spellStart"/>
      <w:r w:rsidRPr="00691D67">
        <w:rPr>
          <w:rFonts w:cs="Arial"/>
        </w:rPr>
        <w:t>Apoio</w:t>
      </w:r>
      <w:proofErr w:type="spellEnd"/>
      <w:r w:rsidRPr="00691D67">
        <w:rPr>
          <w:rFonts w:cs="Arial"/>
        </w:rPr>
        <w:t xml:space="preserve"> Técnico.</w:t>
      </w:r>
    </w:p>
    <w:p w14:paraId="0C3A76ED" w14:textId="77777777" w:rsidR="00691D67" w:rsidRPr="00665654" w:rsidRDefault="00691D67" w:rsidP="00691D67">
      <w:pPr>
        <w:pStyle w:val="Ttulo1"/>
        <w:spacing w:line="360" w:lineRule="auto"/>
        <w:jc w:val="both"/>
        <w:rPr>
          <w:rFonts w:ascii="Arial" w:eastAsia="Arial" w:hAnsi="Arial" w:cs="Arial"/>
          <w:b w:val="0"/>
          <w:bCs w:val="0"/>
          <w:color w:val="auto"/>
          <w:sz w:val="22"/>
          <w:szCs w:val="22"/>
        </w:rPr>
      </w:pPr>
      <w:r w:rsidRPr="00665654">
        <w:rPr>
          <w:rFonts w:ascii="Arial" w:eastAsia="Arial" w:hAnsi="Arial" w:cs="Arial"/>
          <w:b w:val="0"/>
          <w:bCs w:val="0"/>
          <w:color w:val="auto"/>
          <w:sz w:val="22"/>
          <w:szCs w:val="22"/>
        </w:rPr>
        <w:lastRenderedPageBreak/>
        <w:t xml:space="preserve">Compete à </w:t>
      </w:r>
      <w:proofErr w:type="spellStart"/>
      <w:r w:rsidRPr="00665654">
        <w:rPr>
          <w:rFonts w:ascii="Arial" w:eastAsia="Arial" w:hAnsi="Arial" w:cs="Arial"/>
          <w:b w:val="0"/>
          <w:bCs w:val="0"/>
          <w:color w:val="auto"/>
          <w:sz w:val="22"/>
          <w:szCs w:val="22"/>
        </w:rPr>
        <w:t>área</w:t>
      </w:r>
      <w:proofErr w:type="spellEnd"/>
      <w:r w:rsidRPr="00665654">
        <w:rPr>
          <w:rFonts w:ascii="Arial" w:eastAsia="Arial" w:hAnsi="Arial" w:cs="Arial"/>
          <w:b w:val="0"/>
          <w:bCs w:val="0"/>
          <w:color w:val="auto"/>
          <w:sz w:val="22"/>
          <w:szCs w:val="22"/>
        </w:rPr>
        <w:t xml:space="preserve"> </w:t>
      </w:r>
      <w:proofErr w:type="spellStart"/>
      <w:r w:rsidRPr="00665654">
        <w:rPr>
          <w:rFonts w:ascii="Arial" w:eastAsia="Arial" w:hAnsi="Arial" w:cs="Arial"/>
          <w:b w:val="0"/>
          <w:bCs w:val="0"/>
          <w:color w:val="auto"/>
          <w:sz w:val="22"/>
          <w:szCs w:val="22"/>
        </w:rPr>
        <w:t>requisitante</w:t>
      </w:r>
      <w:proofErr w:type="spellEnd"/>
      <w:r w:rsidRPr="00665654">
        <w:rPr>
          <w:rFonts w:ascii="Arial" w:eastAsia="Arial" w:hAnsi="Arial" w:cs="Arial"/>
          <w:b w:val="0"/>
          <w:bCs w:val="0"/>
          <w:color w:val="auto"/>
          <w:sz w:val="22"/>
          <w:szCs w:val="22"/>
        </w:rPr>
        <w:t xml:space="preserve"> </w:t>
      </w:r>
      <w:proofErr w:type="gramStart"/>
      <w:r w:rsidRPr="00665654">
        <w:rPr>
          <w:rFonts w:ascii="Arial" w:eastAsia="Arial" w:hAnsi="Arial" w:cs="Arial"/>
          <w:b w:val="0"/>
          <w:bCs w:val="0"/>
          <w:color w:val="auto"/>
          <w:sz w:val="22"/>
          <w:szCs w:val="22"/>
        </w:rPr>
        <w:t>a</w:t>
      </w:r>
      <w:proofErr w:type="gramEnd"/>
      <w:r w:rsidRPr="00665654">
        <w:rPr>
          <w:rFonts w:ascii="Arial" w:eastAsia="Arial" w:hAnsi="Arial" w:cs="Arial"/>
          <w:b w:val="0"/>
          <w:bCs w:val="0"/>
          <w:color w:val="auto"/>
          <w:sz w:val="22"/>
          <w:szCs w:val="22"/>
        </w:rPr>
        <w:t xml:space="preserve"> </w:t>
      </w:r>
      <w:proofErr w:type="spellStart"/>
      <w:r w:rsidRPr="00665654">
        <w:rPr>
          <w:rFonts w:ascii="Arial" w:eastAsia="Arial" w:hAnsi="Arial" w:cs="Arial"/>
          <w:b w:val="0"/>
          <w:bCs w:val="0"/>
          <w:color w:val="auto"/>
          <w:sz w:val="22"/>
          <w:szCs w:val="22"/>
        </w:rPr>
        <w:t>identificação</w:t>
      </w:r>
      <w:proofErr w:type="spellEnd"/>
      <w:r w:rsidRPr="00665654">
        <w:rPr>
          <w:rFonts w:ascii="Arial" w:eastAsia="Arial" w:hAnsi="Arial" w:cs="Arial"/>
          <w:b w:val="0"/>
          <w:bCs w:val="0"/>
          <w:color w:val="auto"/>
          <w:sz w:val="22"/>
          <w:szCs w:val="22"/>
        </w:rPr>
        <w:t xml:space="preserve"> da </w:t>
      </w:r>
      <w:proofErr w:type="spellStart"/>
      <w:r w:rsidRPr="00665654">
        <w:rPr>
          <w:rFonts w:ascii="Arial" w:eastAsia="Arial" w:hAnsi="Arial" w:cs="Arial"/>
          <w:b w:val="0"/>
          <w:bCs w:val="0"/>
          <w:color w:val="auto"/>
          <w:sz w:val="22"/>
          <w:szCs w:val="22"/>
        </w:rPr>
        <w:t>necessidade</w:t>
      </w:r>
      <w:proofErr w:type="spellEnd"/>
      <w:r w:rsidRPr="00665654">
        <w:rPr>
          <w:rFonts w:ascii="Arial" w:eastAsia="Arial" w:hAnsi="Arial" w:cs="Arial"/>
          <w:b w:val="0"/>
          <w:bCs w:val="0"/>
          <w:color w:val="auto"/>
          <w:sz w:val="22"/>
          <w:szCs w:val="22"/>
        </w:rPr>
        <w:t xml:space="preserve"> </w:t>
      </w:r>
      <w:proofErr w:type="spellStart"/>
      <w:r w:rsidRPr="00665654">
        <w:rPr>
          <w:rFonts w:ascii="Arial" w:eastAsia="Arial" w:hAnsi="Arial" w:cs="Arial"/>
          <w:b w:val="0"/>
          <w:bCs w:val="0"/>
          <w:color w:val="auto"/>
          <w:sz w:val="22"/>
          <w:szCs w:val="22"/>
        </w:rPr>
        <w:t>administrativa</w:t>
      </w:r>
      <w:proofErr w:type="spellEnd"/>
      <w:r w:rsidRPr="00665654">
        <w:rPr>
          <w:rFonts w:ascii="Arial" w:eastAsia="Arial" w:hAnsi="Arial" w:cs="Arial"/>
          <w:b w:val="0"/>
          <w:bCs w:val="0"/>
          <w:color w:val="auto"/>
          <w:sz w:val="22"/>
          <w:szCs w:val="22"/>
        </w:rPr>
        <w:t xml:space="preserve"> e dos </w:t>
      </w:r>
      <w:proofErr w:type="spellStart"/>
      <w:r w:rsidRPr="00665654">
        <w:rPr>
          <w:rFonts w:ascii="Arial" w:eastAsia="Arial" w:hAnsi="Arial" w:cs="Arial"/>
          <w:b w:val="0"/>
          <w:bCs w:val="0"/>
          <w:color w:val="auto"/>
          <w:sz w:val="22"/>
          <w:szCs w:val="22"/>
        </w:rPr>
        <w:t>resultados</w:t>
      </w:r>
      <w:proofErr w:type="spellEnd"/>
      <w:r w:rsidRPr="00665654">
        <w:rPr>
          <w:rFonts w:ascii="Arial" w:eastAsia="Arial" w:hAnsi="Arial" w:cs="Arial"/>
          <w:b w:val="0"/>
          <w:bCs w:val="0"/>
          <w:color w:val="auto"/>
          <w:sz w:val="22"/>
          <w:szCs w:val="22"/>
        </w:rPr>
        <w:t xml:space="preserve"> </w:t>
      </w:r>
      <w:proofErr w:type="spellStart"/>
      <w:r w:rsidRPr="00665654">
        <w:rPr>
          <w:rFonts w:ascii="Arial" w:eastAsia="Arial" w:hAnsi="Arial" w:cs="Arial"/>
          <w:b w:val="0"/>
          <w:bCs w:val="0"/>
          <w:color w:val="auto"/>
          <w:sz w:val="22"/>
          <w:szCs w:val="22"/>
        </w:rPr>
        <w:t>pretendidos</w:t>
      </w:r>
      <w:proofErr w:type="spellEnd"/>
      <w:r w:rsidRPr="00665654">
        <w:rPr>
          <w:rFonts w:ascii="Arial" w:eastAsia="Arial" w:hAnsi="Arial" w:cs="Arial"/>
          <w:b w:val="0"/>
          <w:bCs w:val="0"/>
          <w:color w:val="auto"/>
          <w:sz w:val="22"/>
          <w:szCs w:val="22"/>
        </w:rPr>
        <w:t>.</w:t>
      </w:r>
    </w:p>
    <w:p w14:paraId="11D9A4B0" w14:textId="0A12980C" w:rsidR="00691D67" w:rsidRDefault="00691D67" w:rsidP="00691D67">
      <w:pPr>
        <w:spacing w:line="360" w:lineRule="auto"/>
        <w:jc w:val="both"/>
        <w:rPr>
          <w:rFonts w:cs="Arial"/>
        </w:rPr>
      </w:pPr>
      <w:r w:rsidRPr="00665654">
        <w:rPr>
          <w:rFonts w:cs="Arial"/>
        </w:rPr>
        <w:t xml:space="preserve">Compete à </w:t>
      </w:r>
      <w:proofErr w:type="spellStart"/>
      <w:r w:rsidRPr="00665654">
        <w:rPr>
          <w:rFonts w:cs="Arial"/>
        </w:rPr>
        <w:t>área</w:t>
      </w:r>
      <w:proofErr w:type="spellEnd"/>
      <w:r w:rsidRPr="00665654">
        <w:rPr>
          <w:rFonts w:cs="Arial"/>
        </w:rPr>
        <w:t xml:space="preserve"> </w:t>
      </w:r>
      <w:proofErr w:type="spellStart"/>
      <w:r w:rsidRPr="00665654">
        <w:rPr>
          <w:rFonts w:cs="Arial"/>
        </w:rPr>
        <w:t>técnica</w:t>
      </w:r>
      <w:proofErr w:type="spellEnd"/>
      <w:r w:rsidRPr="00665654">
        <w:rPr>
          <w:rFonts w:cs="Arial"/>
        </w:rPr>
        <w:t xml:space="preserve"> a </w:t>
      </w:r>
      <w:proofErr w:type="spellStart"/>
      <w:r w:rsidRPr="00665654">
        <w:rPr>
          <w:rFonts w:cs="Arial"/>
        </w:rPr>
        <w:t>definição</w:t>
      </w:r>
      <w:proofErr w:type="spellEnd"/>
      <w:r w:rsidRPr="00665654">
        <w:rPr>
          <w:rFonts w:cs="Arial"/>
        </w:rPr>
        <w:t xml:space="preserve"> das </w:t>
      </w:r>
      <w:proofErr w:type="spellStart"/>
      <w:r w:rsidRPr="00665654">
        <w:rPr>
          <w:rFonts w:cs="Arial"/>
        </w:rPr>
        <w:t>especificações</w:t>
      </w:r>
      <w:proofErr w:type="spellEnd"/>
      <w:r w:rsidRPr="00665654">
        <w:rPr>
          <w:rFonts w:cs="Arial"/>
        </w:rPr>
        <w:t xml:space="preserve">, </w:t>
      </w:r>
      <w:proofErr w:type="spellStart"/>
      <w:r w:rsidRPr="00665654">
        <w:rPr>
          <w:rFonts w:cs="Arial"/>
        </w:rPr>
        <w:t>requisitos</w:t>
      </w:r>
      <w:proofErr w:type="spellEnd"/>
      <w:r w:rsidRPr="00665654">
        <w:rPr>
          <w:rFonts w:cs="Arial"/>
        </w:rPr>
        <w:t xml:space="preserve">, </w:t>
      </w:r>
      <w:proofErr w:type="spellStart"/>
      <w:r w:rsidRPr="00665654">
        <w:rPr>
          <w:rFonts w:cs="Arial"/>
        </w:rPr>
        <w:t>quantitativos</w:t>
      </w:r>
      <w:proofErr w:type="spellEnd"/>
      <w:r w:rsidRPr="00665654">
        <w:rPr>
          <w:rFonts w:cs="Arial"/>
        </w:rPr>
        <w:t xml:space="preserve">, </w:t>
      </w:r>
      <w:proofErr w:type="spellStart"/>
      <w:r w:rsidRPr="00665654">
        <w:rPr>
          <w:rFonts w:cs="Arial"/>
        </w:rPr>
        <w:t>soluções</w:t>
      </w:r>
      <w:proofErr w:type="spellEnd"/>
      <w:r w:rsidRPr="00665654">
        <w:rPr>
          <w:rFonts w:cs="Arial"/>
        </w:rPr>
        <w:t xml:space="preserve"> </w:t>
      </w:r>
      <w:proofErr w:type="spellStart"/>
      <w:r w:rsidRPr="00665654">
        <w:rPr>
          <w:rFonts w:cs="Arial"/>
        </w:rPr>
        <w:t>técnicas</w:t>
      </w:r>
      <w:proofErr w:type="spellEnd"/>
      <w:r w:rsidRPr="00665654">
        <w:rPr>
          <w:rFonts w:cs="Arial"/>
        </w:rPr>
        <w:t xml:space="preserve">, </w:t>
      </w:r>
      <w:proofErr w:type="spellStart"/>
      <w:r w:rsidRPr="00665654">
        <w:rPr>
          <w:rFonts w:cs="Arial"/>
        </w:rPr>
        <w:t>critérios</w:t>
      </w:r>
      <w:proofErr w:type="spellEnd"/>
      <w:r w:rsidRPr="00665654">
        <w:rPr>
          <w:rFonts w:cs="Arial"/>
        </w:rPr>
        <w:t xml:space="preserve"> de </w:t>
      </w:r>
      <w:proofErr w:type="spellStart"/>
      <w:r w:rsidRPr="00665654">
        <w:rPr>
          <w:rFonts w:cs="Arial"/>
        </w:rPr>
        <w:t>medição</w:t>
      </w:r>
      <w:proofErr w:type="spellEnd"/>
      <w:r w:rsidRPr="00665654">
        <w:rPr>
          <w:rFonts w:cs="Arial"/>
        </w:rPr>
        <w:t xml:space="preserve">, </w:t>
      </w:r>
      <w:proofErr w:type="spellStart"/>
      <w:r w:rsidRPr="00665654">
        <w:rPr>
          <w:rFonts w:cs="Arial"/>
        </w:rPr>
        <w:t>fiscalização</w:t>
      </w:r>
      <w:proofErr w:type="spellEnd"/>
      <w:r w:rsidRPr="00665654">
        <w:rPr>
          <w:rFonts w:cs="Arial"/>
        </w:rPr>
        <w:t xml:space="preserve"> e </w:t>
      </w:r>
      <w:proofErr w:type="spellStart"/>
      <w:r w:rsidRPr="00665654">
        <w:rPr>
          <w:rFonts w:cs="Arial"/>
        </w:rPr>
        <w:t>elementos</w:t>
      </w:r>
      <w:proofErr w:type="spellEnd"/>
      <w:r w:rsidRPr="00665654">
        <w:rPr>
          <w:rFonts w:cs="Arial"/>
        </w:rPr>
        <w:t xml:space="preserve"> </w:t>
      </w:r>
      <w:proofErr w:type="spellStart"/>
      <w:r w:rsidRPr="00665654">
        <w:rPr>
          <w:rFonts w:cs="Arial"/>
        </w:rPr>
        <w:t>técnicos</w:t>
      </w:r>
      <w:proofErr w:type="spellEnd"/>
      <w:r w:rsidRPr="00665654">
        <w:rPr>
          <w:rFonts w:cs="Arial"/>
        </w:rPr>
        <w:t xml:space="preserve"> </w:t>
      </w:r>
      <w:proofErr w:type="spellStart"/>
      <w:r w:rsidRPr="00665654">
        <w:rPr>
          <w:rFonts w:cs="Arial"/>
        </w:rPr>
        <w:t>necessários</w:t>
      </w:r>
      <w:proofErr w:type="spellEnd"/>
      <w:r w:rsidRPr="00665654">
        <w:rPr>
          <w:rFonts w:cs="Arial"/>
        </w:rPr>
        <w:t xml:space="preserve"> à </w:t>
      </w:r>
      <w:proofErr w:type="spellStart"/>
      <w:r w:rsidRPr="00665654">
        <w:rPr>
          <w:rFonts w:cs="Arial"/>
        </w:rPr>
        <w:t>contratação</w:t>
      </w:r>
      <w:proofErr w:type="spellEnd"/>
      <w:r w:rsidRPr="00665654">
        <w:rPr>
          <w:rFonts w:cs="Arial"/>
        </w:rPr>
        <w:t>.</w:t>
      </w:r>
    </w:p>
    <w:p w14:paraId="7C4F8621" w14:textId="77777777" w:rsidR="00691D67" w:rsidRPr="00073B7D" w:rsidRDefault="00691D67" w:rsidP="00691D67">
      <w:pPr>
        <w:spacing w:line="360" w:lineRule="auto"/>
        <w:jc w:val="both"/>
        <w:rPr>
          <w:rFonts w:cs="Arial"/>
        </w:rPr>
      </w:pPr>
    </w:p>
    <w:p w14:paraId="5BB11374" w14:textId="61A3E030" w:rsidR="00F92891" w:rsidRPr="00073B7D" w:rsidRDefault="00A3658F" w:rsidP="00A3658F">
      <w:pPr>
        <w:pStyle w:val="Ttulo1"/>
        <w:spacing w:line="360" w:lineRule="auto"/>
        <w:rPr>
          <w:rFonts w:ascii="Arial" w:hAnsi="Arial" w:cs="Arial"/>
        </w:rPr>
      </w:pPr>
      <w:r w:rsidRPr="00073B7D">
        <w:rPr>
          <w:rFonts w:ascii="Arial" w:hAnsi="Arial" w:cs="Arial"/>
        </w:rPr>
        <w:t>4. DEMONSTRAÇÃO DO ALINHAMENTO COM O PLANEJAMENTO DA ADMINISTRAÇÃO</w:t>
      </w:r>
    </w:p>
    <w:p w14:paraId="33443065" w14:textId="3E41DE35" w:rsidR="00F92891" w:rsidRPr="00B4270B" w:rsidRDefault="00DA77F3" w:rsidP="00A3658F">
      <w:pPr>
        <w:spacing w:line="360" w:lineRule="auto"/>
        <w:jc w:val="both"/>
        <w:rPr>
          <w:rFonts w:cs="Arial"/>
        </w:rPr>
      </w:pPr>
      <w:r w:rsidRPr="00073B7D">
        <w:rPr>
          <w:rFonts w:cs="Arial"/>
        </w:rPr>
        <w:t xml:space="preserve">A contratação encontra-se alinhada ao planejamento institucional do Município, notadamente </w:t>
      </w:r>
      <w:proofErr w:type="spellStart"/>
      <w:r w:rsidRPr="00073B7D">
        <w:rPr>
          <w:rFonts w:cs="Arial"/>
        </w:rPr>
        <w:t>ao</w:t>
      </w:r>
      <w:proofErr w:type="spellEnd"/>
      <w:r w:rsidRPr="00073B7D">
        <w:rPr>
          <w:rFonts w:cs="Arial"/>
        </w:rPr>
        <w:t xml:space="preserve"> </w:t>
      </w:r>
      <w:proofErr w:type="spellStart"/>
      <w:r w:rsidRPr="00073B7D">
        <w:rPr>
          <w:rFonts w:cs="Arial"/>
        </w:rPr>
        <w:t>atendimento</w:t>
      </w:r>
      <w:proofErr w:type="spellEnd"/>
      <w:r w:rsidRPr="00073B7D">
        <w:rPr>
          <w:rFonts w:cs="Arial"/>
        </w:rPr>
        <w:t xml:space="preserve"> das </w:t>
      </w:r>
      <w:proofErr w:type="spellStart"/>
      <w:r w:rsidRPr="00073B7D">
        <w:rPr>
          <w:rFonts w:cs="Arial"/>
        </w:rPr>
        <w:t>competências</w:t>
      </w:r>
      <w:proofErr w:type="spellEnd"/>
      <w:r w:rsidRPr="00073B7D">
        <w:rPr>
          <w:rFonts w:cs="Arial"/>
        </w:rPr>
        <w:t xml:space="preserve"> da </w:t>
      </w:r>
      <w:proofErr w:type="spellStart"/>
      <w:r w:rsidR="00B4270B" w:rsidRPr="00B4270B">
        <w:rPr>
          <w:rFonts w:cs="Arial"/>
        </w:rPr>
        <w:t>Secretaria</w:t>
      </w:r>
      <w:proofErr w:type="spellEnd"/>
      <w:r w:rsidR="00B4270B" w:rsidRPr="00B4270B">
        <w:rPr>
          <w:rFonts w:cs="Arial"/>
        </w:rPr>
        <w:t xml:space="preserve"> Municipal de </w:t>
      </w:r>
      <w:proofErr w:type="spellStart"/>
      <w:r w:rsidR="00B4270B" w:rsidRPr="00B4270B">
        <w:rPr>
          <w:rFonts w:cs="Arial"/>
        </w:rPr>
        <w:t>Cultura</w:t>
      </w:r>
      <w:proofErr w:type="spellEnd"/>
      <w:r w:rsidR="00B4270B" w:rsidRPr="00B4270B">
        <w:rPr>
          <w:rFonts w:cs="Arial"/>
        </w:rPr>
        <w:t xml:space="preserve">, </w:t>
      </w:r>
      <w:proofErr w:type="spellStart"/>
      <w:r w:rsidR="00B4270B" w:rsidRPr="00B4270B">
        <w:rPr>
          <w:rFonts w:cs="Arial"/>
        </w:rPr>
        <w:t>Esporte</w:t>
      </w:r>
      <w:proofErr w:type="spellEnd"/>
      <w:r w:rsidR="00B4270B" w:rsidRPr="00B4270B">
        <w:rPr>
          <w:rFonts w:cs="Arial"/>
        </w:rPr>
        <w:t xml:space="preserve"> e Turismo</w:t>
      </w:r>
      <w:r w:rsidRPr="00073B7D">
        <w:rPr>
          <w:rFonts w:cs="Arial"/>
        </w:rPr>
        <w:t xml:space="preserve"> e à necessidade </w:t>
      </w:r>
      <w:r w:rsidRPr="00B4270B">
        <w:rPr>
          <w:rFonts w:cs="Arial"/>
        </w:rPr>
        <w:t xml:space="preserve">de garantir </w:t>
      </w:r>
      <w:proofErr w:type="gramStart"/>
      <w:r w:rsidRPr="00B4270B">
        <w:rPr>
          <w:rFonts w:cs="Arial"/>
        </w:rPr>
        <w:t>a</w:t>
      </w:r>
      <w:proofErr w:type="gramEnd"/>
      <w:r w:rsidRPr="00B4270B">
        <w:rPr>
          <w:rFonts w:cs="Arial"/>
        </w:rPr>
        <w:t xml:space="preserve"> adequada prestação dos serviços públicos </w:t>
      </w:r>
      <w:proofErr w:type="spellStart"/>
      <w:r w:rsidRPr="00B4270B">
        <w:rPr>
          <w:rFonts w:cs="Arial"/>
        </w:rPr>
        <w:t>municipais</w:t>
      </w:r>
      <w:proofErr w:type="spellEnd"/>
      <w:r w:rsidRPr="00B4270B">
        <w:rPr>
          <w:rFonts w:cs="Arial"/>
        </w:rPr>
        <w:t xml:space="preserve"> </w:t>
      </w:r>
      <w:proofErr w:type="spellStart"/>
      <w:r w:rsidRPr="00B4270B">
        <w:rPr>
          <w:rFonts w:cs="Arial"/>
        </w:rPr>
        <w:t>relacionados</w:t>
      </w:r>
      <w:proofErr w:type="spellEnd"/>
      <w:r w:rsidRPr="00B4270B">
        <w:rPr>
          <w:rFonts w:cs="Arial"/>
        </w:rPr>
        <w:t xml:space="preserve"> </w:t>
      </w:r>
      <w:r w:rsidR="00B4270B" w:rsidRPr="00B4270B">
        <w:rPr>
          <w:rFonts w:cs="Arial"/>
        </w:rPr>
        <w:t xml:space="preserve">à </w:t>
      </w:r>
      <w:proofErr w:type="spellStart"/>
      <w:r w:rsidR="00B4270B" w:rsidRPr="00B4270B">
        <w:rPr>
          <w:rFonts w:cs="Arial"/>
        </w:rPr>
        <w:t>promoção</w:t>
      </w:r>
      <w:proofErr w:type="spellEnd"/>
      <w:r w:rsidR="00B4270B" w:rsidRPr="00B4270B">
        <w:rPr>
          <w:rFonts w:cs="Arial"/>
        </w:rPr>
        <w:t xml:space="preserve"> do </w:t>
      </w:r>
      <w:proofErr w:type="spellStart"/>
      <w:r w:rsidR="00B4270B" w:rsidRPr="00B4270B">
        <w:rPr>
          <w:rFonts w:cs="Arial"/>
        </w:rPr>
        <w:t>esporte</w:t>
      </w:r>
      <w:proofErr w:type="spellEnd"/>
      <w:r w:rsidR="00B4270B" w:rsidRPr="00B4270B">
        <w:rPr>
          <w:rFonts w:cs="Arial"/>
        </w:rPr>
        <w:t xml:space="preserve">, </w:t>
      </w:r>
      <w:proofErr w:type="spellStart"/>
      <w:r w:rsidR="00B4270B" w:rsidRPr="00B4270B">
        <w:rPr>
          <w:rFonts w:cs="Arial"/>
        </w:rPr>
        <w:t>lazer</w:t>
      </w:r>
      <w:proofErr w:type="spellEnd"/>
      <w:r w:rsidR="00B4270B" w:rsidRPr="00B4270B">
        <w:rPr>
          <w:rFonts w:cs="Arial"/>
        </w:rPr>
        <w:t xml:space="preserve">, </w:t>
      </w:r>
      <w:proofErr w:type="spellStart"/>
      <w:r w:rsidR="00B4270B" w:rsidRPr="00B4270B">
        <w:rPr>
          <w:rFonts w:cs="Arial"/>
        </w:rPr>
        <w:t>inclusão</w:t>
      </w:r>
      <w:proofErr w:type="spellEnd"/>
      <w:r w:rsidR="00B4270B" w:rsidRPr="00B4270B">
        <w:rPr>
          <w:rFonts w:cs="Arial"/>
        </w:rPr>
        <w:t xml:space="preserve"> social e </w:t>
      </w:r>
      <w:proofErr w:type="spellStart"/>
      <w:r w:rsidR="00B4270B" w:rsidRPr="00B4270B">
        <w:rPr>
          <w:rFonts w:cs="Arial"/>
        </w:rPr>
        <w:t>desenvolvimento</w:t>
      </w:r>
      <w:proofErr w:type="spellEnd"/>
      <w:r w:rsidR="00B4270B" w:rsidRPr="00B4270B">
        <w:rPr>
          <w:rFonts w:cs="Arial"/>
        </w:rPr>
        <w:t xml:space="preserve"> </w:t>
      </w:r>
      <w:proofErr w:type="spellStart"/>
      <w:r w:rsidR="00B4270B" w:rsidRPr="00B4270B">
        <w:rPr>
          <w:rFonts w:cs="Arial"/>
        </w:rPr>
        <w:t>comunitário</w:t>
      </w:r>
      <w:proofErr w:type="spellEnd"/>
      <w:r w:rsidR="00B4270B" w:rsidRPr="00B4270B">
        <w:rPr>
          <w:rFonts w:cs="Arial"/>
        </w:rPr>
        <w:t>.</w:t>
      </w:r>
    </w:p>
    <w:p w14:paraId="32AAF879" w14:textId="77777777" w:rsidR="00B4270B" w:rsidRPr="00B4270B" w:rsidRDefault="00B4270B" w:rsidP="00B4270B">
      <w:pPr>
        <w:spacing w:line="360" w:lineRule="auto"/>
        <w:jc w:val="both"/>
        <w:rPr>
          <w:rFonts w:cs="Arial"/>
        </w:rPr>
      </w:pPr>
      <w:proofErr w:type="gramStart"/>
      <w:r w:rsidRPr="00B4270B">
        <w:rPr>
          <w:rFonts w:cs="Arial"/>
        </w:rPr>
        <w:t>A</w:t>
      </w:r>
      <w:proofErr w:type="gramEnd"/>
      <w:r w:rsidRPr="00B4270B">
        <w:rPr>
          <w:rFonts w:cs="Arial"/>
        </w:rPr>
        <w:t xml:space="preserve"> </w:t>
      </w:r>
      <w:proofErr w:type="spellStart"/>
      <w:r w:rsidRPr="00B4270B">
        <w:rPr>
          <w:rFonts w:cs="Arial"/>
        </w:rPr>
        <w:t>iniciativa</w:t>
      </w:r>
      <w:proofErr w:type="spellEnd"/>
      <w:r w:rsidRPr="00B4270B">
        <w:rPr>
          <w:rFonts w:cs="Arial"/>
        </w:rPr>
        <w:t xml:space="preserve"> </w:t>
      </w:r>
      <w:proofErr w:type="spellStart"/>
      <w:r w:rsidRPr="00B4270B">
        <w:rPr>
          <w:rFonts w:cs="Arial"/>
        </w:rPr>
        <w:t>encontra</w:t>
      </w:r>
      <w:proofErr w:type="spellEnd"/>
      <w:r w:rsidRPr="00B4270B">
        <w:rPr>
          <w:rFonts w:cs="Arial"/>
        </w:rPr>
        <w:t xml:space="preserve"> </w:t>
      </w:r>
      <w:proofErr w:type="spellStart"/>
      <w:r w:rsidRPr="00B4270B">
        <w:rPr>
          <w:rFonts w:cs="Arial"/>
        </w:rPr>
        <w:t>respaldo</w:t>
      </w:r>
      <w:proofErr w:type="spellEnd"/>
      <w:r w:rsidRPr="00B4270B">
        <w:rPr>
          <w:rFonts w:cs="Arial"/>
        </w:rPr>
        <w:t xml:space="preserve"> </w:t>
      </w:r>
      <w:proofErr w:type="spellStart"/>
      <w:r w:rsidRPr="00B4270B">
        <w:rPr>
          <w:rFonts w:cs="Arial"/>
        </w:rPr>
        <w:t>nas</w:t>
      </w:r>
      <w:proofErr w:type="spellEnd"/>
      <w:r w:rsidRPr="00B4270B">
        <w:rPr>
          <w:rFonts w:cs="Arial"/>
        </w:rPr>
        <w:t xml:space="preserve"> </w:t>
      </w:r>
      <w:proofErr w:type="spellStart"/>
      <w:r w:rsidRPr="00B4270B">
        <w:rPr>
          <w:rFonts w:cs="Arial"/>
        </w:rPr>
        <w:t>ações</w:t>
      </w:r>
      <w:proofErr w:type="spellEnd"/>
      <w:r w:rsidRPr="00B4270B">
        <w:rPr>
          <w:rFonts w:cs="Arial"/>
        </w:rPr>
        <w:t xml:space="preserve"> da </w:t>
      </w:r>
      <w:proofErr w:type="spellStart"/>
      <w:r w:rsidRPr="00B4270B">
        <w:rPr>
          <w:rFonts w:cs="Arial"/>
        </w:rPr>
        <w:t>Secretaria</w:t>
      </w:r>
      <w:proofErr w:type="spellEnd"/>
      <w:r w:rsidRPr="00B4270B">
        <w:rPr>
          <w:rFonts w:cs="Arial"/>
        </w:rPr>
        <w:t xml:space="preserve"> Municipal de </w:t>
      </w:r>
      <w:proofErr w:type="spellStart"/>
      <w:r w:rsidRPr="00B4270B">
        <w:rPr>
          <w:rFonts w:cs="Arial"/>
        </w:rPr>
        <w:t>Cultura</w:t>
      </w:r>
      <w:proofErr w:type="spellEnd"/>
      <w:r w:rsidRPr="00B4270B">
        <w:rPr>
          <w:rFonts w:cs="Arial"/>
        </w:rPr>
        <w:t xml:space="preserve">, </w:t>
      </w:r>
      <w:proofErr w:type="spellStart"/>
      <w:r w:rsidRPr="00B4270B">
        <w:rPr>
          <w:rFonts w:cs="Arial"/>
        </w:rPr>
        <w:t>Esporte</w:t>
      </w:r>
      <w:proofErr w:type="spellEnd"/>
      <w:r w:rsidRPr="00B4270B">
        <w:rPr>
          <w:rFonts w:cs="Arial"/>
        </w:rPr>
        <w:t xml:space="preserve"> e Turismo </w:t>
      </w:r>
      <w:proofErr w:type="spellStart"/>
      <w:r w:rsidRPr="00B4270B">
        <w:rPr>
          <w:rFonts w:cs="Arial"/>
        </w:rPr>
        <w:t>voltadas</w:t>
      </w:r>
      <w:proofErr w:type="spellEnd"/>
      <w:r w:rsidRPr="00B4270B">
        <w:rPr>
          <w:rFonts w:cs="Arial"/>
        </w:rPr>
        <w:t xml:space="preserve"> à </w:t>
      </w:r>
      <w:proofErr w:type="spellStart"/>
      <w:r w:rsidRPr="00B4270B">
        <w:rPr>
          <w:rFonts w:cs="Arial"/>
        </w:rPr>
        <w:t>ampliação</w:t>
      </w:r>
      <w:proofErr w:type="spellEnd"/>
      <w:r w:rsidRPr="00B4270B">
        <w:rPr>
          <w:rFonts w:cs="Arial"/>
        </w:rPr>
        <w:t xml:space="preserve"> dos </w:t>
      </w:r>
      <w:proofErr w:type="spellStart"/>
      <w:r w:rsidRPr="00B4270B">
        <w:rPr>
          <w:rFonts w:cs="Arial"/>
        </w:rPr>
        <w:t>espaços</w:t>
      </w:r>
      <w:proofErr w:type="spellEnd"/>
      <w:r w:rsidRPr="00B4270B">
        <w:rPr>
          <w:rFonts w:cs="Arial"/>
        </w:rPr>
        <w:t xml:space="preserve"> </w:t>
      </w:r>
      <w:proofErr w:type="spellStart"/>
      <w:r w:rsidRPr="00B4270B">
        <w:rPr>
          <w:rFonts w:cs="Arial"/>
        </w:rPr>
        <w:t>esportivos</w:t>
      </w:r>
      <w:proofErr w:type="spellEnd"/>
      <w:r w:rsidRPr="00B4270B">
        <w:rPr>
          <w:rFonts w:cs="Arial"/>
        </w:rPr>
        <w:t xml:space="preserve"> </w:t>
      </w:r>
      <w:proofErr w:type="spellStart"/>
      <w:r w:rsidRPr="00B4270B">
        <w:rPr>
          <w:rFonts w:cs="Arial"/>
        </w:rPr>
        <w:t>públicos</w:t>
      </w:r>
      <w:proofErr w:type="spellEnd"/>
      <w:r w:rsidRPr="00B4270B">
        <w:rPr>
          <w:rFonts w:cs="Arial"/>
        </w:rPr>
        <w:t xml:space="preserve">, </w:t>
      </w:r>
      <w:proofErr w:type="spellStart"/>
      <w:r w:rsidRPr="00B4270B">
        <w:rPr>
          <w:rFonts w:cs="Arial"/>
        </w:rPr>
        <w:t>contribuindo</w:t>
      </w:r>
      <w:proofErr w:type="spellEnd"/>
      <w:r w:rsidRPr="00B4270B">
        <w:rPr>
          <w:rFonts w:cs="Arial"/>
        </w:rPr>
        <w:t xml:space="preserve"> para o </w:t>
      </w:r>
      <w:proofErr w:type="spellStart"/>
      <w:r w:rsidRPr="00B4270B">
        <w:rPr>
          <w:rFonts w:cs="Arial"/>
        </w:rPr>
        <w:t>cumprimento</w:t>
      </w:r>
      <w:proofErr w:type="spellEnd"/>
      <w:r w:rsidRPr="00B4270B">
        <w:rPr>
          <w:rFonts w:cs="Arial"/>
        </w:rPr>
        <w:t xml:space="preserve"> das </w:t>
      </w:r>
      <w:proofErr w:type="spellStart"/>
      <w:r w:rsidRPr="00B4270B">
        <w:rPr>
          <w:rFonts w:cs="Arial"/>
        </w:rPr>
        <w:t>metas</w:t>
      </w:r>
      <w:proofErr w:type="spellEnd"/>
      <w:r w:rsidRPr="00B4270B">
        <w:rPr>
          <w:rFonts w:cs="Arial"/>
        </w:rPr>
        <w:t xml:space="preserve"> </w:t>
      </w:r>
      <w:proofErr w:type="spellStart"/>
      <w:r w:rsidRPr="00B4270B">
        <w:rPr>
          <w:rFonts w:cs="Arial"/>
        </w:rPr>
        <w:t>estabelecidas</w:t>
      </w:r>
      <w:proofErr w:type="spellEnd"/>
      <w:r w:rsidRPr="00B4270B">
        <w:rPr>
          <w:rFonts w:cs="Arial"/>
        </w:rPr>
        <w:t xml:space="preserve"> no Plano </w:t>
      </w:r>
      <w:proofErr w:type="spellStart"/>
      <w:r w:rsidRPr="00B4270B">
        <w:rPr>
          <w:rFonts w:cs="Arial"/>
        </w:rPr>
        <w:t>Plurianual</w:t>
      </w:r>
      <w:proofErr w:type="spellEnd"/>
      <w:r w:rsidRPr="00B4270B">
        <w:rPr>
          <w:rFonts w:cs="Arial"/>
        </w:rPr>
        <w:t xml:space="preserve"> (PPA), </w:t>
      </w:r>
      <w:proofErr w:type="spellStart"/>
      <w:r w:rsidRPr="00B4270B">
        <w:rPr>
          <w:rFonts w:cs="Arial"/>
        </w:rPr>
        <w:t>na</w:t>
      </w:r>
      <w:proofErr w:type="spellEnd"/>
      <w:r w:rsidRPr="00B4270B">
        <w:rPr>
          <w:rFonts w:cs="Arial"/>
        </w:rPr>
        <w:t xml:space="preserve"> Lei de </w:t>
      </w:r>
      <w:proofErr w:type="spellStart"/>
      <w:r w:rsidRPr="00B4270B">
        <w:rPr>
          <w:rFonts w:cs="Arial"/>
        </w:rPr>
        <w:t>Diretrizes</w:t>
      </w:r>
      <w:proofErr w:type="spellEnd"/>
      <w:r w:rsidRPr="00B4270B">
        <w:rPr>
          <w:rFonts w:cs="Arial"/>
        </w:rPr>
        <w:t xml:space="preserve"> </w:t>
      </w:r>
      <w:proofErr w:type="spellStart"/>
      <w:r w:rsidRPr="00B4270B">
        <w:rPr>
          <w:rFonts w:cs="Arial"/>
        </w:rPr>
        <w:t>Orçamentárias</w:t>
      </w:r>
      <w:proofErr w:type="spellEnd"/>
      <w:r w:rsidRPr="00B4270B">
        <w:rPr>
          <w:rFonts w:cs="Arial"/>
        </w:rPr>
        <w:t xml:space="preserve"> (LDO) e </w:t>
      </w:r>
      <w:proofErr w:type="spellStart"/>
      <w:r w:rsidRPr="00B4270B">
        <w:rPr>
          <w:rFonts w:cs="Arial"/>
        </w:rPr>
        <w:t>na</w:t>
      </w:r>
      <w:proofErr w:type="spellEnd"/>
      <w:r w:rsidRPr="00B4270B">
        <w:rPr>
          <w:rFonts w:cs="Arial"/>
        </w:rPr>
        <w:t xml:space="preserve"> Lei </w:t>
      </w:r>
      <w:proofErr w:type="spellStart"/>
      <w:r w:rsidRPr="00B4270B">
        <w:rPr>
          <w:rFonts w:cs="Arial"/>
        </w:rPr>
        <w:t>Orçamentária</w:t>
      </w:r>
      <w:proofErr w:type="spellEnd"/>
      <w:r w:rsidRPr="00B4270B">
        <w:rPr>
          <w:rFonts w:cs="Arial"/>
        </w:rPr>
        <w:t xml:space="preserve"> </w:t>
      </w:r>
      <w:proofErr w:type="spellStart"/>
      <w:r w:rsidRPr="00B4270B">
        <w:rPr>
          <w:rFonts w:cs="Arial"/>
        </w:rPr>
        <w:t>Anual</w:t>
      </w:r>
      <w:proofErr w:type="spellEnd"/>
      <w:r w:rsidRPr="00B4270B">
        <w:rPr>
          <w:rFonts w:cs="Arial"/>
        </w:rPr>
        <w:t xml:space="preserve"> (LOA), </w:t>
      </w:r>
      <w:proofErr w:type="spellStart"/>
      <w:r w:rsidRPr="00B4270B">
        <w:rPr>
          <w:rFonts w:cs="Arial"/>
        </w:rPr>
        <w:t>quando</w:t>
      </w:r>
      <w:proofErr w:type="spellEnd"/>
      <w:r w:rsidRPr="00B4270B">
        <w:rPr>
          <w:rFonts w:cs="Arial"/>
        </w:rPr>
        <w:t xml:space="preserve"> </w:t>
      </w:r>
      <w:proofErr w:type="spellStart"/>
      <w:r w:rsidRPr="00B4270B">
        <w:rPr>
          <w:rFonts w:cs="Arial"/>
        </w:rPr>
        <w:t>aplicável</w:t>
      </w:r>
      <w:proofErr w:type="spellEnd"/>
      <w:r w:rsidRPr="00B4270B">
        <w:rPr>
          <w:rFonts w:cs="Arial"/>
        </w:rPr>
        <w:t>.</w:t>
      </w:r>
    </w:p>
    <w:p w14:paraId="44575BA3" w14:textId="77777777" w:rsidR="00B4270B" w:rsidRPr="00B4270B" w:rsidRDefault="00B4270B" w:rsidP="00B4270B">
      <w:pPr>
        <w:spacing w:line="360" w:lineRule="auto"/>
        <w:jc w:val="both"/>
        <w:rPr>
          <w:rFonts w:cs="Arial"/>
        </w:rPr>
      </w:pPr>
      <w:proofErr w:type="gramStart"/>
      <w:r w:rsidRPr="00B4270B">
        <w:rPr>
          <w:rFonts w:cs="Arial"/>
        </w:rPr>
        <w:t>A</w:t>
      </w:r>
      <w:proofErr w:type="gramEnd"/>
      <w:r w:rsidRPr="00B4270B">
        <w:rPr>
          <w:rFonts w:cs="Arial"/>
        </w:rPr>
        <w:t xml:space="preserve"> </w:t>
      </w:r>
      <w:proofErr w:type="spellStart"/>
      <w:r w:rsidRPr="00B4270B">
        <w:rPr>
          <w:rFonts w:cs="Arial"/>
        </w:rPr>
        <w:t>execução</w:t>
      </w:r>
      <w:proofErr w:type="spellEnd"/>
      <w:r w:rsidRPr="00B4270B">
        <w:rPr>
          <w:rFonts w:cs="Arial"/>
        </w:rPr>
        <w:t xml:space="preserve"> da </w:t>
      </w:r>
      <w:proofErr w:type="spellStart"/>
      <w:r w:rsidRPr="00B4270B">
        <w:rPr>
          <w:rFonts w:cs="Arial"/>
        </w:rPr>
        <w:t>obra</w:t>
      </w:r>
      <w:proofErr w:type="spellEnd"/>
      <w:r w:rsidRPr="00B4270B">
        <w:rPr>
          <w:rFonts w:cs="Arial"/>
        </w:rPr>
        <w:t xml:space="preserve"> </w:t>
      </w:r>
      <w:proofErr w:type="spellStart"/>
      <w:r w:rsidRPr="00B4270B">
        <w:rPr>
          <w:rFonts w:cs="Arial"/>
        </w:rPr>
        <w:t>também</w:t>
      </w:r>
      <w:proofErr w:type="spellEnd"/>
      <w:r w:rsidRPr="00B4270B">
        <w:rPr>
          <w:rFonts w:cs="Arial"/>
        </w:rPr>
        <w:t xml:space="preserve"> </w:t>
      </w:r>
      <w:proofErr w:type="spellStart"/>
      <w:r w:rsidRPr="00B4270B">
        <w:rPr>
          <w:rFonts w:cs="Arial"/>
        </w:rPr>
        <w:t>está</w:t>
      </w:r>
      <w:proofErr w:type="spellEnd"/>
      <w:r w:rsidRPr="00B4270B">
        <w:rPr>
          <w:rFonts w:cs="Arial"/>
        </w:rPr>
        <w:t xml:space="preserve"> </w:t>
      </w:r>
      <w:proofErr w:type="spellStart"/>
      <w:r w:rsidRPr="00B4270B">
        <w:rPr>
          <w:rFonts w:cs="Arial"/>
        </w:rPr>
        <w:t>em</w:t>
      </w:r>
      <w:proofErr w:type="spellEnd"/>
      <w:r w:rsidRPr="00B4270B">
        <w:rPr>
          <w:rFonts w:cs="Arial"/>
        </w:rPr>
        <w:t xml:space="preserve"> </w:t>
      </w:r>
      <w:proofErr w:type="spellStart"/>
      <w:r w:rsidRPr="00B4270B">
        <w:rPr>
          <w:rFonts w:cs="Arial"/>
        </w:rPr>
        <w:t>consonância</w:t>
      </w:r>
      <w:proofErr w:type="spellEnd"/>
      <w:r w:rsidRPr="00B4270B">
        <w:rPr>
          <w:rFonts w:cs="Arial"/>
        </w:rPr>
        <w:t xml:space="preserve"> com </w:t>
      </w:r>
      <w:proofErr w:type="spellStart"/>
      <w:r w:rsidRPr="00B4270B">
        <w:rPr>
          <w:rFonts w:cs="Arial"/>
        </w:rPr>
        <w:t>os</w:t>
      </w:r>
      <w:proofErr w:type="spellEnd"/>
      <w:r w:rsidRPr="00B4270B">
        <w:rPr>
          <w:rFonts w:cs="Arial"/>
        </w:rPr>
        <w:t xml:space="preserve"> </w:t>
      </w:r>
      <w:proofErr w:type="spellStart"/>
      <w:r w:rsidRPr="00B4270B">
        <w:rPr>
          <w:rFonts w:cs="Arial"/>
        </w:rPr>
        <w:t>princípios</w:t>
      </w:r>
      <w:proofErr w:type="spellEnd"/>
      <w:r w:rsidRPr="00B4270B">
        <w:rPr>
          <w:rFonts w:cs="Arial"/>
        </w:rPr>
        <w:t xml:space="preserve"> </w:t>
      </w:r>
      <w:proofErr w:type="spellStart"/>
      <w:r w:rsidRPr="00B4270B">
        <w:rPr>
          <w:rFonts w:cs="Arial"/>
        </w:rPr>
        <w:t>constitucionais</w:t>
      </w:r>
      <w:proofErr w:type="spellEnd"/>
      <w:r w:rsidRPr="00B4270B">
        <w:rPr>
          <w:rFonts w:cs="Arial"/>
        </w:rPr>
        <w:t xml:space="preserve"> da </w:t>
      </w:r>
      <w:proofErr w:type="spellStart"/>
      <w:r w:rsidRPr="00B4270B">
        <w:rPr>
          <w:rFonts w:cs="Arial"/>
        </w:rPr>
        <w:t>eficiência</w:t>
      </w:r>
      <w:proofErr w:type="spellEnd"/>
      <w:r w:rsidRPr="00B4270B">
        <w:rPr>
          <w:rFonts w:cs="Arial"/>
        </w:rPr>
        <w:t xml:space="preserve">, interesse </w:t>
      </w:r>
      <w:proofErr w:type="spellStart"/>
      <w:r w:rsidRPr="00B4270B">
        <w:rPr>
          <w:rFonts w:cs="Arial"/>
        </w:rPr>
        <w:t>público</w:t>
      </w:r>
      <w:proofErr w:type="spellEnd"/>
      <w:r w:rsidRPr="00B4270B">
        <w:rPr>
          <w:rFonts w:cs="Arial"/>
        </w:rPr>
        <w:t xml:space="preserve"> e </w:t>
      </w:r>
      <w:proofErr w:type="spellStart"/>
      <w:r w:rsidRPr="00B4270B">
        <w:rPr>
          <w:rFonts w:cs="Arial"/>
        </w:rPr>
        <w:t>promoção</w:t>
      </w:r>
      <w:proofErr w:type="spellEnd"/>
      <w:r w:rsidRPr="00B4270B">
        <w:rPr>
          <w:rFonts w:cs="Arial"/>
        </w:rPr>
        <w:t xml:space="preserve"> do </w:t>
      </w:r>
      <w:proofErr w:type="spellStart"/>
      <w:r w:rsidRPr="00B4270B">
        <w:rPr>
          <w:rFonts w:cs="Arial"/>
        </w:rPr>
        <w:t>bem-estar</w:t>
      </w:r>
      <w:proofErr w:type="spellEnd"/>
      <w:r w:rsidRPr="00B4270B">
        <w:rPr>
          <w:rFonts w:cs="Arial"/>
        </w:rPr>
        <w:t xml:space="preserve"> social, </w:t>
      </w:r>
      <w:proofErr w:type="spellStart"/>
      <w:r w:rsidRPr="00B4270B">
        <w:rPr>
          <w:rFonts w:cs="Arial"/>
        </w:rPr>
        <w:t>buscando</w:t>
      </w:r>
      <w:proofErr w:type="spellEnd"/>
      <w:r w:rsidRPr="00B4270B">
        <w:rPr>
          <w:rFonts w:cs="Arial"/>
        </w:rPr>
        <w:t xml:space="preserve"> </w:t>
      </w:r>
      <w:proofErr w:type="spellStart"/>
      <w:r w:rsidRPr="00B4270B">
        <w:rPr>
          <w:rFonts w:cs="Arial"/>
        </w:rPr>
        <w:t>ampliar</w:t>
      </w:r>
      <w:proofErr w:type="spellEnd"/>
      <w:r w:rsidRPr="00B4270B">
        <w:rPr>
          <w:rFonts w:cs="Arial"/>
        </w:rPr>
        <w:t xml:space="preserve"> o </w:t>
      </w:r>
      <w:proofErr w:type="spellStart"/>
      <w:r w:rsidRPr="00B4270B">
        <w:rPr>
          <w:rFonts w:cs="Arial"/>
        </w:rPr>
        <w:t>acesso</w:t>
      </w:r>
      <w:proofErr w:type="spellEnd"/>
      <w:r w:rsidRPr="00B4270B">
        <w:rPr>
          <w:rFonts w:cs="Arial"/>
        </w:rPr>
        <w:t xml:space="preserve"> da </w:t>
      </w:r>
      <w:proofErr w:type="spellStart"/>
      <w:r w:rsidRPr="00B4270B">
        <w:rPr>
          <w:rFonts w:cs="Arial"/>
        </w:rPr>
        <w:t>população</w:t>
      </w:r>
      <w:proofErr w:type="spellEnd"/>
      <w:r w:rsidRPr="00B4270B">
        <w:rPr>
          <w:rFonts w:cs="Arial"/>
        </w:rPr>
        <w:t xml:space="preserve"> a </w:t>
      </w:r>
      <w:proofErr w:type="spellStart"/>
      <w:r w:rsidRPr="00B4270B">
        <w:rPr>
          <w:rFonts w:cs="Arial"/>
        </w:rPr>
        <w:t>equipamentos</w:t>
      </w:r>
      <w:proofErr w:type="spellEnd"/>
      <w:r w:rsidRPr="00B4270B">
        <w:rPr>
          <w:rFonts w:cs="Arial"/>
        </w:rPr>
        <w:t xml:space="preserve"> </w:t>
      </w:r>
      <w:proofErr w:type="spellStart"/>
      <w:r w:rsidRPr="00B4270B">
        <w:rPr>
          <w:rFonts w:cs="Arial"/>
        </w:rPr>
        <w:t>públicos</w:t>
      </w:r>
      <w:proofErr w:type="spellEnd"/>
      <w:r w:rsidRPr="00B4270B">
        <w:rPr>
          <w:rFonts w:cs="Arial"/>
        </w:rPr>
        <w:t xml:space="preserve"> de </w:t>
      </w:r>
      <w:proofErr w:type="spellStart"/>
      <w:r w:rsidRPr="00B4270B">
        <w:rPr>
          <w:rFonts w:cs="Arial"/>
        </w:rPr>
        <w:t>qualidade</w:t>
      </w:r>
      <w:proofErr w:type="spellEnd"/>
      <w:r w:rsidRPr="00B4270B">
        <w:rPr>
          <w:rFonts w:cs="Arial"/>
        </w:rPr>
        <w:t xml:space="preserve">. </w:t>
      </w:r>
    </w:p>
    <w:p w14:paraId="7FA85D60" w14:textId="49782958" w:rsidR="00F92891" w:rsidRDefault="00DA77F3" w:rsidP="00B4270B">
      <w:pPr>
        <w:spacing w:line="360" w:lineRule="auto"/>
        <w:jc w:val="both"/>
        <w:rPr>
          <w:rFonts w:cs="Arial"/>
        </w:rPr>
      </w:pPr>
      <w:proofErr w:type="spellStart"/>
      <w:r w:rsidRPr="00B4270B">
        <w:rPr>
          <w:rFonts w:cs="Arial"/>
        </w:rPr>
        <w:t>Compatibilidade</w:t>
      </w:r>
      <w:proofErr w:type="spellEnd"/>
      <w:r w:rsidRPr="00B4270B">
        <w:rPr>
          <w:rFonts w:cs="Arial"/>
        </w:rPr>
        <w:t xml:space="preserve"> </w:t>
      </w:r>
      <w:proofErr w:type="spellStart"/>
      <w:r w:rsidRPr="00B4270B">
        <w:rPr>
          <w:rFonts w:cs="Arial"/>
        </w:rPr>
        <w:t>orçamentária</w:t>
      </w:r>
      <w:proofErr w:type="spellEnd"/>
      <w:r w:rsidRPr="00B4270B">
        <w:rPr>
          <w:rFonts w:cs="Arial"/>
        </w:rPr>
        <w:t xml:space="preserve"> </w:t>
      </w:r>
      <w:proofErr w:type="spellStart"/>
      <w:r w:rsidRPr="00B4270B">
        <w:rPr>
          <w:rFonts w:cs="Arial"/>
        </w:rPr>
        <w:t>preliminar</w:t>
      </w:r>
      <w:proofErr w:type="spellEnd"/>
      <w:r w:rsidRPr="00B4270B">
        <w:rPr>
          <w:rFonts w:cs="Arial"/>
        </w:rPr>
        <w:t xml:space="preserve">: a contratação deverá observar </w:t>
      </w:r>
      <w:proofErr w:type="gramStart"/>
      <w:r w:rsidRPr="00B4270B">
        <w:rPr>
          <w:rFonts w:cs="Arial"/>
        </w:rPr>
        <w:t>a</w:t>
      </w:r>
      <w:proofErr w:type="gramEnd"/>
      <w:r w:rsidRPr="00B4270B">
        <w:rPr>
          <w:rFonts w:cs="Arial"/>
        </w:rPr>
        <w:t xml:space="preserve"> existência de dotação orçamentária suficiente, a ser indicada em momento próprio pela unidade competente, sem prejuízo da estimativa de valor e da reserva orçamentária antes da </w:t>
      </w:r>
      <w:proofErr w:type="spellStart"/>
      <w:r w:rsidRPr="00B4270B">
        <w:rPr>
          <w:rFonts w:cs="Arial"/>
        </w:rPr>
        <w:t>autorização</w:t>
      </w:r>
      <w:proofErr w:type="spellEnd"/>
      <w:r w:rsidRPr="00B4270B">
        <w:rPr>
          <w:rFonts w:cs="Arial"/>
        </w:rPr>
        <w:t xml:space="preserve"> da </w:t>
      </w:r>
      <w:proofErr w:type="spellStart"/>
      <w:r w:rsidRPr="00B4270B">
        <w:rPr>
          <w:rFonts w:cs="Arial"/>
        </w:rPr>
        <w:t>despesa</w:t>
      </w:r>
      <w:proofErr w:type="spellEnd"/>
      <w:r w:rsidRPr="00B4270B">
        <w:rPr>
          <w:rFonts w:cs="Arial"/>
        </w:rPr>
        <w:t>.</w:t>
      </w:r>
    </w:p>
    <w:p w14:paraId="21D6F747" w14:textId="77777777" w:rsidR="00E02AA7" w:rsidRPr="00B4270B" w:rsidRDefault="00E02AA7" w:rsidP="00B4270B">
      <w:pPr>
        <w:spacing w:line="360" w:lineRule="auto"/>
        <w:jc w:val="both"/>
        <w:rPr>
          <w:rFonts w:cs="Arial"/>
        </w:rPr>
      </w:pPr>
    </w:p>
    <w:p w14:paraId="791316CB" w14:textId="347BECE4" w:rsidR="00F92891" w:rsidRPr="00073B7D" w:rsidRDefault="00A3658F" w:rsidP="00A3658F">
      <w:pPr>
        <w:pStyle w:val="Ttulo1"/>
        <w:spacing w:line="360" w:lineRule="auto"/>
        <w:rPr>
          <w:rFonts w:ascii="Arial" w:hAnsi="Arial" w:cs="Arial"/>
        </w:rPr>
      </w:pPr>
      <w:r w:rsidRPr="00073B7D">
        <w:rPr>
          <w:rFonts w:ascii="Arial" w:hAnsi="Arial" w:cs="Arial"/>
        </w:rPr>
        <w:t>5. REQUISITOS DA CONTRATAÇÃO</w:t>
      </w:r>
    </w:p>
    <w:p w14:paraId="6C5E71BD" w14:textId="4B0113F8" w:rsidR="00F92891" w:rsidRDefault="00DA77F3" w:rsidP="00A3658F">
      <w:pPr>
        <w:spacing w:line="360" w:lineRule="auto"/>
        <w:jc w:val="both"/>
        <w:rPr>
          <w:rFonts w:cs="Arial"/>
        </w:rPr>
      </w:pPr>
      <w:r w:rsidRPr="00073B7D">
        <w:rPr>
          <w:rFonts w:cs="Arial"/>
        </w:rPr>
        <w:t xml:space="preserve">A </w:t>
      </w:r>
      <w:proofErr w:type="spellStart"/>
      <w:r w:rsidRPr="00073B7D">
        <w:rPr>
          <w:rFonts w:cs="Arial"/>
        </w:rPr>
        <w:t>solução</w:t>
      </w:r>
      <w:proofErr w:type="spellEnd"/>
      <w:r w:rsidRPr="00073B7D">
        <w:rPr>
          <w:rFonts w:cs="Arial"/>
        </w:rPr>
        <w:t xml:space="preserve"> a ser </w:t>
      </w:r>
      <w:proofErr w:type="spellStart"/>
      <w:r w:rsidRPr="00073B7D">
        <w:rPr>
          <w:rFonts w:cs="Arial"/>
        </w:rPr>
        <w:t>contratada</w:t>
      </w:r>
      <w:proofErr w:type="spellEnd"/>
      <w:r w:rsidRPr="00073B7D">
        <w:rPr>
          <w:rFonts w:cs="Arial"/>
        </w:rPr>
        <w:t xml:space="preserve"> </w:t>
      </w:r>
      <w:proofErr w:type="spellStart"/>
      <w:r w:rsidR="00073B7D">
        <w:rPr>
          <w:rFonts w:cs="Arial"/>
        </w:rPr>
        <w:t>compõe</w:t>
      </w:r>
      <w:proofErr w:type="spellEnd"/>
      <w:r w:rsidR="00073B7D">
        <w:rPr>
          <w:rFonts w:cs="Arial"/>
        </w:rPr>
        <w:t>:</w:t>
      </w:r>
    </w:p>
    <w:p w14:paraId="7E3E5392" w14:textId="67495334" w:rsidR="00F92891" w:rsidRPr="00073B7D" w:rsidRDefault="00DA77F3" w:rsidP="00A3658F">
      <w:pPr>
        <w:pStyle w:val="Commarcadores"/>
        <w:spacing w:line="360" w:lineRule="auto"/>
        <w:jc w:val="both"/>
        <w:rPr>
          <w:rFonts w:cs="Arial"/>
        </w:rPr>
      </w:pPr>
      <w:proofErr w:type="spellStart"/>
      <w:r w:rsidRPr="00073B7D">
        <w:rPr>
          <w:rFonts w:cs="Arial"/>
        </w:rPr>
        <w:t>Atendimento</w:t>
      </w:r>
      <w:proofErr w:type="spellEnd"/>
      <w:r w:rsidRPr="00073B7D">
        <w:rPr>
          <w:rFonts w:cs="Arial"/>
        </w:rPr>
        <w:t xml:space="preserve"> integral </w:t>
      </w:r>
      <w:proofErr w:type="spellStart"/>
      <w:r w:rsidRPr="00073B7D">
        <w:rPr>
          <w:rFonts w:cs="Arial"/>
        </w:rPr>
        <w:t>às</w:t>
      </w:r>
      <w:proofErr w:type="spellEnd"/>
      <w:r w:rsidRPr="00073B7D">
        <w:rPr>
          <w:rFonts w:cs="Arial"/>
        </w:rPr>
        <w:t xml:space="preserve"> </w:t>
      </w:r>
      <w:proofErr w:type="spellStart"/>
      <w:r w:rsidRPr="00073B7D">
        <w:rPr>
          <w:rFonts w:cs="Arial"/>
        </w:rPr>
        <w:t>normas</w:t>
      </w:r>
      <w:proofErr w:type="spellEnd"/>
      <w:r w:rsidRPr="00073B7D">
        <w:rPr>
          <w:rFonts w:cs="Arial"/>
        </w:rPr>
        <w:t xml:space="preserve"> técnicas aplicáveis ao objeto, inclusive normas da ABNT, legislação municipal, estadual e federal pertinente, normas de segurança do trabalho, acessibilidade, proteção </w:t>
      </w:r>
      <w:proofErr w:type="spellStart"/>
      <w:r w:rsidRPr="00073B7D">
        <w:rPr>
          <w:rFonts w:cs="Arial"/>
        </w:rPr>
        <w:t>ambiental</w:t>
      </w:r>
      <w:proofErr w:type="spellEnd"/>
      <w:r w:rsidRPr="00073B7D">
        <w:rPr>
          <w:rFonts w:cs="Arial"/>
        </w:rPr>
        <w:t xml:space="preserve"> e </w:t>
      </w:r>
      <w:proofErr w:type="spellStart"/>
      <w:r w:rsidRPr="00073B7D">
        <w:rPr>
          <w:rFonts w:cs="Arial"/>
        </w:rPr>
        <w:t>demais</w:t>
      </w:r>
      <w:proofErr w:type="spellEnd"/>
      <w:r w:rsidRPr="00073B7D">
        <w:rPr>
          <w:rFonts w:cs="Arial"/>
        </w:rPr>
        <w:t xml:space="preserve"> </w:t>
      </w:r>
      <w:proofErr w:type="spellStart"/>
      <w:r w:rsidRPr="00073B7D">
        <w:rPr>
          <w:rFonts w:cs="Arial"/>
        </w:rPr>
        <w:t>regulamentos</w:t>
      </w:r>
      <w:proofErr w:type="spellEnd"/>
      <w:r w:rsidRPr="00073B7D">
        <w:rPr>
          <w:rFonts w:cs="Arial"/>
        </w:rPr>
        <w:t xml:space="preserve"> </w:t>
      </w:r>
      <w:proofErr w:type="spellStart"/>
      <w:r w:rsidRPr="00073B7D">
        <w:rPr>
          <w:rFonts w:cs="Arial"/>
        </w:rPr>
        <w:t>setoriais</w:t>
      </w:r>
      <w:proofErr w:type="spellEnd"/>
      <w:r w:rsidRPr="00073B7D">
        <w:rPr>
          <w:rFonts w:cs="Arial"/>
        </w:rPr>
        <w:t xml:space="preserve">, </w:t>
      </w:r>
      <w:proofErr w:type="spellStart"/>
      <w:r w:rsidRPr="00073B7D">
        <w:rPr>
          <w:rFonts w:cs="Arial"/>
        </w:rPr>
        <w:t>quando</w:t>
      </w:r>
      <w:proofErr w:type="spellEnd"/>
      <w:r w:rsidRPr="00073B7D">
        <w:rPr>
          <w:rFonts w:cs="Arial"/>
        </w:rPr>
        <w:t xml:space="preserve"> </w:t>
      </w:r>
      <w:proofErr w:type="spellStart"/>
      <w:r w:rsidRPr="00073B7D">
        <w:rPr>
          <w:rFonts w:cs="Arial"/>
        </w:rPr>
        <w:t>cabíveis</w:t>
      </w:r>
      <w:proofErr w:type="spellEnd"/>
      <w:r w:rsidR="008A3C0A">
        <w:rPr>
          <w:rFonts w:cs="Arial"/>
        </w:rPr>
        <w:t>;</w:t>
      </w:r>
    </w:p>
    <w:p w14:paraId="3819083E" w14:textId="2C91374F" w:rsidR="00F92891" w:rsidRPr="00073B7D" w:rsidRDefault="00DA77F3" w:rsidP="00A3658F">
      <w:pPr>
        <w:pStyle w:val="Commarcadores"/>
        <w:spacing w:line="360" w:lineRule="auto"/>
        <w:jc w:val="both"/>
        <w:rPr>
          <w:rFonts w:cs="Arial"/>
        </w:rPr>
      </w:pPr>
      <w:r w:rsidRPr="00073B7D">
        <w:rPr>
          <w:rFonts w:cs="Arial"/>
        </w:rPr>
        <w:lastRenderedPageBreak/>
        <w:t xml:space="preserve">Execução/fornecimento por empresa regularmente habilitada, com capacidade técnica e operacional compatível com a natureza, o </w:t>
      </w:r>
      <w:proofErr w:type="spellStart"/>
      <w:r w:rsidRPr="00073B7D">
        <w:rPr>
          <w:rFonts w:cs="Arial"/>
        </w:rPr>
        <w:t>porte</w:t>
      </w:r>
      <w:proofErr w:type="spellEnd"/>
      <w:r w:rsidRPr="00073B7D">
        <w:rPr>
          <w:rFonts w:cs="Arial"/>
        </w:rPr>
        <w:t xml:space="preserve"> e a </w:t>
      </w:r>
      <w:proofErr w:type="spellStart"/>
      <w:r w:rsidRPr="00073B7D">
        <w:rPr>
          <w:rFonts w:cs="Arial"/>
        </w:rPr>
        <w:t>complexidade</w:t>
      </w:r>
      <w:proofErr w:type="spellEnd"/>
      <w:r w:rsidRPr="00073B7D">
        <w:rPr>
          <w:rFonts w:cs="Arial"/>
        </w:rPr>
        <w:t xml:space="preserve"> do </w:t>
      </w:r>
      <w:proofErr w:type="spellStart"/>
      <w:r w:rsidRPr="00073B7D">
        <w:rPr>
          <w:rFonts w:cs="Arial"/>
        </w:rPr>
        <w:t>objeto</w:t>
      </w:r>
      <w:proofErr w:type="spellEnd"/>
      <w:r w:rsidR="008A3C0A">
        <w:rPr>
          <w:rFonts w:cs="Arial"/>
        </w:rPr>
        <w:t>;</w:t>
      </w:r>
    </w:p>
    <w:p w14:paraId="335E0445" w14:textId="59CD3653" w:rsidR="00F92891" w:rsidRPr="00073B7D" w:rsidRDefault="00DA77F3" w:rsidP="00A3658F">
      <w:pPr>
        <w:pStyle w:val="Commarcadores"/>
        <w:spacing w:line="360" w:lineRule="auto"/>
        <w:jc w:val="both"/>
        <w:rPr>
          <w:rFonts w:cs="Arial"/>
        </w:rPr>
      </w:pPr>
      <w:r w:rsidRPr="00073B7D">
        <w:rPr>
          <w:rFonts w:cs="Arial"/>
        </w:rPr>
        <w:t xml:space="preserve">Observância de padrões mínimos de qualidade, desempenho, durabilidade, funcionalidade, </w:t>
      </w:r>
      <w:proofErr w:type="spellStart"/>
      <w:r w:rsidRPr="00073B7D">
        <w:rPr>
          <w:rFonts w:cs="Arial"/>
        </w:rPr>
        <w:t>segurança</w:t>
      </w:r>
      <w:proofErr w:type="spellEnd"/>
      <w:r w:rsidRPr="00073B7D">
        <w:rPr>
          <w:rFonts w:cs="Arial"/>
        </w:rPr>
        <w:t xml:space="preserve">, </w:t>
      </w:r>
      <w:proofErr w:type="spellStart"/>
      <w:r w:rsidRPr="00073B7D">
        <w:rPr>
          <w:rFonts w:cs="Arial"/>
        </w:rPr>
        <w:t>garantia</w:t>
      </w:r>
      <w:proofErr w:type="spellEnd"/>
      <w:r w:rsidRPr="00073B7D">
        <w:rPr>
          <w:rFonts w:cs="Arial"/>
        </w:rPr>
        <w:t xml:space="preserve"> e </w:t>
      </w:r>
      <w:proofErr w:type="spellStart"/>
      <w:r w:rsidRPr="00073B7D">
        <w:rPr>
          <w:rFonts w:cs="Arial"/>
        </w:rPr>
        <w:t>assistência</w:t>
      </w:r>
      <w:proofErr w:type="spellEnd"/>
      <w:r w:rsidRPr="00073B7D">
        <w:rPr>
          <w:rFonts w:cs="Arial"/>
        </w:rPr>
        <w:t xml:space="preserve"> </w:t>
      </w:r>
      <w:proofErr w:type="spellStart"/>
      <w:r w:rsidRPr="00073B7D">
        <w:rPr>
          <w:rFonts w:cs="Arial"/>
        </w:rPr>
        <w:t>técnica</w:t>
      </w:r>
      <w:proofErr w:type="spellEnd"/>
      <w:r w:rsidRPr="00073B7D">
        <w:rPr>
          <w:rFonts w:cs="Arial"/>
        </w:rPr>
        <w:t xml:space="preserve">, </w:t>
      </w:r>
      <w:proofErr w:type="spellStart"/>
      <w:r w:rsidRPr="00073B7D">
        <w:rPr>
          <w:rFonts w:cs="Arial"/>
        </w:rPr>
        <w:t>quando</w:t>
      </w:r>
      <w:proofErr w:type="spellEnd"/>
      <w:r w:rsidRPr="00073B7D">
        <w:rPr>
          <w:rFonts w:cs="Arial"/>
        </w:rPr>
        <w:t xml:space="preserve"> </w:t>
      </w:r>
      <w:proofErr w:type="spellStart"/>
      <w:r w:rsidRPr="00073B7D">
        <w:rPr>
          <w:rFonts w:cs="Arial"/>
        </w:rPr>
        <w:t>aplicáveis</w:t>
      </w:r>
      <w:proofErr w:type="spellEnd"/>
      <w:r w:rsidR="008A3C0A">
        <w:rPr>
          <w:rFonts w:cs="Arial"/>
        </w:rPr>
        <w:t>;</w:t>
      </w:r>
    </w:p>
    <w:p w14:paraId="38D6AB6D" w14:textId="024120EC" w:rsidR="00F92891" w:rsidRPr="00073B7D" w:rsidRDefault="00DA77F3" w:rsidP="00A3658F">
      <w:pPr>
        <w:pStyle w:val="Commarcadores"/>
        <w:spacing w:line="360" w:lineRule="auto"/>
        <w:jc w:val="both"/>
        <w:rPr>
          <w:rFonts w:cs="Arial"/>
        </w:rPr>
      </w:pPr>
      <w:r w:rsidRPr="00073B7D">
        <w:rPr>
          <w:rFonts w:cs="Arial"/>
        </w:rPr>
        <w:t xml:space="preserve">Apresentação de documentação técnica, catálogos, laudos, ART/RRT, projetos, memoriais, licenças, autorizações </w:t>
      </w:r>
      <w:proofErr w:type="spellStart"/>
      <w:r w:rsidRPr="00073B7D">
        <w:rPr>
          <w:rFonts w:cs="Arial"/>
        </w:rPr>
        <w:t>ou</w:t>
      </w:r>
      <w:proofErr w:type="spellEnd"/>
      <w:r w:rsidRPr="00073B7D">
        <w:rPr>
          <w:rFonts w:cs="Arial"/>
        </w:rPr>
        <w:t xml:space="preserve"> </w:t>
      </w:r>
      <w:proofErr w:type="spellStart"/>
      <w:r w:rsidRPr="00073B7D">
        <w:rPr>
          <w:rFonts w:cs="Arial"/>
        </w:rPr>
        <w:t>certificados</w:t>
      </w:r>
      <w:proofErr w:type="spellEnd"/>
      <w:r w:rsidRPr="00073B7D">
        <w:rPr>
          <w:rFonts w:cs="Arial"/>
        </w:rPr>
        <w:t xml:space="preserve"> </w:t>
      </w:r>
      <w:proofErr w:type="spellStart"/>
      <w:r w:rsidRPr="00073B7D">
        <w:rPr>
          <w:rFonts w:cs="Arial"/>
        </w:rPr>
        <w:t>exigíveis</w:t>
      </w:r>
      <w:proofErr w:type="spellEnd"/>
      <w:r w:rsidRPr="00073B7D">
        <w:rPr>
          <w:rFonts w:cs="Arial"/>
        </w:rPr>
        <w:t xml:space="preserve"> </w:t>
      </w:r>
      <w:proofErr w:type="spellStart"/>
      <w:r w:rsidRPr="00073B7D">
        <w:rPr>
          <w:rFonts w:cs="Arial"/>
        </w:rPr>
        <w:t>conforme</w:t>
      </w:r>
      <w:proofErr w:type="spellEnd"/>
      <w:r w:rsidRPr="00073B7D">
        <w:rPr>
          <w:rFonts w:cs="Arial"/>
        </w:rPr>
        <w:t xml:space="preserve"> o </w:t>
      </w:r>
      <w:proofErr w:type="spellStart"/>
      <w:r w:rsidRPr="00073B7D">
        <w:rPr>
          <w:rFonts w:cs="Arial"/>
        </w:rPr>
        <w:t>objeto</w:t>
      </w:r>
      <w:proofErr w:type="spellEnd"/>
      <w:r w:rsidRPr="00073B7D">
        <w:rPr>
          <w:rFonts w:cs="Arial"/>
        </w:rPr>
        <w:t xml:space="preserve"> </w:t>
      </w:r>
      <w:proofErr w:type="spellStart"/>
      <w:r w:rsidRPr="00073B7D">
        <w:rPr>
          <w:rFonts w:cs="Arial"/>
        </w:rPr>
        <w:t>concreto</w:t>
      </w:r>
      <w:proofErr w:type="spellEnd"/>
      <w:r w:rsidR="008A3C0A">
        <w:rPr>
          <w:rFonts w:cs="Arial"/>
        </w:rPr>
        <w:t>;</w:t>
      </w:r>
    </w:p>
    <w:p w14:paraId="1E7B3EB4" w14:textId="57D0566B" w:rsidR="00F92891" w:rsidRPr="00073B7D" w:rsidRDefault="00DA77F3" w:rsidP="00A3658F">
      <w:pPr>
        <w:pStyle w:val="Commarcadores"/>
        <w:spacing w:line="360" w:lineRule="auto"/>
        <w:jc w:val="both"/>
        <w:rPr>
          <w:rFonts w:cs="Arial"/>
        </w:rPr>
      </w:pPr>
      <w:r w:rsidRPr="00073B7D">
        <w:rPr>
          <w:rFonts w:cs="Arial"/>
        </w:rPr>
        <w:t xml:space="preserve">Cumprimento dos prazos de </w:t>
      </w:r>
      <w:proofErr w:type="spellStart"/>
      <w:r w:rsidRPr="00073B7D">
        <w:rPr>
          <w:rFonts w:cs="Arial"/>
        </w:rPr>
        <w:t>entrega</w:t>
      </w:r>
      <w:proofErr w:type="spellEnd"/>
      <w:r w:rsidRPr="00073B7D">
        <w:rPr>
          <w:rFonts w:cs="Arial"/>
        </w:rPr>
        <w:t>/</w:t>
      </w:r>
      <w:proofErr w:type="spellStart"/>
      <w:r w:rsidRPr="00073B7D">
        <w:rPr>
          <w:rFonts w:cs="Arial"/>
        </w:rPr>
        <w:t>execução</w:t>
      </w:r>
      <w:proofErr w:type="spellEnd"/>
      <w:r w:rsidRPr="00073B7D">
        <w:rPr>
          <w:rFonts w:cs="Arial"/>
        </w:rPr>
        <w:t xml:space="preserve"> </w:t>
      </w:r>
      <w:proofErr w:type="spellStart"/>
      <w:r w:rsidRPr="00073B7D">
        <w:rPr>
          <w:rFonts w:cs="Arial"/>
        </w:rPr>
        <w:t>definidos</w:t>
      </w:r>
      <w:proofErr w:type="spellEnd"/>
      <w:r w:rsidRPr="00073B7D">
        <w:rPr>
          <w:rFonts w:cs="Arial"/>
        </w:rPr>
        <w:t xml:space="preserve"> no </w:t>
      </w:r>
      <w:proofErr w:type="spellStart"/>
      <w:r w:rsidRPr="00073B7D">
        <w:rPr>
          <w:rFonts w:cs="Arial"/>
        </w:rPr>
        <w:t>Projeto</w:t>
      </w:r>
      <w:proofErr w:type="spellEnd"/>
      <w:r w:rsidRPr="00073B7D">
        <w:rPr>
          <w:rFonts w:cs="Arial"/>
        </w:rPr>
        <w:t xml:space="preserve"> </w:t>
      </w:r>
      <w:proofErr w:type="spellStart"/>
      <w:r w:rsidRPr="00073B7D">
        <w:rPr>
          <w:rFonts w:cs="Arial"/>
        </w:rPr>
        <w:t>Básico</w:t>
      </w:r>
      <w:proofErr w:type="spellEnd"/>
      <w:r w:rsidRPr="00073B7D">
        <w:rPr>
          <w:rFonts w:cs="Arial"/>
        </w:rPr>
        <w:t xml:space="preserve">, com </w:t>
      </w:r>
      <w:proofErr w:type="spellStart"/>
      <w:r w:rsidRPr="00073B7D">
        <w:rPr>
          <w:rFonts w:cs="Arial"/>
        </w:rPr>
        <w:t>possibilidade</w:t>
      </w:r>
      <w:proofErr w:type="spellEnd"/>
      <w:r w:rsidRPr="00073B7D">
        <w:rPr>
          <w:rFonts w:cs="Arial"/>
        </w:rPr>
        <w:t xml:space="preserve"> de cronograma físico-financeiro quando se tratar de </w:t>
      </w:r>
      <w:proofErr w:type="spellStart"/>
      <w:r w:rsidRPr="00073B7D">
        <w:rPr>
          <w:rFonts w:cs="Arial"/>
        </w:rPr>
        <w:t>obra</w:t>
      </w:r>
      <w:proofErr w:type="spellEnd"/>
      <w:r w:rsidRPr="00073B7D">
        <w:rPr>
          <w:rFonts w:cs="Arial"/>
        </w:rPr>
        <w:t xml:space="preserve">, </w:t>
      </w:r>
      <w:proofErr w:type="spellStart"/>
      <w:r w:rsidRPr="00073B7D">
        <w:rPr>
          <w:rFonts w:cs="Arial"/>
        </w:rPr>
        <w:t>serviço</w:t>
      </w:r>
      <w:proofErr w:type="spellEnd"/>
      <w:r w:rsidRPr="00073B7D">
        <w:rPr>
          <w:rFonts w:cs="Arial"/>
        </w:rPr>
        <w:t xml:space="preserve"> de </w:t>
      </w:r>
      <w:proofErr w:type="spellStart"/>
      <w:r w:rsidRPr="00073B7D">
        <w:rPr>
          <w:rFonts w:cs="Arial"/>
        </w:rPr>
        <w:t>engenharia</w:t>
      </w:r>
      <w:proofErr w:type="spellEnd"/>
      <w:r w:rsidRPr="00073B7D">
        <w:rPr>
          <w:rFonts w:cs="Arial"/>
        </w:rPr>
        <w:t xml:space="preserve"> </w:t>
      </w:r>
      <w:proofErr w:type="spellStart"/>
      <w:r w:rsidRPr="00073B7D">
        <w:rPr>
          <w:rFonts w:cs="Arial"/>
        </w:rPr>
        <w:t>ou</w:t>
      </w:r>
      <w:proofErr w:type="spellEnd"/>
      <w:r w:rsidRPr="00073B7D">
        <w:rPr>
          <w:rFonts w:cs="Arial"/>
        </w:rPr>
        <w:t xml:space="preserve"> </w:t>
      </w:r>
      <w:proofErr w:type="spellStart"/>
      <w:r w:rsidRPr="00073B7D">
        <w:rPr>
          <w:rFonts w:cs="Arial"/>
        </w:rPr>
        <w:t>execução</w:t>
      </w:r>
      <w:proofErr w:type="spellEnd"/>
      <w:r w:rsidRPr="00073B7D">
        <w:rPr>
          <w:rFonts w:cs="Arial"/>
        </w:rPr>
        <w:t xml:space="preserve"> </w:t>
      </w:r>
      <w:proofErr w:type="spellStart"/>
      <w:r w:rsidRPr="00073B7D">
        <w:rPr>
          <w:rFonts w:cs="Arial"/>
        </w:rPr>
        <w:t>parcelada</w:t>
      </w:r>
      <w:proofErr w:type="spellEnd"/>
      <w:r w:rsidR="008A3C0A">
        <w:rPr>
          <w:rFonts w:cs="Arial"/>
        </w:rPr>
        <w:t>;</w:t>
      </w:r>
    </w:p>
    <w:p w14:paraId="79214B84" w14:textId="2E4309C0" w:rsidR="00F92891" w:rsidRPr="00073B7D" w:rsidRDefault="00DA77F3" w:rsidP="00A3658F">
      <w:pPr>
        <w:pStyle w:val="Commarcadores"/>
        <w:spacing w:line="360" w:lineRule="auto"/>
        <w:jc w:val="both"/>
        <w:rPr>
          <w:rFonts w:cs="Arial"/>
        </w:rPr>
      </w:pPr>
      <w:r w:rsidRPr="00073B7D">
        <w:rPr>
          <w:rFonts w:cs="Arial"/>
        </w:rPr>
        <w:t xml:space="preserve">Adoção de práticas sustentáveis, com racionalização do uso de insumos, destinação ambientalmente adequada de resíduos e </w:t>
      </w:r>
      <w:proofErr w:type="spellStart"/>
      <w:r w:rsidRPr="00073B7D">
        <w:rPr>
          <w:rFonts w:cs="Arial"/>
        </w:rPr>
        <w:t>atendimento</w:t>
      </w:r>
      <w:proofErr w:type="spellEnd"/>
      <w:r w:rsidRPr="00073B7D">
        <w:rPr>
          <w:rFonts w:cs="Arial"/>
        </w:rPr>
        <w:t xml:space="preserve"> à </w:t>
      </w:r>
      <w:proofErr w:type="spellStart"/>
      <w:r w:rsidRPr="00073B7D">
        <w:rPr>
          <w:rFonts w:cs="Arial"/>
        </w:rPr>
        <w:t>logística</w:t>
      </w:r>
      <w:proofErr w:type="spellEnd"/>
      <w:r w:rsidRPr="00073B7D">
        <w:rPr>
          <w:rFonts w:cs="Arial"/>
        </w:rPr>
        <w:t xml:space="preserve"> </w:t>
      </w:r>
      <w:proofErr w:type="spellStart"/>
      <w:r w:rsidRPr="00073B7D">
        <w:rPr>
          <w:rFonts w:cs="Arial"/>
        </w:rPr>
        <w:t>reversa</w:t>
      </w:r>
      <w:proofErr w:type="spellEnd"/>
      <w:r w:rsidRPr="00073B7D">
        <w:rPr>
          <w:rFonts w:cs="Arial"/>
        </w:rPr>
        <w:t xml:space="preserve"> </w:t>
      </w:r>
      <w:proofErr w:type="spellStart"/>
      <w:r w:rsidRPr="00073B7D">
        <w:rPr>
          <w:rFonts w:cs="Arial"/>
        </w:rPr>
        <w:t>quando</w:t>
      </w:r>
      <w:proofErr w:type="spellEnd"/>
      <w:r w:rsidRPr="00073B7D">
        <w:rPr>
          <w:rFonts w:cs="Arial"/>
        </w:rPr>
        <w:t xml:space="preserve"> </w:t>
      </w:r>
      <w:proofErr w:type="spellStart"/>
      <w:r w:rsidRPr="00073B7D">
        <w:rPr>
          <w:rFonts w:cs="Arial"/>
        </w:rPr>
        <w:t>aplicável</w:t>
      </w:r>
      <w:proofErr w:type="spellEnd"/>
      <w:r w:rsidR="008A3C0A">
        <w:rPr>
          <w:rFonts w:cs="Arial"/>
        </w:rPr>
        <w:t>;</w:t>
      </w:r>
    </w:p>
    <w:p w14:paraId="0D5AF5C7" w14:textId="0DF69FDB" w:rsidR="00F92891" w:rsidRDefault="00DA77F3" w:rsidP="00A3658F">
      <w:pPr>
        <w:pStyle w:val="Commarcadores"/>
        <w:spacing w:line="360" w:lineRule="auto"/>
        <w:jc w:val="both"/>
        <w:rPr>
          <w:rFonts w:cs="Arial"/>
        </w:rPr>
      </w:pPr>
      <w:r w:rsidRPr="00073B7D">
        <w:rPr>
          <w:rFonts w:cs="Arial"/>
        </w:rPr>
        <w:t xml:space="preserve">Garantia de que as especificações sejam suficientes para definir o desempenho e a qualidade pretendidos, vedada </w:t>
      </w:r>
      <w:proofErr w:type="gramStart"/>
      <w:r w:rsidRPr="00073B7D">
        <w:rPr>
          <w:rFonts w:cs="Arial"/>
        </w:rPr>
        <w:t>a</w:t>
      </w:r>
      <w:proofErr w:type="gramEnd"/>
      <w:r w:rsidRPr="00073B7D">
        <w:rPr>
          <w:rFonts w:cs="Arial"/>
        </w:rPr>
        <w:t xml:space="preserve"> indicação de </w:t>
      </w:r>
      <w:proofErr w:type="spellStart"/>
      <w:r w:rsidRPr="00073B7D">
        <w:rPr>
          <w:rFonts w:cs="Arial"/>
        </w:rPr>
        <w:t>marca</w:t>
      </w:r>
      <w:proofErr w:type="spellEnd"/>
      <w:r w:rsidRPr="00073B7D">
        <w:rPr>
          <w:rFonts w:cs="Arial"/>
        </w:rPr>
        <w:t xml:space="preserve"> </w:t>
      </w:r>
      <w:proofErr w:type="spellStart"/>
      <w:r w:rsidRPr="00073B7D">
        <w:rPr>
          <w:rFonts w:cs="Arial"/>
        </w:rPr>
        <w:t>sem</w:t>
      </w:r>
      <w:proofErr w:type="spellEnd"/>
      <w:r w:rsidRPr="00073B7D">
        <w:rPr>
          <w:rFonts w:cs="Arial"/>
        </w:rPr>
        <w:t xml:space="preserve"> </w:t>
      </w:r>
      <w:proofErr w:type="spellStart"/>
      <w:r w:rsidRPr="00073B7D">
        <w:rPr>
          <w:rFonts w:cs="Arial"/>
        </w:rPr>
        <w:t>justificativa</w:t>
      </w:r>
      <w:proofErr w:type="spellEnd"/>
      <w:r w:rsidRPr="00073B7D">
        <w:rPr>
          <w:rFonts w:cs="Arial"/>
        </w:rPr>
        <w:t xml:space="preserve"> </w:t>
      </w:r>
      <w:proofErr w:type="spellStart"/>
      <w:r w:rsidRPr="00073B7D">
        <w:rPr>
          <w:rFonts w:cs="Arial"/>
        </w:rPr>
        <w:t>técnica</w:t>
      </w:r>
      <w:proofErr w:type="spellEnd"/>
      <w:r w:rsidRPr="00073B7D">
        <w:rPr>
          <w:rFonts w:cs="Arial"/>
        </w:rPr>
        <w:t xml:space="preserve"> e </w:t>
      </w:r>
      <w:proofErr w:type="spellStart"/>
      <w:r w:rsidRPr="00073B7D">
        <w:rPr>
          <w:rFonts w:cs="Arial"/>
        </w:rPr>
        <w:t>legalmente</w:t>
      </w:r>
      <w:proofErr w:type="spellEnd"/>
      <w:r w:rsidRPr="00073B7D">
        <w:rPr>
          <w:rFonts w:cs="Arial"/>
        </w:rPr>
        <w:t xml:space="preserve"> </w:t>
      </w:r>
      <w:proofErr w:type="spellStart"/>
      <w:r w:rsidRPr="00073B7D">
        <w:rPr>
          <w:rFonts w:cs="Arial"/>
        </w:rPr>
        <w:t>admissível</w:t>
      </w:r>
      <w:proofErr w:type="spellEnd"/>
      <w:r w:rsidRPr="00073B7D">
        <w:rPr>
          <w:rFonts w:cs="Arial"/>
        </w:rPr>
        <w:t>.</w:t>
      </w:r>
    </w:p>
    <w:p w14:paraId="495F561F" w14:textId="6977BAA0" w:rsidR="00E35420" w:rsidRDefault="00E35420" w:rsidP="00E35420">
      <w:pPr>
        <w:pStyle w:val="Commarcadores"/>
        <w:numPr>
          <w:ilvl w:val="0"/>
          <w:numId w:val="0"/>
        </w:numPr>
        <w:spacing w:line="360" w:lineRule="auto"/>
        <w:ind w:left="360" w:hanging="360"/>
        <w:jc w:val="both"/>
        <w:rPr>
          <w:rFonts w:cs="Arial"/>
        </w:rPr>
      </w:pPr>
    </w:p>
    <w:p w14:paraId="1225DAF5" w14:textId="3693F3FF" w:rsidR="00E35420" w:rsidRDefault="00E35420" w:rsidP="00E35420">
      <w:pPr>
        <w:spacing w:line="360" w:lineRule="auto"/>
        <w:jc w:val="both"/>
        <w:rPr>
          <w:rFonts w:cs="Arial"/>
        </w:rPr>
      </w:pPr>
      <w:proofErr w:type="spellStart"/>
      <w:r w:rsidRPr="00073B7D">
        <w:rPr>
          <w:rFonts w:cs="Arial"/>
        </w:rPr>
        <w:t>Requisitos</w:t>
      </w:r>
      <w:proofErr w:type="spellEnd"/>
      <w:r w:rsidRPr="00073B7D">
        <w:rPr>
          <w:rFonts w:cs="Arial"/>
        </w:rPr>
        <w:t xml:space="preserve"> </w:t>
      </w:r>
      <w:proofErr w:type="spellStart"/>
      <w:r w:rsidRPr="00073B7D">
        <w:rPr>
          <w:rFonts w:cs="Arial"/>
        </w:rPr>
        <w:t>específicos</w:t>
      </w:r>
      <w:proofErr w:type="spellEnd"/>
      <w:r w:rsidRPr="00073B7D">
        <w:rPr>
          <w:rFonts w:cs="Arial"/>
        </w:rPr>
        <w:t xml:space="preserve"> do </w:t>
      </w:r>
      <w:proofErr w:type="spellStart"/>
      <w:r w:rsidRPr="00073B7D">
        <w:rPr>
          <w:rFonts w:cs="Arial"/>
        </w:rPr>
        <w:t>objeto</w:t>
      </w:r>
      <w:proofErr w:type="spellEnd"/>
      <w:r w:rsidRPr="00073B7D">
        <w:rPr>
          <w:rFonts w:cs="Arial"/>
        </w:rPr>
        <w:t xml:space="preserve">: </w:t>
      </w:r>
    </w:p>
    <w:p w14:paraId="6ED6E071" w14:textId="77777777" w:rsidR="007540D8" w:rsidRPr="00E35420" w:rsidRDefault="007540D8" w:rsidP="007540D8">
      <w:pPr>
        <w:pStyle w:val="PargrafodaLista"/>
        <w:numPr>
          <w:ilvl w:val="0"/>
          <w:numId w:val="12"/>
        </w:numPr>
        <w:spacing w:line="360" w:lineRule="auto"/>
        <w:ind w:left="284"/>
        <w:jc w:val="both"/>
        <w:rPr>
          <w:rFonts w:cs="Arial"/>
        </w:rPr>
      </w:pPr>
      <w:r w:rsidRPr="00E35420">
        <w:rPr>
          <w:rFonts w:cs="Arial"/>
        </w:rPr>
        <w:t xml:space="preserve">A </w:t>
      </w:r>
      <w:proofErr w:type="spellStart"/>
      <w:r w:rsidRPr="00E35420">
        <w:rPr>
          <w:rFonts w:cs="Arial"/>
        </w:rPr>
        <w:t>contratação</w:t>
      </w:r>
      <w:proofErr w:type="spellEnd"/>
      <w:r w:rsidRPr="00E35420">
        <w:rPr>
          <w:rFonts w:cs="Arial"/>
        </w:rPr>
        <w:t xml:space="preserve"> </w:t>
      </w:r>
      <w:proofErr w:type="spellStart"/>
      <w:r w:rsidRPr="00E35420">
        <w:rPr>
          <w:rFonts w:cs="Arial"/>
        </w:rPr>
        <w:t>deverá</w:t>
      </w:r>
      <w:proofErr w:type="spellEnd"/>
      <w:r w:rsidRPr="00E35420">
        <w:rPr>
          <w:rFonts w:cs="Arial"/>
        </w:rPr>
        <w:t xml:space="preserve"> </w:t>
      </w:r>
      <w:proofErr w:type="spellStart"/>
      <w:r w:rsidRPr="00E35420">
        <w:rPr>
          <w:rFonts w:cs="Arial"/>
        </w:rPr>
        <w:t>contemplar</w:t>
      </w:r>
      <w:proofErr w:type="spellEnd"/>
      <w:r w:rsidRPr="00E35420">
        <w:rPr>
          <w:rFonts w:cs="Arial"/>
        </w:rPr>
        <w:t xml:space="preserve"> </w:t>
      </w:r>
      <w:proofErr w:type="gramStart"/>
      <w:r w:rsidRPr="00E35420">
        <w:rPr>
          <w:rFonts w:cs="Arial"/>
        </w:rPr>
        <w:t>a</w:t>
      </w:r>
      <w:proofErr w:type="gramEnd"/>
      <w:r w:rsidRPr="00E35420">
        <w:rPr>
          <w:rFonts w:cs="Arial"/>
        </w:rPr>
        <w:t xml:space="preserve"> </w:t>
      </w:r>
      <w:proofErr w:type="spellStart"/>
      <w:r w:rsidRPr="00E35420">
        <w:rPr>
          <w:rFonts w:cs="Arial"/>
        </w:rPr>
        <w:t>execução</w:t>
      </w:r>
      <w:proofErr w:type="spellEnd"/>
      <w:r w:rsidRPr="00E35420">
        <w:rPr>
          <w:rFonts w:cs="Arial"/>
        </w:rPr>
        <w:t xml:space="preserve"> de </w:t>
      </w:r>
      <w:proofErr w:type="spellStart"/>
      <w:r w:rsidRPr="00E35420">
        <w:rPr>
          <w:rFonts w:cs="Arial"/>
        </w:rPr>
        <w:t>serviços</w:t>
      </w:r>
      <w:proofErr w:type="spellEnd"/>
      <w:r w:rsidRPr="00E35420">
        <w:rPr>
          <w:rFonts w:cs="Arial"/>
        </w:rPr>
        <w:t xml:space="preserve"> </w:t>
      </w:r>
      <w:r>
        <w:rPr>
          <w:rFonts w:cs="Arial"/>
        </w:rPr>
        <w:t xml:space="preserve">para </w:t>
      </w:r>
      <w:r w:rsidRPr="00E35420">
        <w:rPr>
          <w:rFonts w:cs="Arial"/>
        </w:rPr>
        <w:t xml:space="preserve">Construção de Campo de </w:t>
      </w:r>
      <w:proofErr w:type="spellStart"/>
      <w:r w:rsidRPr="00E35420">
        <w:rPr>
          <w:rFonts w:cs="Arial"/>
        </w:rPr>
        <w:t>futebol</w:t>
      </w:r>
      <w:proofErr w:type="spellEnd"/>
      <w:r w:rsidRPr="00E35420">
        <w:rPr>
          <w:rFonts w:cs="Arial"/>
        </w:rPr>
        <w:t xml:space="preserve"> com grama </w:t>
      </w:r>
      <w:proofErr w:type="spellStart"/>
      <w:r w:rsidRPr="00E35420">
        <w:rPr>
          <w:rFonts w:cs="Arial"/>
        </w:rPr>
        <w:t>sintética</w:t>
      </w:r>
      <w:proofErr w:type="spellEnd"/>
      <w:r w:rsidRPr="00E35420">
        <w:rPr>
          <w:rFonts w:cs="Arial"/>
        </w:rPr>
        <w:t xml:space="preserve"> (society)</w:t>
      </w:r>
      <w:r>
        <w:rPr>
          <w:rFonts w:cs="Arial"/>
        </w:rPr>
        <w:t xml:space="preserve">, </w:t>
      </w:r>
      <w:proofErr w:type="spellStart"/>
      <w:r>
        <w:rPr>
          <w:rFonts w:cs="Arial"/>
        </w:rPr>
        <w:t>vestiário</w:t>
      </w:r>
      <w:proofErr w:type="spellEnd"/>
      <w:r>
        <w:rPr>
          <w:rFonts w:cs="Arial"/>
        </w:rPr>
        <w:t xml:space="preserve"> e </w:t>
      </w:r>
      <w:proofErr w:type="spellStart"/>
      <w:r>
        <w:rPr>
          <w:rFonts w:cs="Arial"/>
        </w:rPr>
        <w:t>arquibancada</w:t>
      </w:r>
      <w:proofErr w:type="spellEnd"/>
      <w:r w:rsidRPr="00E35420">
        <w:rPr>
          <w:rFonts w:cs="Arial"/>
        </w:rPr>
        <w:t xml:space="preserve">, </w:t>
      </w:r>
      <w:proofErr w:type="spellStart"/>
      <w:r w:rsidRPr="00E35420">
        <w:rPr>
          <w:rFonts w:cs="Arial"/>
        </w:rPr>
        <w:t>conforme</w:t>
      </w:r>
      <w:proofErr w:type="spellEnd"/>
      <w:r w:rsidRPr="00E35420">
        <w:rPr>
          <w:rFonts w:cs="Arial"/>
        </w:rPr>
        <w:t xml:space="preserve"> </w:t>
      </w:r>
      <w:proofErr w:type="spellStart"/>
      <w:r w:rsidRPr="00E35420">
        <w:rPr>
          <w:rFonts w:cs="Arial"/>
        </w:rPr>
        <w:t>especificações</w:t>
      </w:r>
      <w:proofErr w:type="spellEnd"/>
      <w:r w:rsidRPr="00E35420">
        <w:rPr>
          <w:rFonts w:cs="Arial"/>
        </w:rPr>
        <w:t xml:space="preserve"> </w:t>
      </w:r>
      <w:proofErr w:type="spellStart"/>
      <w:r w:rsidRPr="00E35420">
        <w:rPr>
          <w:rFonts w:cs="Arial"/>
        </w:rPr>
        <w:t>técnicas</w:t>
      </w:r>
      <w:proofErr w:type="spellEnd"/>
      <w:r w:rsidRPr="00E35420">
        <w:rPr>
          <w:rFonts w:cs="Arial"/>
        </w:rPr>
        <w:t xml:space="preserve"> </w:t>
      </w:r>
      <w:proofErr w:type="spellStart"/>
      <w:r w:rsidRPr="00E35420">
        <w:rPr>
          <w:rFonts w:cs="Arial"/>
        </w:rPr>
        <w:t>constantes</w:t>
      </w:r>
      <w:proofErr w:type="spellEnd"/>
      <w:r w:rsidRPr="00E35420">
        <w:rPr>
          <w:rFonts w:cs="Arial"/>
        </w:rPr>
        <w:t xml:space="preserve"> no </w:t>
      </w:r>
      <w:proofErr w:type="spellStart"/>
      <w:r w:rsidRPr="00E35420">
        <w:rPr>
          <w:rFonts w:cs="Arial"/>
        </w:rPr>
        <w:t>Projeto</w:t>
      </w:r>
      <w:proofErr w:type="spellEnd"/>
      <w:r w:rsidRPr="00E35420">
        <w:rPr>
          <w:rFonts w:cs="Arial"/>
        </w:rPr>
        <w:t xml:space="preserve"> </w:t>
      </w:r>
      <w:proofErr w:type="spellStart"/>
      <w:r w:rsidRPr="00E35420">
        <w:rPr>
          <w:rFonts w:cs="Arial"/>
        </w:rPr>
        <w:t>Básico</w:t>
      </w:r>
      <w:proofErr w:type="spellEnd"/>
      <w:r w:rsidRPr="00E35420">
        <w:rPr>
          <w:rFonts w:cs="Arial"/>
        </w:rPr>
        <w:t xml:space="preserve">, memorial </w:t>
      </w:r>
      <w:proofErr w:type="spellStart"/>
      <w:r w:rsidRPr="00E35420">
        <w:rPr>
          <w:rFonts w:cs="Arial"/>
        </w:rPr>
        <w:t>descritivo</w:t>
      </w:r>
      <w:proofErr w:type="spellEnd"/>
      <w:r w:rsidRPr="00E35420">
        <w:rPr>
          <w:rFonts w:cs="Arial"/>
        </w:rPr>
        <w:t xml:space="preserve">, </w:t>
      </w:r>
      <w:proofErr w:type="spellStart"/>
      <w:r w:rsidRPr="00E35420">
        <w:rPr>
          <w:rFonts w:cs="Arial"/>
        </w:rPr>
        <w:t>planilhas</w:t>
      </w:r>
      <w:proofErr w:type="spellEnd"/>
      <w:r w:rsidRPr="00E35420">
        <w:rPr>
          <w:rFonts w:cs="Arial"/>
        </w:rPr>
        <w:t xml:space="preserve"> </w:t>
      </w:r>
      <w:proofErr w:type="spellStart"/>
      <w:r w:rsidRPr="00E35420">
        <w:rPr>
          <w:rFonts w:cs="Arial"/>
        </w:rPr>
        <w:t>orçamentárias</w:t>
      </w:r>
      <w:proofErr w:type="spellEnd"/>
      <w:r w:rsidRPr="00E35420">
        <w:rPr>
          <w:rFonts w:cs="Arial"/>
        </w:rPr>
        <w:t xml:space="preserve">, </w:t>
      </w:r>
      <w:proofErr w:type="spellStart"/>
      <w:r w:rsidRPr="00E35420">
        <w:rPr>
          <w:rFonts w:cs="Arial"/>
        </w:rPr>
        <w:t>cronograma</w:t>
      </w:r>
      <w:proofErr w:type="spellEnd"/>
      <w:r w:rsidRPr="00E35420">
        <w:rPr>
          <w:rFonts w:cs="Arial"/>
        </w:rPr>
        <w:t xml:space="preserve"> </w:t>
      </w:r>
      <w:proofErr w:type="spellStart"/>
      <w:r w:rsidRPr="00E35420">
        <w:rPr>
          <w:rFonts w:cs="Arial"/>
        </w:rPr>
        <w:t>físico-financeiro</w:t>
      </w:r>
      <w:proofErr w:type="spellEnd"/>
      <w:r w:rsidRPr="00E35420">
        <w:rPr>
          <w:rFonts w:cs="Arial"/>
        </w:rPr>
        <w:t xml:space="preserve"> e </w:t>
      </w:r>
      <w:proofErr w:type="spellStart"/>
      <w:r w:rsidRPr="00E35420">
        <w:rPr>
          <w:rFonts w:cs="Arial"/>
        </w:rPr>
        <w:t>demais</w:t>
      </w:r>
      <w:proofErr w:type="spellEnd"/>
      <w:r w:rsidRPr="00E35420">
        <w:rPr>
          <w:rFonts w:cs="Arial"/>
        </w:rPr>
        <w:t xml:space="preserve"> </w:t>
      </w:r>
      <w:proofErr w:type="spellStart"/>
      <w:r w:rsidRPr="00E35420">
        <w:rPr>
          <w:rFonts w:cs="Arial"/>
        </w:rPr>
        <w:t>documentos</w:t>
      </w:r>
      <w:proofErr w:type="spellEnd"/>
      <w:r w:rsidRPr="00E35420">
        <w:rPr>
          <w:rFonts w:cs="Arial"/>
        </w:rPr>
        <w:t xml:space="preserve"> </w:t>
      </w:r>
      <w:proofErr w:type="spellStart"/>
      <w:r w:rsidRPr="00E35420">
        <w:rPr>
          <w:rFonts w:cs="Arial"/>
        </w:rPr>
        <w:t>técnicos</w:t>
      </w:r>
      <w:proofErr w:type="spellEnd"/>
      <w:r w:rsidRPr="00E35420">
        <w:rPr>
          <w:rFonts w:cs="Arial"/>
        </w:rPr>
        <w:t xml:space="preserve"> </w:t>
      </w:r>
      <w:proofErr w:type="spellStart"/>
      <w:r w:rsidRPr="00E35420">
        <w:rPr>
          <w:rFonts w:cs="Arial"/>
        </w:rPr>
        <w:t>integrantes</w:t>
      </w:r>
      <w:proofErr w:type="spellEnd"/>
      <w:r w:rsidRPr="00E35420">
        <w:rPr>
          <w:rFonts w:cs="Arial"/>
        </w:rPr>
        <w:t xml:space="preserve"> do </w:t>
      </w:r>
      <w:proofErr w:type="spellStart"/>
      <w:r w:rsidRPr="00E35420">
        <w:rPr>
          <w:rFonts w:cs="Arial"/>
        </w:rPr>
        <w:t>processo</w:t>
      </w:r>
      <w:proofErr w:type="spellEnd"/>
      <w:r w:rsidRPr="00E35420">
        <w:rPr>
          <w:rFonts w:cs="Arial"/>
        </w:rPr>
        <w:t>.</w:t>
      </w:r>
    </w:p>
    <w:p w14:paraId="18D7E66B" w14:textId="77777777" w:rsidR="00E35420" w:rsidRPr="00E35420" w:rsidRDefault="00E35420" w:rsidP="00E35420">
      <w:pPr>
        <w:pStyle w:val="PargrafodaLista"/>
        <w:numPr>
          <w:ilvl w:val="0"/>
          <w:numId w:val="12"/>
        </w:numPr>
        <w:spacing w:line="360" w:lineRule="auto"/>
        <w:ind w:left="284"/>
        <w:jc w:val="both"/>
        <w:rPr>
          <w:rFonts w:cs="Arial"/>
        </w:rPr>
      </w:pPr>
      <w:proofErr w:type="spellStart"/>
      <w:r w:rsidRPr="00E35420">
        <w:rPr>
          <w:rFonts w:cs="Arial"/>
        </w:rPr>
        <w:t>Os</w:t>
      </w:r>
      <w:proofErr w:type="spellEnd"/>
      <w:r w:rsidRPr="00E35420">
        <w:rPr>
          <w:rFonts w:cs="Arial"/>
        </w:rPr>
        <w:t xml:space="preserve"> </w:t>
      </w:r>
      <w:proofErr w:type="spellStart"/>
      <w:r w:rsidRPr="00E35420">
        <w:rPr>
          <w:rFonts w:cs="Arial"/>
        </w:rPr>
        <w:t>serviços</w:t>
      </w:r>
      <w:proofErr w:type="spellEnd"/>
      <w:r w:rsidRPr="00E35420">
        <w:rPr>
          <w:rFonts w:cs="Arial"/>
        </w:rPr>
        <w:t xml:space="preserve"> </w:t>
      </w:r>
      <w:proofErr w:type="spellStart"/>
      <w:r w:rsidRPr="00E35420">
        <w:rPr>
          <w:rFonts w:cs="Arial"/>
        </w:rPr>
        <w:t>deverão</w:t>
      </w:r>
      <w:proofErr w:type="spellEnd"/>
      <w:r w:rsidRPr="00E35420">
        <w:rPr>
          <w:rFonts w:cs="Arial"/>
        </w:rPr>
        <w:t xml:space="preserve"> ser </w:t>
      </w:r>
      <w:proofErr w:type="spellStart"/>
      <w:r w:rsidRPr="00E35420">
        <w:rPr>
          <w:rFonts w:cs="Arial"/>
        </w:rPr>
        <w:t>executados</w:t>
      </w:r>
      <w:proofErr w:type="spellEnd"/>
      <w:r w:rsidRPr="00E35420">
        <w:rPr>
          <w:rFonts w:cs="Arial"/>
        </w:rPr>
        <w:t xml:space="preserve"> </w:t>
      </w:r>
      <w:proofErr w:type="spellStart"/>
      <w:r w:rsidRPr="00E35420">
        <w:rPr>
          <w:rFonts w:cs="Arial"/>
        </w:rPr>
        <w:t>em</w:t>
      </w:r>
      <w:proofErr w:type="spellEnd"/>
      <w:r w:rsidRPr="00E35420">
        <w:rPr>
          <w:rFonts w:cs="Arial"/>
        </w:rPr>
        <w:t xml:space="preserve"> </w:t>
      </w:r>
      <w:proofErr w:type="spellStart"/>
      <w:r w:rsidRPr="00E35420">
        <w:rPr>
          <w:rFonts w:cs="Arial"/>
        </w:rPr>
        <w:t>conformidade</w:t>
      </w:r>
      <w:proofErr w:type="spellEnd"/>
      <w:r w:rsidRPr="00E35420">
        <w:rPr>
          <w:rFonts w:cs="Arial"/>
        </w:rPr>
        <w:t xml:space="preserve"> com as </w:t>
      </w:r>
      <w:proofErr w:type="spellStart"/>
      <w:r w:rsidRPr="00E35420">
        <w:rPr>
          <w:rFonts w:cs="Arial"/>
        </w:rPr>
        <w:t>normas</w:t>
      </w:r>
      <w:proofErr w:type="spellEnd"/>
      <w:r w:rsidRPr="00E35420">
        <w:rPr>
          <w:rFonts w:cs="Arial"/>
        </w:rPr>
        <w:t xml:space="preserve"> </w:t>
      </w:r>
      <w:proofErr w:type="spellStart"/>
      <w:r w:rsidRPr="00E35420">
        <w:rPr>
          <w:rFonts w:cs="Arial"/>
        </w:rPr>
        <w:t>técnicas</w:t>
      </w:r>
      <w:proofErr w:type="spellEnd"/>
      <w:r w:rsidRPr="00E35420">
        <w:rPr>
          <w:rFonts w:cs="Arial"/>
        </w:rPr>
        <w:t xml:space="preserve"> </w:t>
      </w:r>
      <w:proofErr w:type="spellStart"/>
      <w:r w:rsidRPr="00E35420">
        <w:rPr>
          <w:rFonts w:cs="Arial"/>
        </w:rPr>
        <w:t>aplicáveis</w:t>
      </w:r>
      <w:proofErr w:type="spellEnd"/>
      <w:r w:rsidRPr="00E35420">
        <w:rPr>
          <w:rFonts w:cs="Arial"/>
        </w:rPr>
        <w:t xml:space="preserve"> da </w:t>
      </w:r>
      <w:proofErr w:type="spellStart"/>
      <w:r w:rsidRPr="00E35420">
        <w:rPr>
          <w:rFonts w:cs="Arial"/>
        </w:rPr>
        <w:t>Associação</w:t>
      </w:r>
      <w:proofErr w:type="spellEnd"/>
      <w:r w:rsidRPr="00E35420">
        <w:rPr>
          <w:rFonts w:cs="Arial"/>
        </w:rPr>
        <w:t xml:space="preserve"> </w:t>
      </w:r>
      <w:proofErr w:type="spellStart"/>
      <w:r w:rsidRPr="00E35420">
        <w:rPr>
          <w:rFonts w:cs="Arial"/>
        </w:rPr>
        <w:t>Brasileira</w:t>
      </w:r>
      <w:proofErr w:type="spellEnd"/>
      <w:r w:rsidRPr="00E35420">
        <w:rPr>
          <w:rFonts w:cs="Arial"/>
        </w:rPr>
        <w:t xml:space="preserve"> de </w:t>
      </w:r>
      <w:proofErr w:type="spellStart"/>
      <w:r w:rsidRPr="00E35420">
        <w:rPr>
          <w:rFonts w:cs="Arial"/>
        </w:rPr>
        <w:t>Normas</w:t>
      </w:r>
      <w:proofErr w:type="spellEnd"/>
      <w:r w:rsidRPr="00E35420">
        <w:rPr>
          <w:rFonts w:cs="Arial"/>
        </w:rPr>
        <w:t xml:space="preserve"> </w:t>
      </w:r>
      <w:proofErr w:type="spellStart"/>
      <w:r w:rsidRPr="00E35420">
        <w:rPr>
          <w:rFonts w:cs="Arial"/>
        </w:rPr>
        <w:t>Técnicas</w:t>
      </w:r>
      <w:proofErr w:type="spellEnd"/>
      <w:r w:rsidRPr="00E35420">
        <w:rPr>
          <w:rFonts w:cs="Arial"/>
        </w:rPr>
        <w:t xml:space="preserve"> – ABNT, </w:t>
      </w:r>
      <w:proofErr w:type="spellStart"/>
      <w:r w:rsidRPr="00E35420">
        <w:rPr>
          <w:rFonts w:cs="Arial"/>
        </w:rPr>
        <w:t>normas</w:t>
      </w:r>
      <w:proofErr w:type="spellEnd"/>
      <w:r w:rsidRPr="00E35420">
        <w:rPr>
          <w:rFonts w:cs="Arial"/>
        </w:rPr>
        <w:t xml:space="preserve"> de </w:t>
      </w:r>
      <w:proofErr w:type="spellStart"/>
      <w:r w:rsidRPr="00E35420">
        <w:rPr>
          <w:rFonts w:cs="Arial"/>
        </w:rPr>
        <w:t>segurança</w:t>
      </w:r>
      <w:proofErr w:type="spellEnd"/>
      <w:r w:rsidRPr="00E35420">
        <w:rPr>
          <w:rFonts w:cs="Arial"/>
        </w:rPr>
        <w:t xml:space="preserve"> do </w:t>
      </w:r>
      <w:proofErr w:type="spellStart"/>
      <w:r w:rsidRPr="00E35420">
        <w:rPr>
          <w:rFonts w:cs="Arial"/>
        </w:rPr>
        <w:t>trabalho</w:t>
      </w:r>
      <w:proofErr w:type="spellEnd"/>
      <w:r w:rsidRPr="00E35420">
        <w:rPr>
          <w:rFonts w:cs="Arial"/>
        </w:rPr>
        <w:t xml:space="preserve">, </w:t>
      </w:r>
      <w:proofErr w:type="spellStart"/>
      <w:r w:rsidRPr="00E35420">
        <w:rPr>
          <w:rFonts w:cs="Arial"/>
        </w:rPr>
        <w:t>acessibilidade</w:t>
      </w:r>
      <w:proofErr w:type="spellEnd"/>
      <w:r w:rsidRPr="00E35420">
        <w:rPr>
          <w:rFonts w:cs="Arial"/>
        </w:rPr>
        <w:t xml:space="preserve">, </w:t>
      </w:r>
      <w:proofErr w:type="spellStart"/>
      <w:r w:rsidRPr="00E35420">
        <w:rPr>
          <w:rFonts w:cs="Arial"/>
        </w:rPr>
        <w:t>vigilância</w:t>
      </w:r>
      <w:proofErr w:type="spellEnd"/>
      <w:r w:rsidRPr="00E35420">
        <w:rPr>
          <w:rFonts w:cs="Arial"/>
        </w:rPr>
        <w:t xml:space="preserve"> </w:t>
      </w:r>
      <w:proofErr w:type="spellStart"/>
      <w:r w:rsidRPr="00E35420">
        <w:rPr>
          <w:rFonts w:cs="Arial"/>
        </w:rPr>
        <w:t>sanitária</w:t>
      </w:r>
      <w:proofErr w:type="spellEnd"/>
      <w:r w:rsidRPr="00E35420">
        <w:rPr>
          <w:rFonts w:cs="Arial"/>
        </w:rPr>
        <w:t xml:space="preserve">, </w:t>
      </w:r>
      <w:proofErr w:type="spellStart"/>
      <w:r w:rsidRPr="00E35420">
        <w:rPr>
          <w:rFonts w:cs="Arial"/>
        </w:rPr>
        <w:t>instalações</w:t>
      </w:r>
      <w:proofErr w:type="spellEnd"/>
      <w:r w:rsidRPr="00E35420">
        <w:rPr>
          <w:rFonts w:cs="Arial"/>
        </w:rPr>
        <w:t xml:space="preserve"> </w:t>
      </w:r>
      <w:proofErr w:type="spellStart"/>
      <w:r w:rsidRPr="00E35420">
        <w:rPr>
          <w:rFonts w:cs="Arial"/>
        </w:rPr>
        <w:t>prediais</w:t>
      </w:r>
      <w:proofErr w:type="spellEnd"/>
      <w:r w:rsidRPr="00E35420">
        <w:rPr>
          <w:rFonts w:cs="Arial"/>
        </w:rPr>
        <w:t xml:space="preserve"> e </w:t>
      </w:r>
      <w:proofErr w:type="spellStart"/>
      <w:r w:rsidRPr="00E35420">
        <w:rPr>
          <w:rFonts w:cs="Arial"/>
        </w:rPr>
        <w:t>demais</w:t>
      </w:r>
      <w:proofErr w:type="spellEnd"/>
      <w:r w:rsidRPr="00E35420">
        <w:rPr>
          <w:rFonts w:cs="Arial"/>
        </w:rPr>
        <w:t xml:space="preserve"> </w:t>
      </w:r>
      <w:proofErr w:type="spellStart"/>
      <w:r w:rsidRPr="00E35420">
        <w:rPr>
          <w:rFonts w:cs="Arial"/>
        </w:rPr>
        <w:t>legislações</w:t>
      </w:r>
      <w:proofErr w:type="spellEnd"/>
      <w:r w:rsidRPr="00E35420">
        <w:rPr>
          <w:rFonts w:cs="Arial"/>
        </w:rPr>
        <w:t xml:space="preserve"> </w:t>
      </w:r>
      <w:proofErr w:type="spellStart"/>
      <w:r w:rsidRPr="00E35420">
        <w:rPr>
          <w:rFonts w:cs="Arial"/>
        </w:rPr>
        <w:t>pertinentes</w:t>
      </w:r>
      <w:proofErr w:type="spellEnd"/>
      <w:r w:rsidRPr="00E35420">
        <w:rPr>
          <w:rFonts w:cs="Arial"/>
        </w:rPr>
        <w:t>.</w:t>
      </w:r>
    </w:p>
    <w:p w14:paraId="2DAF63D3" w14:textId="446D5266" w:rsidR="00E35420" w:rsidRDefault="00E35420" w:rsidP="00E35420">
      <w:pPr>
        <w:pStyle w:val="PargrafodaLista"/>
        <w:numPr>
          <w:ilvl w:val="0"/>
          <w:numId w:val="12"/>
        </w:numPr>
        <w:spacing w:line="360" w:lineRule="auto"/>
        <w:ind w:left="284"/>
        <w:jc w:val="both"/>
        <w:rPr>
          <w:rFonts w:cs="Arial"/>
        </w:rPr>
      </w:pPr>
      <w:proofErr w:type="spellStart"/>
      <w:r w:rsidRPr="00E35420">
        <w:rPr>
          <w:rFonts w:cs="Arial"/>
        </w:rPr>
        <w:t>Os</w:t>
      </w:r>
      <w:proofErr w:type="spellEnd"/>
      <w:r w:rsidRPr="00E35420">
        <w:rPr>
          <w:rFonts w:cs="Arial"/>
        </w:rPr>
        <w:t xml:space="preserve"> </w:t>
      </w:r>
      <w:proofErr w:type="spellStart"/>
      <w:r w:rsidRPr="00E35420">
        <w:rPr>
          <w:rFonts w:cs="Arial"/>
        </w:rPr>
        <w:t>materiais</w:t>
      </w:r>
      <w:proofErr w:type="spellEnd"/>
      <w:r w:rsidRPr="00E35420">
        <w:rPr>
          <w:rFonts w:cs="Arial"/>
        </w:rPr>
        <w:t xml:space="preserve"> </w:t>
      </w:r>
      <w:proofErr w:type="spellStart"/>
      <w:r w:rsidRPr="00E35420">
        <w:rPr>
          <w:rFonts w:cs="Arial"/>
        </w:rPr>
        <w:t>empregados</w:t>
      </w:r>
      <w:proofErr w:type="spellEnd"/>
      <w:r w:rsidRPr="00E35420">
        <w:rPr>
          <w:rFonts w:cs="Arial"/>
        </w:rPr>
        <w:t xml:space="preserve"> </w:t>
      </w:r>
      <w:proofErr w:type="spellStart"/>
      <w:r w:rsidRPr="00E35420">
        <w:rPr>
          <w:rFonts w:cs="Arial"/>
        </w:rPr>
        <w:t>deverão</w:t>
      </w:r>
      <w:proofErr w:type="spellEnd"/>
      <w:r w:rsidRPr="00E35420">
        <w:rPr>
          <w:rFonts w:cs="Arial"/>
        </w:rPr>
        <w:t xml:space="preserve"> ser </w:t>
      </w:r>
      <w:proofErr w:type="spellStart"/>
      <w:r w:rsidRPr="00E35420">
        <w:rPr>
          <w:rFonts w:cs="Arial"/>
        </w:rPr>
        <w:t>novos</w:t>
      </w:r>
      <w:proofErr w:type="spellEnd"/>
      <w:r w:rsidRPr="00E35420">
        <w:rPr>
          <w:rFonts w:cs="Arial"/>
        </w:rPr>
        <w:t xml:space="preserve">, de </w:t>
      </w:r>
      <w:proofErr w:type="spellStart"/>
      <w:r w:rsidRPr="00E35420">
        <w:rPr>
          <w:rFonts w:cs="Arial"/>
        </w:rPr>
        <w:t>primeira</w:t>
      </w:r>
      <w:proofErr w:type="spellEnd"/>
      <w:r w:rsidRPr="00E35420">
        <w:rPr>
          <w:rFonts w:cs="Arial"/>
        </w:rPr>
        <w:t xml:space="preserve"> </w:t>
      </w:r>
      <w:proofErr w:type="spellStart"/>
      <w:r w:rsidRPr="00E35420">
        <w:rPr>
          <w:rFonts w:cs="Arial"/>
        </w:rPr>
        <w:t>qualidade</w:t>
      </w:r>
      <w:proofErr w:type="spellEnd"/>
      <w:r w:rsidRPr="00E35420">
        <w:rPr>
          <w:rFonts w:cs="Arial"/>
        </w:rPr>
        <w:t xml:space="preserve">, </w:t>
      </w:r>
      <w:proofErr w:type="spellStart"/>
      <w:r w:rsidRPr="00E35420">
        <w:rPr>
          <w:rFonts w:cs="Arial"/>
        </w:rPr>
        <w:t>certificados</w:t>
      </w:r>
      <w:proofErr w:type="spellEnd"/>
      <w:r w:rsidRPr="00E35420">
        <w:rPr>
          <w:rFonts w:cs="Arial"/>
        </w:rPr>
        <w:t xml:space="preserve"> </w:t>
      </w:r>
      <w:proofErr w:type="spellStart"/>
      <w:r w:rsidRPr="00E35420">
        <w:rPr>
          <w:rFonts w:cs="Arial"/>
        </w:rPr>
        <w:t>quando</w:t>
      </w:r>
      <w:proofErr w:type="spellEnd"/>
      <w:r w:rsidRPr="00E35420">
        <w:rPr>
          <w:rFonts w:cs="Arial"/>
        </w:rPr>
        <w:t xml:space="preserve"> </w:t>
      </w:r>
      <w:proofErr w:type="spellStart"/>
      <w:r w:rsidRPr="00E35420">
        <w:rPr>
          <w:rFonts w:cs="Arial"/>
        </w:rPr>
        <w:t>exigido</w:t>
      </w:r>
      <w:proofErr w:type="spellEnd"/>
      <w:r w:rsidRPr="00E35420">
        <w:rPr>
          <w:rFonts w:cs="Arial"/>
        </w:rPr>
        <w:t xml:space="preserve">, e </w:t>
      </w:r>
      <w:proofErr w:type="spellStart"/>
      <w:r w:rsidRPr="00E35420">
        <w:rPr>
          <w:rFonts w:cs="Arial"/>
        </w:rPr>
        <w:t>atender</w:t>
      </w:r>
      <w:proofErr w:type="spellEnd"/>
      <w:r w:rsidRPr="00E35420">
        <w:rPr>
          <w:rFonts w:cs="Arial"/>
        </w:rPr>
        <w:t xml:space="preserve"> </w:t>
      </w:r>
      <w:proofErr w:type="spellStart"/>
      <w:r w:rsidRPr="00E35420">
        <w:rPr>
          <w:rFonts w:cs="Arial"/>
        </w:rPr>
        <w:t>aos</w:t>
      </w:r>
      <w:proofErr w:type="spellEnd"/>
      <w:r w:rsidRPr="00E35420">
        <w:rPr>
          <w:rFonts w:cs="Arial"/>
        </w:rPr>
        <w:t xml:space="preserve"> </w:t>
      </w:r>
      <w:proofErr w:type="spellStart"/>
      <w:r w:rsidRPr="00E35420">
        <w:rPr>
          <w:rFonts w:cs="Arial"/>
        </w:rPr>
        <w:t>padrões</w:t>
      </w:r>
      <w:proofErr w:type="spellEnd"/>
      <w:r w:rsidRPr="00E35420">
        <w:rPr>
          <w:rFonts w:cs="Arial"/>
        </w:rPr>
        <w:t xml:space="preserve"> de </w:t>
      </w:r>
      <w:proofErr w:type="spellStart"/>
      <w:r w:rsidRPr="00E35420">
        <w:rPr>
          <w:rFonts w:cs="Arial"/>
        </w:rPr>
        <w:t>desempenho</w:t>
      </w:r>
      <w:proofErr w:type="spellEnd"/>
      <w:r w:rsidRPr="00E35420">
        <w:rPr>
          <w:rFonts w:cs="Arial"/>
        </w:rPr>
        <w:t xml:space="preserve">, </w:t>
      </w:r>
      <w:proofErr w:type="spellStart"/>
      <w:r w:rsidRPr="00E35420">
        <w:rPr>
          <w:rFonts w:cs="Arial"/>
        </w:rPr>
        <w:t>durabilidade</w:t>
      </w:r>
      <w:proofErr w:type="spellEnd"/>
      <w:r w:rsidRPr="00E35420">
        <w:rPr>
          <w:rFonts w:cs="Arial"/>
        </w:rPr>
        <w:t xml:space="preserve">, </w:t>
      </w:r>
      <w:proofErr w:type="spellStart"/>
      <w:r w:rsidRPr="00E35420">
        <w:rPr>
          <w:rFonts w:cs="Arial"/>
        </w:rPr>
        <w:t>resistência</w:t>
      </w:r>
      <w:proofErr w:type="spellEnd"/>
      <w:r w:rsidRPr="00E35420">
        <w:rPr>
          <w:rFonts w:cs="Arial"/>
        </w:rPr>
        <w:t xml:space="preserve"> e </w:t>
      </w:r>
      <w:proofErr w:type="spellStart"/>
      <w:r w:rsidRPr="00E35420">
        <w:rPr>
          <w:rFonts w:cs="Arial"/>
        </w:rPr>
        <w:t>segurança</w:t>
      </w:r>
      <w:proofErr w:type="spellEnd"/>
      <w:r w:rsidRPr="00E35420">
        <w:rPr>
          <w:rFonts w:cs="Arial"/>
        </w:rPr>
        <w:t xml:space="preserve"> </w:t>
      </w:r>
      <w:proofErr w:type="spellStart"/>
      <w:r w:rsidRPr="00E35420">
        <w:rPr>
          <w:rFonts w:cs="Arial"/>
        </w:rPr>
        <w:t>compatíveis</w:t>
      </w:r>
      <w:proofErr w:type="spellEnd"/>
      <w:r w:rsidRPr="00E35420">
        <w:rPr>
          <w:rFonts w:cs="Arial"/>
        </w:rPr>
        <w:t xml:space="preserve"> com ambientes </w:t>
      </w:r>
      <w:proofErr w:type="spellStart"/>
      <w:r w:rsidRPr="00E35420">
        <w:rPr>
          <w:rFonts w:cs="Arial"/>
        </w:rPr>
        <w:t>hospitalares</w:t>
      </w:r>
      <w:proofErr w:type="spellEnd"/>
      <w:r w:rsidRPr="00E35420">
        <w:rPr>
          <w:rFonts w:cs="Arial"/>
        </w:rPr>
        <w:t xml:space="preserve"> e de </w:t>
      </w:r>
      <w:proofErr w:type="spellStart"/>
      <w:r w:rsidRPr="00E35420">
        <w:rPr>
          <w:rFonts w:cs="Arial"/>
        </w:rPr>
        <w:t>uso</w:t>
      </w:r>
      <w:proofErr w:type="spellEnd"/>
      <w:r w:rsidRPr="00E35420">
        <w:rPr>
          <w:rFonts w:cs="Arial"/>
        </w:rPr>
        <w:t xml:space="preserve"> </w:t>
      </w:r>
      <w:proofErr w:type="spellStart"/>
      <w:r w:rsidRPr="00E35420">
        <w:rPr>
          <w:rFonts w:cs="Arial"/>
        </w:rPr>
        <w:t>contínuo</w:t>
      </w:r>
      <w:proofErr w:type="spellEnd"/>
      <w:r w:rsidRPr="00E35420">
        <w:rPr>
          <w:rFonts w:cs="Arial"/>
        </w:rPr>
        <w:t>.</w:t>
      </w:r>
    </w:p>
    <w:p w14:paraId="30FEFCEE" w14:textId="77777777" w:rsidR="007540D8" w:rsidRPr="00E35420" w:rsidRDefault="007540D8" w:rsidP="007540D8">
      <w:pPr>
        <w:pStyle w:val="PargrafodaLista"/>
        <w:spacing w:line="360" w:lineRule="auto"/>
        <w:ind w:left="284"/>
        <w:jc w:val="both"/>
        <w:rPr>
          <w:rFonts w:cs="Arial"/>
        </w:rPr>
      </w:pPr>
    </w:p>
    <w:p w14:paraId="35A09C85" w14:textId="3D07AA09" w:rsidR="00F92891" w:rsidRPr="00073B7D" w:rsidRDefault="00A3658F" w:rsidP="00A3658F">
      <w:pPr>
        <w:pStyle w:val="Ttulo1"/>
        <w:spacing w:line="360" w:lineRule="auto"/>
        <w:rPr>
          <w:rFonts w:ascii="Arial" w:hAnsi="Arial" w:cs="Arial"/>
        </w:rPr>
      </w:pPr>
      <w:r w:rsidRPr="00073B7D">
        <w:rPr>
          <w:rFonts w:ascii="Arial" w:hAnsi="Arial" w:cs="Arial"/>
        </w:rPr>
        <w:t>6. ESTIMATIVAS DAS QUANTIDADES E MEMÓRIA DE CÁLCULO</w:t>
      </w:r>
    </w:p>
    <w:p w14:paraId="4357E19F" w14:textId="77777777" w:rsidR="007540D8" w:rsidRPr="00073B7D" w:rsidRDefault="007540D8" w:rsidP="009A54CD">
      <w:pPr>
        <w:spacing w:line="360" w:lineRule="auto"/>
        <w:jc w:val="both"/>
        <w:rPr>
          <w:rFonts w:cs="Arial"/>
        </w:rPr>
      </w:pPr>
      <w:r w:rsidRPr="00073B7D">
        <w:rPr>
          <w:rFonts w:cs="Arial"/>
        </w:rPr>
        <w:t xml:space="preserve">As </w:t>
      </w:r>
      <w:proofErr w:type="spellStart"/>
      <w:r w:rsidRPr="00216ED4">
        <w:rPr>
          <w:rFonts w:cs="Arial"/>
        </w:rPr>
        <w:t>quantidades</w:t>
      </w:r>
      <w:proofErr w:type="spellEnd"/>
      <w:r w:rsidRPr="00216ED4">
        <w:rPr>
          <w:rFonts w:cs="Arial"/>
        </w:rPr>
        <w:t xml:space="preserve"> </w:t>
      </w:r>
      <w:proofErr w:type="spellStart"/>
      <w:r w:rsidRPr="00216ED4">
        <w:rPr>
          <w:rFonts w:cs="Arial"/>
        </w:rPr>
        <w:t>estimadas</w:t>
      </w:r>
      <w:proofErr w:type="spellEnd"/>
      <w:r w:rsidRPr="00216ED4">
        <w:rPr>
          <w:rFonts w:cs="Arial"/>
        </w:rPr>
        <w:t xml:space="preserve"> </w:t>
      </w:r>
      <w:proofErr w:type="spellStart"/>
      <w:r w:rsidRPr="00216ED4">
        <w:rPr>
          <w:rFonts w:cs="Arial"/>
        </w:rPr>
        <w:t>refletem</w:t>
      </w:r>
      <w:proofErr w:type="spellEnd"/>
      <w:r w:rsidRPr="00216ED4">
        <w:rPr>
          <w:rFonts w:cs="Arial"/>
        </w:rPr>
        <w:t xml:space="preserve"> a </w:t>
      </w:r>
      <w:proofErr w:type="spellStart"/>
      <w:r w:rsidRPr="00216ED4">
        <w:rPr>
          <w:rFonts w:cs="Arial"/>
        </w:rPr>
        <w:t>demanda</w:t>
      </w:r>
      <w:proofErr w:type="spellEnd"/>
      <w:r w:rsidRPr="00216ED4">
        <w:rPr>
          <w:rFonts w:cs="Arial"/>
        </w:rPr>
        <w:t xml:space="preserve"> real da </w:t>
      </w:r>
      <w:proofErr w:type="spellStart"/>
      <w:r w:rsidRPr="00216ED4">
        <w:rPr>
          <w:rFonts w:cs="Arial"/>
        </w:rPr>
        <w:t>Administração</w:t>
      </w:r>
      <w:proofErr w:type="spellEnd"/>
      <w:r w:rsidRPr="00216ED4">
        <w:rPr>
          <w:rFonts w:cs="Arial"/>
        </w:rPr>
        <w:t xml:space="preserve">, com base </w:t>
      </w:r>
      <w:proofErr w:type="spellStart"/>
      <w:r w:rsidRPr="00216ED4">
        <w:rPr>
          <w:rFonts w:cs="Arial"/>
        </w:rPr>
        <w:t>em</w:t>
      </w:r>
      <w:proofErr w:type="spellEnd"/>
      <w:r w:rsidRPr="00216ED4">
        <w:rPr>
          <w:rFonts w:cs="Arial"/>
        </w:rPr>
        <w:t xml:space="preserve"> </w:t>
      </w:r>
      <w:proofErr w:type="spellStart"/>
      <w:r w:rsidRPr="00216ED4">
        <w:rPr>
          <w:rFonts w:cs="Arial"/>
        </w:rPr>
        <w:t>critérios</w:t>
      </w:r>
      <w:proofErr w:type="spellEnd"/>
      <w:r w:rsidRPr="00216ED4">
        <w:rPr>
          <w:rFonts w:cs="Arial"/>
        </w:rPr>
        <w:t xml:space="preserve"> </w:t>
      </w:r>
      <w:proofErr w:type="spellStart"/>
      <w:r w:rsidRPr="00216ED4">
        <w:rPr>
          <w:rFonts w:cs="Arial"/>
        </w:rPr>
        <w:t>objetivos</w:t>
      </w:r>
      <w:proofErr w:type="spellEnd"/>
      <w:r w:rsidRPr="00216ED4">
        <w:rPr>
          <w:rFonts w:cs="Arial"/>
        </w:rPr>
        <w:t xml:space="preserve">, </w:t>
      </w:r>
      <w:proofErr w:type="spellStart"/>
      <w:r w:rsidRPr="00216ED4">
        <w:rPr>
          <w:rFonts w:cs="Arial"/>
        </w:rPr>
        <w:t>históricos</w:t>
      </w:r>
      <w:proofErr w:type="spellEnd"/>
      <w:r w:rsidRPr="00216ED4">
        <w:rPr>
          <w:rFonts w:cs="Arial"/>
        </w:rPr>
        <w:t xml:space="preserve"> de </w:t>
      </w:r>
      <w:proofErr w:type="spellStart"/>
      <w:r w:rsidRPr="00216ED4">
        <w:rPr>
          <w:rFonts w:cs="Arial"/>
        </w:rPr>
        <w:t>consumo</w:t>
      </w:r>
      <w:proofErr w:type="spellEnd"/>
      <w:r w:rsidRPr="00216ED4">
        <w:rPr>
          <w:rFonts w:cs="Arial"/>
        </w:rPr>
        <w:t>/</w:t>
      </w:r>
      <w:proofErr w:type="spellStart"/>
      <w:r w:rsidRPr="00216ED4">
        <w:rPr>
          <w:rFonts w:cs="Arial"/>
        </w:rPr>
        <w:t>execução</w:t>
      </w:r>
      <w:proofErr w:type="spellEnd"/>
      <w:r w:rsidRPr="00216ED4">
        <w:rPr>
          <w:rFonts w:cs="Arial"/>
        </w:rPr>
        <w:t xml:space="preserve">, </w:t>
      </w:r>
      <w:proofErr w:type="spellStart"/>
      <w:r w:rsidRPr="00216ED4">
        <w:rPr>
          <w:rFonts w:cs="Arial"/>
        </w:rPr>
        <w:t>levantamento</w:t>
      </w:r>
      <w:proofErr w:type="spellEnd"/>
      <w:r w:rsidRPr="00216ED4">
        <w:rPr>
          <w:rFonts w:cs="Arial"/>
        </w:rPr>
        <w:t xml:space="preserve"> </w:t>
      </w:r>
      <w:proofErr w:type="spellStart"/>
      <w:r w:rsidRPr="00216ED4">
        <w:rPr>
          <w:rFonts w:cs="Arial"/>
        </w:rPr>
        <w:t>técnico</w:t>
      </w:r>
      <w:proofErr w:type="spellEnd"/>
      <w:r w:rsidRPr="00216ED4">
        <w:rPr>
          <w:rFonts w:cs="Arial"/>
        </w:rPr>
        <w:t xml:space="preserve">, </w:t>
      </w:r>
      <w:proofErr w:type="spellStart"/>
      <w:r w:rsidRPr="00216ED4">
        <w:rPr>
          <w:rFonts w:cs="Arial"/>
        </w:rPr>
        <w:t>projetos</w:t>
      </w:r>
      <w:proofErr w:type="spellEnd"/>
      <w:r w:rsidRPr="00216ED4">
        <w:rPr>
          <w:rFonts w:cs="Arial"/>
        </w:rPr>
        <w:t xml:space="preserve">, </w:t>
      </w:r>
      <w:proofErr w:type="spellStart"/>
      <w:r w:rsidRPr="00216ED4">
        <w:rPr>
          <w:rFonts w:cs="Arial"/>
        </w:rPr>
        <w:t>medições</w:t>
      </w:r>
      <w:proofErr w:type="spellEnd"/>
      <w:r w:rsidRPr="00216ED4">
        <w:rPr>
          <w:rFonts w:cs="Arial"/>
        </w:rPr>
        <w:t xml:space="preserve">, </w:t>
      </w:r>
      <w:proofErr w:type="spellStart"/>
      <w:r w:rsidRPr="00216ED4">
        <w:rPr>
          <w:rFonts w:cs="Arial"/>
        </w:rPr>
        <w:t>capacidade</w:t>
      </w:r>
      <w:proofErr w:type="spellEnd"/>
      <w:r w:rsidRPr="00216ED4">
        <w:rPr>
          <w:rFonts w:cs="Arial"/>
        </w:rPr>
        <w:t xml:space="preserve"> </w:t>
      </w:r>
      <w:proofErr w:type="spellStart"/>
      <w:r w:rsidRPr="00216ED4">
        <w:rPr>
          <w:rFonts w:cs="Arial"/>
        </w:rPr>
        <w:t>operacional</w:t>
      </w:r>
      <w:proofErr w:type="spellEnd"/>
      <w:r w:rsidRPr="00216ED4">
        <w:rPr>
          <w:rFonts w:cs="Arial"/>
        </w:rPr>
        <w:t xml:space="preserve">, </w:t>
      </w:r>
      <w:proofErr w:type="spellStart"/>
      <w:r w:rsidRPr="00216ED4">
        <w:rPr>
          <w:rFonts w:cs="Arial"/>
        </w:rPr>
        <w:lastRenderedPageBreak/>
        <w:t>população</w:t>
      </w:r>
      <w:proofErr w:type="spellEnd"/>
      <w:r w:rsidRPr="00216ED4">
        <w:rPr>
          <w:rFonts w:cs="Arial"/>
        </w:rPr>
        <w:t xml:space="preserve"> </w:t>
      </w:r>
      <w:proofErr w:type="spellStart"/>
      <w:r w:rsidRPr="00216ED4">
        <w:rPr>
          <w:rFonts w:cs="Arial"/>
        </w:rPr>
        <w:t>atendida</w:t>
      </w:r>
      <w:proofErr w:type="spellEnd"/>
      <w:r w:rsidRPr="00216ED4">
        <w:rPr>
          <w:rFonts w:cs="Arial"/>
        </w:rPr>
        <w:t xml:space="preserve">, </w:t>
      </w:r>
      <w:proofErr w:type="spellStart"/>
      <w:r>
        <w:rPr>
          <w:rFonts w:cs="Arial"/>
        </w:rPr>
        <w:t>importância</w:t>
      </w:r>
      <w:proofErr w:type="spellEnd"/>
      <w:r>
        <w:rPr>
          <w:rFonts w:cs="Arial"/>
        </w:rPr>
        <w:t xml:space="preserve"> dos </w:t>
      </w:r>
      <w:proofErr w:type="spellStart"/>
      <w:r>
        <w:rPr>
          <w:rFonts w:cs="Arial"/>
        </w:rPr>
        <w:t>serviços</w:t>
      </w:r>
      <w:proofErr w:type="spellEnd"/>
      <w:r>
        <w:rPr>
          <w:rFonts w:cs="Arial"/>
        </w:rPr>
        <w:t xml:space="preserve"> </w:t>
      </w:r>
      <w:proofErr w:type="spellStart"/>
      <w:r>
        <w:rPr>
          <w:rFonts w:cs="Arial"/>
        </w:rPr>
        <w:t>prestados</w:t>
      </w:r>
      <w:proofErr w:type="spellEnd"/>
      <w:r>
        <w:rPr>
          <w:rFonts w:cs="Arial"/>
        </w:rPr>
        <w:t xml:space="preserve"> </w:t>
      </w:r>
      <w:proofErr w:type="spellStart"/>
      <w:r>
        <w:rPr>
          <w:rFonts w:cs="Arial"/>
        </w:rPr>
        <w:t>na</w:t>
      </w:r>
      <w:proofErr w:type="spellEnd"/>
      <w:r>
        <w:rPr>
          <w:rFonts w:cs="Arial"/>
        </w:rPr>
        <w:t xml:space="preserve"> </w:t>
      </w:r>
      <w:proofErr w:type="spellStart"/>
      <w:r>
        <w:rPr>
          <w:rFonts w:cs="Arial"/>
        </w:rPr>
        <w:t>unidade</w:t>
      </w:r>
      <w:proofErr w:type="spellEnd"/>
      <w:r>
        <w:rPr>
          <w:rFonts w:cs="Arial"/>
        </w:rPr>
        <w:t xml:space="preserve">, </w:t>
      </w:r>
      <w:proofErr w:type="spellStart"/>
      <w:r w:rsidRPr="00216ED4">
        <w:rPr>
          <w:rFonts w:cs="Arial"/>
        </w:rPr>
        <w:t>ou</w:t>
      </w:r>
      <w:proofErr w:type="spellEnd"/>
      <w:r w:rsidRPr="00216ED4">
        <w:rPr>
          <w:rFonts w:cs="Arial"/>
        </w:rPr>
        <w:t xml:space="preserve"> outro </w:t>
      </w:r>
      <w:proofErr w:type="spellStart"/>
      <w:r w:rsidRPr="00216ED4">
        <w:rPr>
          <w:rFonts w:cs="Arial"/>
        </w:rPr>
        <w:t>parâmetro</w:t>
      </w:r>
      <w:proofErr w:type="spellEnd"/>
      <w:r w:rsidRPr="00216ED4">
        <w:rPr>
          <w:rFonts w:cs="Arial"/>
        </w:rPr>
        <w:t xml:space="preserve"> </w:t>
      </w:r>
      <w:proofErr w:type="spellStart"/>
      <w:r w:rsidRPr="00216ED4">
        <w:rPr>
          <w:rFonts w:cs="Arial"/>
        </w:rPr>
        <w:t>tecnicamente</w:t>
      </w:r>
      <w:proofErr w:type="spellEnd"/>
      <w:r w:rsidRPr="00216ED4">
        <w:rPr>
          <w:rFonts w:cs="Arial"/>
        </w:rPr>
        <w:t xml:space="preserve"> </w:t>
      </w:r>
      <w:proofErr w:type="spellStart"/>
      <w:r w:rsidRPr="00216ED4">
        <w:rPr>
          <w:rFonts w:cs="Arial"/>
        </w:rPr>
        <w:t>justificável</w:t>
      </w:r>
      <w:proofErr w:type="spellEnd"/>
      <w:r w:rsidRPr="00216ED4">
        <w:rPr>
          <w:rFonts w:cs="Arial"/>
        </w:rPr>
        <w:t>.</w:t>
      </w:r>
    </w:p>
    <w:p w14:paraId="1D775EFD" w14:textId="77777777" w:rsidR="007540D8" w:rsidRDefault="007540D8" w:rsidP="007540D8">
      <w:pPr>
        <w:spacing w:line="360" w:lineRule="auto"/>
        <w:jc w:val="both"/>
        <w:rPr>
          <w:rFonts w:cs="Arial"/>
        </w:rPr>
      </w:pPr>
      <w:r w:rsidRPr="00073B7D">
        <w:rPr>
          <w:rFonts w:cs="Arial"/>
        </w:rPr>
        <w:t xml:space="preserve">Para fins de </w:t>
      </w:r>
      <w:proofErr w:type="spellStart"/>
      <w:r w:rsidRPr="00073B7D">
        <w:rPr>
          <w:rFonts w:cs="Arial"/>
        </w:rPr>
        <w:t>instrução</w:t>
      </w:r>
      <w:proofErr w:type="spellEnd"/>
      <w:r w:rsidRPr="00073B7D">
        <w:rPr>
          <w:rFonts w:cs="Arial"/>
        </w:rPr>
        <w:t xml:space="preserve"> do </w:t>
      </w:r>
      <w:proofErr w:type="spellStart"/>
      <w:r w:rsidRPr="00073B7D">
        <w:rPr>
          <w:rFonts w:cs="Arial"/>
        </w:rPr>
        <w:t>processo</w:t>
      </w:r>
      <w:proofErr w:type="spellEnd"/>
      <w:r w:rsidRPr="00073B7D">
        <w:rPr>
          <w:rFonts w:cs="Arial"/>
        </w:rPr>
        <w:t xml:space="preserve">, </w:t>
      </w:r>
      <w:proofErr w:type="spellStart"/>
      <w:r w:rsidRPr="00073B7D">
        <w:rPr>
          <w:rFonts w:cs="Arial"/>
        </w:rPr>
        <w:t>recomenda</w:t>
      </w:r>
      <w:proofErr w:type="spellEnd"/>
      <w:r w:rsidRPr="00073B7D">
        <w:rPr>
          <w:rFonts w:cs="Arial"/>
        </w:rPr>
        <w:t xml:space="preserve">-se que a </w:t>
      </w:r>
      <w:proofErr w:type="spellStart"/>
      <w:r w:rsidRPr="00073B7D">
        <w:rPr>
          <w:rFonts w:cs="Arial"/>
        </w:rPr>
        <w:t>memória</w:t>
      </w:r>
      <w:proofErr w:type="spellEnd"/>
      <w:r w:rsidRPr="00073B7D">
        <w:rPr>
          <w:rFonts w:cs="Arial"/>
        </w:rPr>
        <w:t xml:space="preserve"> de </w:t>
      </w:r>
      <w:proofErr w:type="spellStart"/>
      <w:r w:rsidRPr="00073B7D">
        <w:rPr>
          <w:rFonts w:cs="Arial"/>
        </w:rPr>
        <w:t>cálculo</w:t>
      </w:r>
      <w:proofErr w:type="spellEnd"/>
      <w:r w:rsidRPr="00073B7D">
        <w:rPr>
          <w:rFonts w:cs="Arial"/>
        </w:rPr>
        <w:t xml:space="preserve"> </w:t>
      </w:r>
      <w:proofErr w:type="spellStart"/>
      <w:r w:rsidRPr="00073B7D">
        <w:rPr>
          <w:rFonts w:cs="Arial"/>
        </w:rPr>
        <w:t>conste</w:t>
      </w:r>
      <w:proofErr w:type="spellEnd"/>
      <w:r w:rsidRPr="00073B7D">
        <w:rPr>
          <w:rFonts w:cs="Arial"/>
        </w:rPr>
        <w:t xml:space="preserve"> de </w:t>
      </w:r>
      <w:proofErr w:type="spellStart"/>
      <w:r w:rsidRPr="00073B7D">
        <w:rPr>
          <w:rFonts w:cs="Arial"/>
        </w:rPr>
        <w:t>anexo</w:t>
      </w:r>
      <w:proofErr w:type="spellEnd"/>
      <w:r w:rsidRPr="00073B7D">
        <w:rPr>
          <w:rFonts w:cs="Arial"/>
        </w:rPr>
        <w:t xml:space="preserve"> </w:t>
      </w:r>
      <w:proofErr w:type="spellStart"/>
      <w:r w:rsidRPr="00073B7D">
        <w:rPr>
          <w:rFonts w:cs="Arial"/>
        </w:rPr>
        <w:t>próprio</w:t>
      </w:r>
      <w:proofErr w:type="spellEnd"/>
      <w:r w:rsidRPr="00073B7D">
        <w:rPr>
          <w:rFonts w:cs="Arial"/>
        </w:rPr>
        <w:t xml:space="preserve">, </w:t>
      </w:r>
      <w:proofErr w:type="spellStart"/>
      <w:r w:rsidRPr="00073B7D">
        <w:rPr>
          <w:rFonts w:cs="Arial"/>
        </w:rPr>
        <w:t>permitindo</w:t>
      </w:r>
      <w:proofErr w:type="spellEnd"/>
      <w:r w:rsidRPr="00073B7D">
        <w:rPr>
          <w:rFonts w:cs="Arial"/>
        </w:rPr>
        <w:t xml:space="preserve"> a </w:t>
      </w:r>
      <w:proofErr w:type="spellStart"/>
      <w:r w:rsidRPr="00073B7D">
        <w:rPr>
          <w:rFonts w:cs="Arial"/>
        </w:rPr>
        <w:t>rastreabilidade</w:t>
      </w:r>
      <w:proofErr w:type="spellEnd"/>
      <w:r w:rsidRPr="00073B7D">
        <w:rPr>
          <w:rFonts w:cs="Arial"/>
        </w:rPr>
        <w:t xml:space="preserve"> dos dados </w:t>
      </w:r>
      <w:proofErr w:type="spellStart"/>
      <w:r w:rsidRPr="00073B7D">
        <w:rPr>
          <w:rFonts w:cs="Arial"/>
        </w:rPr>
        <w:t>utilizados</w:t>
      </w:r>
      <w:proofErr w:type="spellEnd"/>
      <w:r w:rsidRPr="00073B7D">
        <w:rPr>
          <w:rFonts w:cs="Arial"/>
        </w:rPr>
        <w:t xml:space="preserve"> e a </w:t>
      </w:r>
      <w:proofErr w:type="spellStart"/>
      <w:r w:rsidRPr="00073B7D">
        <w:rPr>
          <w:rFonts w:cs="Arial"/>
        </w:rPr>
        <w:t>verificação</w:t>
      </w:r>
      <w:proofErr w:type="spellEnd"/>
      <w:r w:rsidRPr="00073B7D">
        <w:rPr>
          <w:rFonts w:cs="Arial"/>
        </w:rPr>
        <w:t xml:space="preserve"> da </w:t>
      </w:r>
      <w:proofErr w:type="spellStart"/>
      <w:r w:rsidRPr="00073B7D">
        <w:rPr>
          <w:rFonts w:cs="Arial"/>
        </w:rPr>
        <w:t>compatibilidade</w:t>
      </w:r>
      <w:proofErr w:type="spellEnd"/>
      <w:r w:rsidRPr="00073B7D">
        <w:rPr>
          <w:rFonts w:cs="Arial"/>
        </w:rPr>
        <w:t xml:space="preserve"> entre a </w:t>
      </w:r>
      <w:proofErr w:type="spellStart"/>
      <w:r w:rsidRPr="00073B7D">
        <w:rPr>
          <w:rFonts w:cs="Arial"/>
        </w:rPr>
        <w:t>demanda</w:t>
      </w:r>
      <w:proofErr w:type="spellEnd"/>
      <w:r w:rsidRPr="00073B7D">
        <w:rPr>
          <w:rFonts w:cs="Arial"/>
        </w:rPr>
        <w:t xml:space="preserve"> e o </w:t>
      </w:r>
      <w:proofErr w:type="spellStart"/>
      <w:r w:rsidRPr="00073B7D">
        <w:rPr>
          <w:rFonts w:cs="Arial"/>
        </w:rPr>
        <w:t>quantitativo</w:t>
      </w:r>
      <w:proofErr w:type="spellEnd"/>
      <w:r w:rsidRPr="00073B7D">
        <w:rPr>
          <w:rFonts w:cs="Arial"/>
        </w:rPr>
        <w:t xml:space="preserve"> </w:t>
      </w:r>
      <w:proofErr w:type="spellStart"/>
      <w:r w:rsidRPr="00073B7D">
        <w:rPr>
          <w:rFonts w:cs="Arial"/>
        </w:rPr>
        <w:t>pretendido</w:t>
      </w:r>
      <w:proofErr w:type="spellEnd"/>
      <w:r w:rsidRPr="00073B7D">
        <w:rPr>
          <w:rFonts w:cs="Arial"/>
        </w:rPr>
        <w:t>.</w:t>
      </w:r>
    </w:p>
    <w:tbl>
      <w:tblPr>
        <w:tblStyle w:val="Tabelacomgrade"/>
        <w:tblW w:w="0" w:type="auto"/>
        <w:jc w:val="center"/>
        <w:tblLook w:val="04A0" w:firstRow="1" w:lastRow="0" w:firstColumn="1" w:lastColumn="0" w:noHBand="0" w:noVBand="1"/>
      </w:tblPr>
      <w:tblGrid>
        <w:gridCol w:w="1477"/>
        <w:gridCol w:w="2976"/>
        <w:gridCol w:w="1276"/>
        <w:gridCol w:w="1832"/>
        <w:gridCol w:w="2385"/>
      </w:tblGrid>
      <w:tr w:rsidR="00F92891" w:rsidRPr="00073B7D" w14:paraId="5AC334F3" w14:textId="77777777" w:rsidTr="007D29AA">
        <w:trPr>
          <w:cantSplit/>
          <w:tblHeader/>
          <w:jc w:val="center"/>
        </w:trPr>
        <w:tc>
          <w:tcPr>
            <w:tcW w:w="1477" w:type="dxa"/>
          </w:tcPr>
          <w:p w14:paraId="5F93FE0A" w14:textId="48169F05" w:rsidR="00F92891" w:rsidRPr="00073B7D" w:rsidRDefault="00A3658F" w:rsidP="00A3658F">
            <w:pPr>
              <w:jc w:val="center"/>
              <w:rPr>
                <w:rFonts w:cs="Arial"/>
              </w:rPr>
            </w:pPr>
            <w:r w:rsidRPr="00073B7D">
              <w:rPr>
                <w:rFonts w:cs="Arial"/>
                <w:b/>
                <w:sz w:val="20"/>
              </w:rPr>
              <w:t>ITEM</w:t>
            </w:r>
          </w:p>
        </w:tc>
        <w:tc>
          <w:tcPr>
            <w:tcW w:w="2976" w:type="dxa"/>
          </w:tcPr>
          <w:p w14:paraId="4B85BA5F" w14:textId="62F51F10" w:rsidR="00F92891" w:rsidRPr="00073B7D" w:rsidRDefault="00A3658F" w:rsidP="00A3658F">
            <w:pPr>
              <w:jc w:val="center"/>
              <w:rPr>
                <w:rFonts w:cs="Arial"/>
              </w:rPr>
            </w:pPr>
            <w:r w:rsidRPr="00073B7D">
              <w:rPr>
                <w:rFonts w:cs="Arial"/>
                <w:b/>
                <w:sz w:val="20"/>
              </w:rPr>
              <w:t>DESCRIÇÃO PRELIMINAR</w:t>
            </w:r>
          </w:p>
        </w:tc>
        <w:tc>
          <w:tcPr>
            <w:tcW w:w="1276" w:type="dxa"/>
          </w:tcPr>
          <w:p w14:paraId="644BA833" w14:textId="00397D22" w:rsidR="00F92891" w:rsidRPr="00073B7D" w:rsidRDefault="00A3658F" w:rsidP="00A3658F">
            <w:pPr>
              <w:jc w:val="center"/>
              <w:rPr>
                <w:rFonts w:cs="Arial"/>
              </w:rPr>
            </w:pPr>
            <w:r w:rsidRPr="00073B7D">
              <w:rPr>
                <w:rFonts w:cs="Arial"/>
                <w:b/>
                <w:sz w:val="20"/>
              </w:rPr>
              <w:t>UNIDADE</w:t>
            </w:r>
          </w:p>
        </w:tc>
        <w:tc>
          <w:tcPr>
            <w:tcW w:w="1832" w:type="dxa"/>
          </w:tcPr>
          <w:p w14:paraId="458096A0" w14:textId="785961DB" w:rsidR="00F92891" w:rsidRPr="00073B7D" w:rsidRDefault="00A3658F" w:rsidP="00A3658F">
            <w:pPr>
              <w:jc w:val="center"/>
              <w:rPr>
                <w:rFonts w:cs="Arial"/>
              </w:rPr>
            </w:pPr>
            <w:r w:rsidRPr="00073B7D">
              <w:rPr>
                <w:rFonts w:cs="Arial"/>
                <w:b/>
                <w:sz w:val="20"/>
              </w:rPr>
              <w:t>QUANTIDADE ESTIMADA</w:t>
            </w:r>
          </w:p>
        </w:tc>
        <w:tc>
          <w:tcPr>
            <w:tcW w:w="2385" w:type="dxa"/>
          </w:tcPr>
          <w:p w14:paraId="711F59C1" w14:textId="201DF1EB" w:rsidR="00F92891" w:rsidRPr="00073B7D" w:rsidRDefault="00A3658F" w:rsidP="00A3658F">
            <w:pPr>
              <w:jc w:val="center"/>
              <w:rPr>
                <w:rFonts w:cs="Arial"/>
              </w:rPr>
            </w:pPr>
            <w:r w:rsidRPr="00073B7D">
              <w:rPr>
                <w:rFonts w:cs="Arial"/>
                <w:b/>
                <w:sz w:val="20"/>
              </w:rPr>
              <w:t>CRITÉRIO/MEMÓRIA DE CÁLCULO</w:t>
            </w:r>
          </w:p>
        </w:tc>
      </w:tr>
      <w:tr w:rsidR="00F92891" w:rsidRPr="00073B7D" w14:paraId="53BE4F5F" w14:textId="77777777" w:rsidTr="007D29AA">
        <w:trPr>
          <w:cantSplit/>
          <w:jc w:val="center"/>
        </w:trPr>
        <w:tc>
          <w:tcPr>
            <w:tcW w:w="1477" w:type="dxa"/>
          </w:tcPr>
          <w:p w14:paraId="6979954D" w14:textId="77777777" w:rsidR="009A5807" w:rsidRDefault="009A5807" w:rsidP="00CD7008">
            <w:pPr>
              <w:jc w:val="center"/>
              <w:rPr>
                <w:rFonts w:cs="Arial"/>
                <w:sz w:val="20"/>
              </w:rPr>
            </w:pPr>
          </w:p>
          <w:p w14:paraId="0DD34797" w14:textId="354D1709" w:rsidR="00F92891" w:rsidRPr="00073B7D" w:rsidRDefault="00073B7D" w:rsidP="00CD7008">
            <w:pPr>
              <w:jc w:val="center"/>
              <w:rPr>
                <w:rFonts w:cs="Arial"/>
              </w:rPr>
            </w:pPr>
            <w:r w:rsidRPr="00073B7D">
              <w:rPr>
                <w:rFonts w:cs="Arial"/>
                <w:sz w:val="20"/>
              </w:rPr>
              <w:t>01</w:t>
            </w:r>
          </w:p>
        </w:tc>
        <w:tc>
          <w:tcPr>
            <w:tcW w:w="2976" w:type="dxa"/>
          </w:tcPr>
          <w:p w14:paraId="7D6E2240" w14:textId="1E13FA1E" w:rsidR="00F92891" w:rsidRPr="00073B7D" w:rsidRDefault="007540D8" w:rsidP="00CD7008">
            <w:pPr>
              <w:jc w:val="center"/>
              <w:rPr>
                <w:rFonts w:cs="Arial"/>
              </w:rPr>
            </w:pPr>
            <w:r w:rsidRPr="007540D8">
              <w:rPr>
                <w:rFonts w:cs="Arial"/>
                <w:sz w:val="20"/>
              </w:rPr>
              <w:t xml:space="preserve">Construção de Campo de </w:t>
            </w:r>
            <w:proofErr w:type="spellStart"/>
            <w:r w:rsidRPr="007540D8">
              <w:rPr>
                <w:rFonts w:cs="Arial"/>
                <w:sz w:val="20"/>
              </w:rPr>
              <w:t>futebol</w:t>
            </w:r>
            <w:proofErr w:type="spellEnd"/>
            <w:r w:rsidRPr="007540D8">
              <w:rPr>
                <w:rFonts w:cs="Arial"/>
                <w:sz w:val="20"/>
              </w:rPr>
              <w:t xml:space="preserve"> </w:t>
            </w:r>
            <w:r>
              <w:rPr>
                <w:rFonts w:cs="Arial"/>
                <w:sz w:val="20"/>
              </w:rPr>
              <w:t>S</w:t>
            </w:r>
            <w:r w:rsidRPr="007540D8">
              <w:rPr>
                <w:rFonts w:cs="Arial"/>
                <w:sz w:val="20"/>
              </w:rPr>
              <w:t>ociety</w:t>
            </w:r>
            <w:r>
              <w:rPr>
                <w:rFonts w:cs="Arial"/>
                <w:sz w:val="20"/>
              </w:rPr>
              <w:t xml:space="preserve"> com </w:t>
            </w:r>
            <w:proofErr w:type="spellStart"/>
            <w:r>
              <w:rPr>
                <w:rFonts w:cs="Arial"/>
                <w:sz w:val="20"/>
              </w:rPr>
              <w:t>vestiário</w:t>
            </w:r>
            <w:proofErr w:type="spellEnd"/>
            <w:r>
              <w:rPr>
                <w:rFonts w:cs="Arial"/>
                <w:sz w:val="20"/>
              </w:rPr>
              <w:t xml:space="preserve"> e </w:t>
            </w:r>
            <w:proofErr w:type="spellStart"/>
            <w:r>
              <w:rPr>
                <w:rFonts w:cs="Arial"/>
                <w:sz w:val="20"/>
              </w:rPr>
              <w:t>arquibancada</w:t>
            </w:r>
            <w:proofErr w:type="spellEnd"/>
          </w:p>
        </w:tc>
        <w:tc>
          <w:tcPr>
            <w:tcW w:w="1276" w:type="dxa"/>
          </w:tcPr>
          <w:p w14:paraId="7582C85A" w14:textId="77777777" w:rsidR="009A5807" w:rsidRDefault="009A5807" w:rsidP="00CD7008">
            <w:pPr>
              <w:jc w:val="center"/>
              <w:rPr>
                <w:rFonts w:cs="Arial"/>
                <w:sz w:val="20"/>
              </w:rPr>
            </w:pPr>
          </w:p>
          <w:p w14:paraId="0524EC83" w14:textId="5F55B161" w:rsidR="00F92891" w:rsidRPr="00073B7D" w:rsidRDefault="007540D8" w:rsidP="00CD7008">
            <w:pPr>
              <w:jc w:val="center"/>
              <w:rPr>
                <w:rFonts w:cs="Arial"/>
              </w:rPr>
            </w:pPr>
            <w:r w:rsidRPr="007540D8">
              <w:rPr>
                <w:rFonts w:cs="Arial"/>
                <w:sz w:val="20"/>
              </w:rPr>
              <w:t>M²</w:t>
            </w:r>
          </w:p>
        </w:tc>
        <w:tc>
          <w:tcPr>
            <w:tcW w:w="1832" w:type="dxa"/>
          </w:tcPr>
          <w:p w14:paraId="6402ED47" w14:textId="77777777" w:rsidR="009A5807" w:rsidRDefault="009A5807" w:rsidP="00CD7008">
            <w:pPr>
              <w:jc w:val="center"/>
              <w:rPr>
                <w:rFonts w:cs="Arial"/>
                <w:sz w:val="20"/>
              </w:rPr>
            </w:pPr>
          </w:p>
          <w:p w14:paraId="7492096C" w14:textId="348EC624" w:rsidR="00F92891" w:rsidRPr="00073B7D" w:rsidRDefault="009A5807" w:rsidP="00CD7008">
            <w:pPr>
              <w:jc w:val="center"/>
              <w:rPr>
                <w:rFonts w:cs="Arial"/>
              </w:rPr>
            </w:pPr>
            <w:r>
              <w:rPr>
                <w:rFonts w:cs="Arial"/>
                <w:sz w:val="20"/>
              </w:rPr>
              <w:t>1.031,84</w:t>
            </w:r>
          </w:p>
        </w:tc>
        <w:tc>
          <w:tcPr>
            <w:tcW w:w="2385" w:type="dxa"/>
          </w:tcPr>
          <w:p w14:paraId="2180580B" w14:textId="1D4B96A1" w:rsidR="00F92891" w:rsidRPr="00073B7D" w:rsidRDefault="009A5807" w:rsidP="00CD7008">
            <w:pPr>
              <w:jc w:val="center"/>
              <w:rPr>
                <w:rFonts w:cs="Arial"/>
              </w:rPr>
            </w:pPr>
            <w:proofErr w:type="spellStart"/>
            <w:r w:rsidRPr="009A5807">
              <w:rPr>
                <w:rFonts w:cs="Arial"/>
                <w:sz w:val="20"/>
              </w:rPr>
              <w:t>Projetos</w:t>
            </w:r>
            <w:proofErr w:type="spellEnd"/>
            <w:r w:rsidRPr="009A5807">
              <w:rPr>
                <w:rFonts w:cs="Arial"/>
                <w:sz w:val="20"/>
              </w:rPr>
              <w:t xml:space="preserve"> e </w:t>
            </w:r>
            <w:proofErr w:type="spellStart"/>
            <w:r w:rsidRPr="009A5807">
              <w:rPr>
                <w:rFonts w:cs="Arial"/>
                <w:sz w:val="20"/>
              </w:rPr>
              <w:t>levantamentos</w:t>
            </w:r>
            <w:proofErr w:type="spellEnd"/>
            <w:r w:rsidRPr="009A5807">
              <w:rPr>
                <w:rFonts w:cs="Arial"/>
                <w:sz w:val="20"/>
              </w:rPr>
              <w:t xml:space="preserve"> </w:t>
            </w:r>
            <w:proofErr w:type="spellStart"/>
            <w:r w:rsidRPr="009A5807">
              <w:rPr>
                <w:rFonts w:cs="Arial"/>
                <w:sz w:val="20"/>
              </w:rPr>
              <w:t>quantitativos</w:t>
            </w:r>
            <w:proofErr w:type="spellEnd"/>
          </w:p>
        </w:tc>
      </w:tr>
    </w:tbl>
    <w:p w14:paraId="2B03F3CE" w14:textId="77777777" w:rsidR="00C54553" w:rsidRPr="00073B7D" w:rsidRDefault="00C54553">
      <w:pPr>
        <w:jc w:val="both"/>
        <w:rPr>
          <w:rFonts w:cs="Arial"/>
        </w:rPr>
      </w:pPr>
    </w:p>
    <w:p w14:paraId="7D61F72E" w14:textId="71B1631A" w:rsidR="00F92891" w:rsidRPr="00073B7D" w:rsidRDefault="00A3658F">
      <w:pPr>
        <w:pStyle w:val="Ttulo1"/>
        <w:rPr>
          <w:rFonts w:ascii="Arial" w:hAnsi="Arial" w:cs="Arial"/>
        </w:rPr>
      </w:pPr>
      <w:r w:rsidRPr="00073B7D">
        <w:rPr>
          <w:rFonts w:ascii="Arial" w:hAnsi="Arial" w:cs="Arial"/>
        </w:rPr>
        <w:t>7. LEVANTAMENTO DE MERCADO E ANÁLISE DE ALTERNATIVAS</w:t>
      </w:r>
    </w:p>
    <w:p w14:paraId="32549773" w14:textId="76C622BD" w:rsidR="00F92891" w:rsidRDefault="00DA77F3" w:rsidP="007D29AA">
      <w:pPr>
        <w:spacing w:line="360" w:lineRule="auto"/>
        <w:jc w:val="both"/>
        <w:rPr>
          <w:rFonts w:cs="Arial"/>
        </w:rPr>
      </w:pPr>
      <w:r w:rsidRPr="00073B7D">
        <w:rPr>
          <w:rFonts w:cs="Arial"/>
        </w:rPr>
        <w:t xml:space="preserve">O </w:t>
      </w:r>
      <w:proofErr w:type="spellStart"/>
      <w:r w:rsidRPr="00073B7D">
        <w:rPr>
          <w:rFonts w:cs="Arial"/>
        </w:rPr>
        <w:t>levantamento</w:t>
      </w:r>
      <w:proofErr w:type="spellEnd"/>
      <w:r w:rsidRPr="00073B7D">
        <w:rPr>
          <w:rFonts w:cs="Arial"/>
        </w:rPr>
        <w:t xml:space="preserve"> de mercado </w:t>
      </w:r>
      <w:proofErr w:type="spellStart"/>
      <w:r w:rsidR="00073B7D">
        <w:rPr>
          <w:rFonts w:cs="Arial"/>
        </w:rPr>
        <w:t>foi</w:t>
      </w:r>
      <w:proofErr w:type="spellEnd"/>
      <w:r w:rsidR="00073B7D">
        <w:rPr>
          <w:rFonts w:cs="Arial"/>
        </w:rPr>
        <w:t xml:space="preserve"> </w:t>
      </w:r>
      <w:proofErr w:type="spellStart"/>
      <w:r w:rsidR="00073B7D">
        <w:rPr>
          <w:rFonts w:cs="Arial"/>
        </w:rPr>
        <w:t>capaz</w:t>
      </w:r>
      <w:proofErr w:type="spellEnd"/>
      <w:r w:rsidR="00073B7D">
        <w:rPr>
          <w:rFonts w:cs="Arial"/>
        </w:rPr>
        <w:t xml:space="preserve"> de </w:t>
      </w:r>
      <w:proofErr w:type="spellStart"/>
      <w:r w:rsidR="00073B7D">
        <w:rPr>
          <w:rFonts w:cs="Arial"/>
        </w:rPr>
        <w:t>levantar</w:t>
      </w:r>
      <w:proofErr w:type="spellEnd"/>
      <w:r w:rsidRPr="00073B7D">
        <w:rPr>
          <w:rFonts w:cs="Arial"/>
        </w:rPr>
        <w:t xml:space="preserve"> </w:t>
      </w:r>
      <w:proofErr w:type="spellStart"/>
      <w:r w:rsidRPr="00073B7D">
        <w:rPr>
          <w:rFonts w:cs="Arial"/>
        </w:rPr>
        <w:t>soluções</w:t>
      </w:r>
      <w:proofErr w:type="spellEnd"/>
      <w:r w:rsidRPr="00073B7D">
        <w:rPr>
          <w:rFonts w:cs="Arial"/>
        </w:rPr>
        <w:t xml:space="preserve"> potencialmente aptas ao atendimento da necessidade administrativa, considerando práticas adotadas por outros órgãos, contratações similares, atas de registro de preços, soluções próprias, terceirização, aquisição, locação, contratação por escopo ou por demanda, execução direta, contratação integrada/semi-integrada, quando cabíveis, e demais alternativas </w:t>
      </w:r>
      <w:proofErr w:type="spellStart"/>
      <w:r w:rsidRPr="00073B7D">
        <w:rPr>
          <w:rFonts w:cs="Arial"/>
        </w:rPr>
        <w:t>técnica</w:t>
      </w:r>
      <w:proofErr w:type="spellEnd"/>
      <w:r w:rsidRPr="00073B7D">
        <w:rPr>
          <w:rFonts w:cs="Arial"/>
        </w:rPr>
        <w:t xml:space="preserve"> e </w:t>
      </w:r>
      <w:proofErr w:type="spellStart"/>
      <w:r w:rsidRPr="00073B7D">
        <w:rPr>
          <w:rFonts w:cs="Arial"/>
        </w:rPr>
        <w:t>economicamente</w:t>
      </w:r>
      <w:proofErr w:type="spellEnd"/>
      <w:r w:rsidRPr="00073B7D">
        <w:rPr>
          <w:rFonts w:cs="Arial"/>
        </w:rPr>
        <w:t xml:space="preserve"> </w:t>
      </w:r>
      <w:proofErr w:type="spellStart"/>
      <w:r w:rsidRPr="00073B7D">
        <w:rPr>
          <w:rFonts w:cs="Arial"/>
        </w:rPr>
        <w:t>possíveis</w:t>
      </w:r>
      <w:proofErr w:type="spellEnd"/>
      <w:r w:rsidRPr="00073B7D">
        <w:rPr>
          <w:rFonts w:cs="Arial"/>
        </w:rPr>
        <w:t>.</w:t>
      </w:r>
    </w:p>
    <w:p w14:paraId="7242D471" w14:textId="18193747" w:rsidR="00F92891" w:rsidRDefault="00DA77F3" w:rsidP="007D29AA">
      <w:pPr>
        <w:spacing w:line="360" w:lineRule="auto"/>
        <w:jc w:val="both"/>
        <w:rPr>
          <w:rFonts w:cs="Arial"/>
        </w:rPr>
      </w:pPr>
      <w:proofErr w:type="spellStart"/>
      <w:r w:rsidRPr="00073B7D">
        <w:rPr>
          <w:rFonts w:cs="Arial"/>
        </w:rPr>
        <w:t>Alternativas</w:t>
      </w:r>
      <w:proofErr w:type="spellEnd"/>
      <w:r w:rsidRPr="00073B7D">
        <w:rPr>
          <w:rFonts w:cs="Arial"/>
        </w:rPr>
        <w:t xml:space="preserve"> </w:t>
      </w:r>
      <w:proofErr w:type="spellStart"/>
      <w:r w:rsidRPr="00073B7D">
        <w:rPr>
          <w:rFonts w:cs="Arial"/>
        </w:rPr>
        <w:t>avaliadas</w:t>
      </w:r>
      <w:proofErr w:type="spellEnd"/>
      <w:r w:rsidRPr="00073B7D">
        <w:rPr>
          <w:rFonts w:cs="Arial"/>
        </w:rPr>
        <w:t>:</w:t>
      </w:r>
    </w:p>
    <w:tbl>
      <w:tblPr>
        <w:tblStyle w:val="Tabelacomgrade"/>
        <w:tblW w:w="0" w:type="auto"/>
        <w:jc w:val="center"/>
        <w:tblLook w:val="04A0" w:firstRow="1" w:lastRow="0" w:firstColumn="1" w:lastColumn="0" w:noHBand="0" w:noVBand="1"/>
      </w:tblPr>
      <w:tblGrid>
        <w:gridCol w:w="1628"/>
        <w:gridCol w:w="3053"/>
        <w:gridCol w:w="3142"/>
        <w:gridCol w:w="2422"/>
      </w:tblGrid>
      <w:tr w:rsidR="00F92891" w:rsidRPr="00073B7D" w14:paraId="27D31ADD" w14:textId="77777777" w:rsidTr="007D29AA">
        <w:trPr>
          <w:cantSplit/>
          <w:tblHeader/>
          <w:jc w:val="center"/>
        </w:trPr>
        <w:tc>
          <w:tcPr>
            <w:tcW w:w="1625" w:type="dxa"/>
          </w:tcPr>
          <w:p w14:paraId="08DCDFB3" w14:textId="4C9B340C" w:rsidR="00F92891" w:rsidRPr="00073B7D" w:rsidRDefault="00A3658F" w:rsidP="00A3658F">
            <w:pPr>
              <w:jc w:val="center"/>
              <w:rPr>
                <w:rFonts w:cs="Arial"/>
              </w:rPr>
            </w:pPr>
            <w:r w:rsidRPr="00073B7D">
              <w:rPr>
                <w:rFonts w:cs="Arial"/>
                <w:b/>
                <w:sz w:val="20"/>
              </w:rPr>
              <w:t>ALTERNATIVA</w:t>
            </w:r>
          </w:p>
        </w:tc>
        <w:tc>
          <w:tcPr>
            <w:tcW w:w="3053" w:type="dxa"/>
          </w:tcPr>
          <w:p w14:paraId="1C7E9831" w14:textId="245E8BC9" w:rsidR="00F92891" w:rsidRPr="00073B7D" w:rsidRDefault="00A3658F" w:rsidP="00A3658F">
            <w:pPr>
              <w:jc w:val="center"/>
              <w:rPr>
                <w:rFonts w:cs="Arial"/>
              </w:rPr>
            </w:pPr>
            <w:r w:rsidRPr="00073B7D">
              <w:rPr>
                <w:rFonts w:cs="Arial"/>
                <w:b/>
                <w:sz w:val="20"/>
              </w:rPr>
              <w:t>DESCRIÇÃO</w:t>
            </w:r>
          </w:p>
        </w:tc>
        <w:tc>
          <w:tcPr>
            <w:tcW w:w="3142" w:type="dxa"/>
          </w:tcPr>
          <w:p w14:paraId="3FA15230" w14:textId="689C99CD" w:rsidR="00F92891" w:rsidRPr="00073B7D" w:rsidRDefault="00A3658F" w:rsidP="00A3658F">
            <w:pPr>
              <w:jc w:val="center"/>
              <w:rPr>
                <w:rFonts w:cs="Arial"/>
              </w:rPr>
            </w:pPr>
            <w:r w:rsidRPr="00073B7D">
              <w:rPr>
                <w:rFonts w:cs="Arial"/>
                <w:b/>
                <w:sz w:val="20"/>
              </w:rPr>
              <w:t>VANTAGENS</w:t>
            </w:r>
          </w:p>
        </w:tc>
        <w:tc>
          <w:tcPr>
            <w:tcW w:w="2422" w:type="dxa"/>
          </w:tcPr>
          <w:p w14:paraId="2ADAD2BB" w14:textId="5BFD11A4" w:rsidR="00F92891" w:rsidRPr="00073B7D" w:rsidRDefault="00A3658F" w:rsidP="00A3658F">
            <w:pPr>
              <w:jc w:val="center"/>
              <w:rPr>
                <w:rFonts w:cs="Arial"/>
              </w:rPr>
            </w:pPr>
            <w:r w:rsidRPr="00073B7D">
              <w:rPr>
                <w:rFonts w:cs="Arial"/>
                <w:b/>
                <w:sz w:val="20"/>
              </w:rPr>
              <w:t>LIMITAÇÕES/RAZÕES DE DESCARTE OU ESCOLHA</w:t>
            </w:r>
          </w:p>
        </w:tc>
      </w:tr>
      <w:tr w:rsidR="00F92891" w:rsidRPr="00073B7D" w14:paraId="319D06EE" w14:textId="77777777" w:rsidTr="007D29AA">
        <w:trPr>
          <w:cantSplit/>
          <w:jc w:val="center"/>
        </w:trPr>
        <w:tc>
          <w:tcPr>
            <w:tcW w:w="1625" w:type="dxa"/>
          </w:tcPr>
          <w:p w14:paraId="68BA5C56" w14:textId="77777777" w:rsidR="00F92891" w:rsidRPr="00073B7D" w:rsidRDefault="00DA77F3">
            <w:pPr>
              <w:rPr>
                <w:rFonts w:cs="Arial"/>
              </w:rPr>
            </w:pPr>
            <w:r w:rsidRPr="00073B7D">
              <w:rPr>
                <w:rFonts w:cs="Arial"/>
                <w:sz w:val="20"/>
              </w:rPr>
              <w:t>Solução 1</w:t>
            </w:r>
          </w:p>
        </w:tc>
        <w:tc>
          <w:tcPr>
            <w:tcW w:w="3053" w:type="dxa"/>
          </w:tcPr>
          <w:p w14:paraId="50753718" w14:textId="55EE11A0" w:rsidR="00F92891" w:rsidRPr="00073B7D" w:rsidRDefault="00294B66">
            <w:pPr>
              <w:rPr>
                <w:rFonts w:cs="Arial"/>
              </w:rPr>
            </w:pPr>
            <w:proofErr w:type="spellStart"/>
            <w:r w:rsidRPr="00294B66">
              <w:rPr>
                <w:rFonts w:cs="Arial"/>
                <w:sz w:val="20"/>
              </w:rPr>
              <w:t>Empreitada</w:t>
            </w:r>
            <w:proofErr w:type="spellEnd"/>
            <w:r w:rsidRPr="00294B66">
              <w:rPr>
                <w:rFonts w:cs="Arial"/>
                <w:sz w:val="20"/>
              </w:rPr>
              <w:t xml:space="preserve"> por </w:t>
            </w:r>
            <w:proofErr w:type="spellStart"/>
            <w:r w:rsidRPr="00294B66">
              <w:rPr>
                <w:rFonts w:cs="Arial"/>
                <w:sz w:val="20"/>
              </w:rPr>
              <w:t>preço</w:t>
            </w:r>
            <w:proofErr w:type="spellEnd"/>
            <w:r w:rsidRPr="00294B66">
              <w:rPr>
                <w:rFonts w:cs="Arial"/>
                <w:sz w:val="20"/>
              </w:rPr>
              <w:t xml:space="preserve"> </w:t>
            </w:r>
            <w:proofErr w:type="spellStart"/>
            <w:r>
              <w:rPr>
                <w:rFonts w:cs="Arial"/>
                <w:sz w:val="20"/>
              </w:rPr>
              <w:t>unitário</w:t>
            </w:r>
            <w:proofErr w:type="spellEnd"/>
            <w:r w:rsidRPr="00294B66">
              <w:rPr>
                <w:rFonts w:cs="Arial"/>
                <w:sz w:val="20"/>
              </w:rPr>
              <w:t>.</w:t>
            </w:r>
          </w:p>
        </w:tc>
        <w:tc>
          <w:tcPr>
            <w:tcW w:w="3142" w:type="dxa"/>
          </w:tcPr>
          <w:p w14:paraId="3837CDD0" w14:textId="07889B42" w:rsidR="00294B66" w:rsidRDefault="00294B66" w:rsidP="00294B66">
            <w:pPr>
              <w:jc w:val="both"/>
              <w:rPr>
                <w:rFonts w:cs="Arial"/>
                <w:sz w:val="20"/>
              </w:rPr>
            </w:pPr>
            <w:r>
              <w:rPr>
                <w:rFonts w:cs="Arial"/>
                <w:sz w:val="20"/>
              </w:rPr>
              <w:t>-</w:t>
            </w:r>
            <w:r w:rsidRPr="00294B66">
              <w:rPr>
                <w:rFonts w:cs="Arial"/>
                <w:sz w:val="20"/>
              </w:rPr>
              <w:t xml:space="preserve">Alta </w:t>
            </w:r>
            <w:proofErr w:type="spellStart"/>
            <w:r w:rsidRPr="00294B66">
              <w:rPr>
                <w:rFonts w:cs="Arial"/>
                <w:sz w:val="20"/>
              </w:rPr>
              <w:t>justiça</w:t>
            </w:r>
            <w:proofErr w:type="spellEnd"/>
            <w:r w:rsidRPr="00294B66">
              <w:rPr>
                <w:rFonts w:cs="Arial"/>
                <w:sz w:val="20"/>
              </w:rPr>
              <w:t xml:space="preserve"> </w:t>
            </w:r>
            <w:proofErr w:type="spellStart"/>
            <w:r w:rsidRPr="00294B66">
              <w:rPr>
                <w:rFonts w:cs="Arial"/>
                <w:sz w:val="20"/>
              </w:rPr>
              <w:t>financeira</w:t>
            </w:r>
            <w:proofErr w:type="spellEnd"/>
            <w:r w:rsidRPr="00294B66">
              <w:rPr>
                <w:rFonts w:cs="Arial"/>
                <w:sz w:val="20"/>
              </w:rPr>
              <w:t xml:space="preserve">: a </w:t>
            </w:r>
            <w:proofErr w:type="spellStart"/>
            <w:r w:rsidRPr="00294B66">
              <w:rPr>
                <w:rFonts w:cs="Arial"/>
                <w:sz w:val="20"/>
              </w:rPr>
              <w:t>Administração</w:t>
            </w:r>
            <w:proofErr w:type="spellEnd"/>
            <w:r w:rsidRPr="00294B66">
              <w:rPr>
                <w:rFonts w:cs="Arial"/>
                <w:sz w:val="20"/>
              </w:rPr>
              <w:t xml:space="preserve"> </w:t>
            </w:r>
            <w:proofErr w:type="spellStart"/>
            <w:r w:rsidRPr="00294B66">
              <w:rPr>
                <w:rFonts w:cs="Arial"/>
                <w:sz w:val="20"/>
              </w:rPr>
              <w:t>só</w:t>
            </w:r>
            <w:proofErr w:type="spellEnd"/>
            <w:r w:rsidRPr="00294B66">
              <w:rPr>
                <w:rFonts w:cs="Arial"/>
                <w:sz w:val="20"/>
              </w:rPr>
              <w:t xml:space="preserve"> </w:t>
            </w:r>
            <w:proofErr w:type="spellStart"/>
            <w:r w:rsidRPr="00294B66">
              <w:rPr>
                <w:rFonts w:cs="Arial"/>
                <w:sz w:val="20"/>
              </w:rPr>
              <w:t>paga</w:t>
            </w:r>
            <w:proofErr w:type="spellEnd"/>
            <w:r w:rsidRPr="00294B66">
              <w:rPr>
                <w:rFonts w:cs="Arial"/>
                <w:sz w:val="20"/>
              </w:rPr>
              <w:t xml:space="preserve"> </w:t>
            </w:r>
            <w:proofErr w:type="spellStart"/>
            <w:r w:rsidRPr="00294B66">
              <w:rPr>
                <w:rFonts w:cs="Arial"/>
                <w:sz w:val="20"/>
              </w:rPr>
              <w:t>pelo</w:t>
            </w:r>
            <w:proofErr w:type="spellEnd"/>
            <w:r w:rsidRPr="00294B66">
              <w:rPr>
                <w:rFonts w:cs="Arial"/>
                <w:sz w:val="20"/>
              </w:rPr>
              <w:t xml:space="preserve"> </w:t>
            </w:r>
            <w:proofErr w:type="spellStart"/>
            <w:r w:rsidRPr="00294B66">
              <w:rPr>
                <w:rFonts w:cs="Arial"/>
                <w:sz w:val="20"/>
              </w:rPr>
              <w:t>serviço</w:t>
            </w:r>
            <w:proofErr w:type="spellEnd"/>
            <w:r w:rsidRPr="00294B66">
              <w:rPr>
                <w:rFonts w:cs="Arial"/>
                <w:sz w:val="20"/>
              </w:rPr>
              <w:t xml:space="preserve"> de </w:t>
            </w:r>
            <w:proofErr w:type="spellStart"/>
            <w:r w:rsidRPr="00294B66">
              <w:rPr>
                <w:rFonts w:cs="Arial"/>
                <w:sz w:val="20"/>
              </w:rPr>
              <w:t>fato</w:t>
            </w:r>
            <w:proofErr w:type="spellEnd"/>
            <w:r w:rsidRPr="00294B66">
              <w:rPr>
                <w:rFonts w:cs="Arial"/>
                <w:sz w:val="20"/>
              </w:rPr>
              <w:t xml:space="preserve"> </w:t>
            </w:r>
            <w:proofErr w:type="spellStart"/>
            <w:r w:rsidRPr="00294B66">
              <w:rPr>
                <w:rFonts w:cs="Arial"/>
                <w:sz w:val="20"/>
              </w:rPr>
              <w:t>realizado</w:t>
            </w:r>
            <w:proofErr w:type="spellEnd"/>
            <w:r w:rsidRPr="00294B66">
              <w:rPr>
                <w:rFonts w:cs="Arial"/>
                <w:sz w:val="20"/>
              </w:rPr>
              <w:t>;</w:t>
            </w:r>
          </w:p>
          <w:p w14:paraId="7BFAD199" w14:textId="3F56B122" w:rsidR="00294B66" w:rsidRDefault="00294B66" w:rsidP="00B36AAD">
            <w:pPr>
              <w:rPr>
                <w:rFonts w:cs="Arial"/>
                <w:sz w:val="20"/>
              </w:rPr>
            </w:pPr>
            <w:r>
              <w:rPr>
                <w:rFonts w:cs="Arial"/>
                <w:sz w:val="20"/>
              </w:rPr>
              <w:t>-</w:t>
            </w:r>
            <w:r>
              <w:rPr>
                <w:rFonts w:cs="Arial"/>
                <w:sz w:val="20"/>
              </w:rPr>
              <w:t xml:space="preserve"> </w:t>
            </w:r>
            <w:proofErr w:type="spellStart"/>
            <w:r w:rsidRPr="00DB709E">
              <w:rPr>
                <w:rFonts w:cs="Arial"/>
                <w:sz w:val="20"/>
              </w:rPr>
              <w:t>Facilita</w:t>
            </w:r>
            <w:proofErr w:type="spellEnd"/>
            <w:r w:rsidRPr="00DB709E">
              <w:rPr>
                <w:rFonts w:cs="Arial"/>
                <w:sz w:val="20"/>
              </w:rPr>
              <w:t xml:space="preserve"> </w:t>
            </w:r>
            <w:proofErr w:type="spellStart"/>
            <w:r w:rsidRPr="00DB709E">
              <w:rPr>
                <w:rFonts w:cs="Arial"/>
                <w:sz w:val="20"/>
              </w:rPr>
              <w:t>fiscalização</w:t>
            </w:r>
            <w:proofErr w:type="spellEnd"/>
            <w:r w:rsidRPr="00DB709E">
              <w:rPr>
                <w:rFonts w:cs="Arial"/>
                <w:sz w:val="20"/>
              </w:rPr>
              <w:t xml:space="preserve"> por </w:t>
            </w:r>
            <w:proofErr w:type="spellStart"/>
            <w:r w:rsidRPr="00DB709E">
              <w:rPr>
                <w:rFonts w:cs="Arial"/>
                <w:sz w:val="20"/>
              </w:rPr>
              <w:t>resultado</w:t>
            </w:r>
            <w:proofErr w:type="spellEnd"/>
            <w:r>
              <w:rPr>
                <w:rFonts w:cs="Arial"/>
                <w:sz w:val="20"/>
              </w:rPr>
              <w:t>;</w:t>
            </w:r>
          </w:p>
          <w:p w14:paraId="4FDF6B38" w14:textId="3F18FD84" w:rsidR="00294B66" w:rsidRPr="00294B66" w:rsidRDefault="00294B66" w:rsidP="00294B66">
            <w:pPr>
              <w:rPr>
                <w:rFonts w:cs="Arial"/>
                <w:sz w:val="20"/>
              </w:rPr>
            </w:pPr>
            <w:r>
              <w:rPr>
                <w:rFonts w:cs="Arial"/>
                <w:sz w:val="20"/>
              </w:rPr>
              <w:t xml:space="preserve">- </w:t>
            </w:r>
            <w:proofErr w:type="spellStart"/>
            <w:r w:rsidRPr="00294B66">
              <w:rPr>
                <w:rFonts w:cs="Arial"/>
                <w:sz w:val="20"/>
              </w:rPr>
              <w:t>Reduz</w:t>
            </w:r>
            <w:proofErr w:type="spellEnd"/>
            <w:r w:rsidRPr="00294B66">
              <w:rPr>
                <w:rFonts w:cs="Arial"/>
                <w:sz w:val="20"/>
              </w:rPr>
              <w:t xml:space="preserve"> o </w:t>
            </w:r>
            <w:proofErr w:type="spellStart"/>
            <w:r w:rsidRPr="00294B66">
              <w:rPr>
                <w:rFonts w:cs="Arial"/>
                <w:sz w:val="20"/>
              </w:rPr>
              <w:t>risco</w:t>
            </w:r>
            <w:proofErr w:type="spellEnd"/>
            <w:r w:rsidRPr="00294B66">
              <w:rPr>
                <w:rFonts w:cs="Arial"/>
                <w:sz w:val="20"/>
              </w:rPr>
              <w:t xml:space="preserve"> de </w:t>
            </w:r>
            <w:proofErr w:type="spellStart"/>
            <w:r w:rsidRPr="00294B66">
              <w:rPr>
                <w:rFonts w:cs="Arial"/>
                <w:sz w:val="20"/>
              </w:rPr>
              <w:t>superfaturamento</w:t>
            </w:r>
            <w:proofErr w:type="spellEnd"/>
            <w:r w:rsidRPr="00294B66">
              <w:rPr>
                <w:rFonts w:cs="Arial"/>
                <w:sz w:val="20"/>
              </w:rPr>
              <w:t xml:space="preserve"> </w:t>
            </w:r>
            <w:proofErr w:type="spellStart"/>
            <w:r w:rsidRPr="00294B66">
              <w:rPr>
                <w:rFonts w:cs="Arial"/>
                <w:sz w:val="20"/>
              </w:rPr>
              <w:t>ou</w:t>
            </w:r>
            <w:proofErr w:type="spellEnd"/>
            <w:r w:rsidRPr="00294B66">
              <w:rPr>
                <w:rFonts w:cs="Arial"/>
                <w:sz w:val="20"/>
              </w:rPr>
              <w:t xml:space="preserve"> </w:t>
            </w:r>
            <w:proofErr w:type="spellStart"/>
            <w:r w:rsidRPr="00294B66">
              <w:rPr>
                <w:rFonts w:cs="Arial"/>
                <w:sz w:val="20"/>
              </w:rPr>
              <w:t>enriquecimento</w:t>
            </w:r>
            <w:proofErr w:type="spellEnd"/>
            <w:r w:rsidRPr="00294B66">
              <w:rPr>
                <w:rFonts w:cs="Arial"/>
                <w:sz w:val="20"/>
              </w:rPr>
              <w:t xml:space="preserve"> </w:t>
            </w:r>
            <w:proofErr w:type="spellStart"/>
            <w:r w:rsidRPr="00294B66">
              <w:rPr>
                <w:rFonts w:cs="Arial"/>
                <w:sz w:val="20"/>
              </w:rPr>
              <w:t>sem</w:t>
            </w:r>
            <w:proofErr w:type="spellEnd"/>
            <w:r w:rsidRPr="00294B66">
              <w:rPr>
                <w:rFonts w:cs="Arial"/>
                <w:sz w:val="20"/>
              </w:rPr>
              <w:t xml:space="preserve"> causa;</w:t>
            </w:r>
          </w:p>
          <w:p w14:paraId="3BCF641E" w14:textId="17EA032D" w:rsidR="00F92891" w:rsidRPr="00073B7D" w:rsidRDefault="00294B66" w:rsidP="00294B66">
            <w:pPr>
              <w:rPr>
                <w:rFonts w:cs="Arial"/>
              </w:rPr>
            </w:pPr>
            <w:r>
              <w:rPr>
                <w:rFonts w:cs="Arial"/>
                <w:sz w:val="20"/>
              </w:rPr>
              <w:t xml:space="preserve">- </w:t>
            </w:r>
            <w:proofErr w:type="spellStart"/>
            <w:r w:rsidRPr="00294B66">
              <w:rPr>
                <w:rFonts w:cs="Arial"/>
                <w:sz w:val="20"/>
              </w:rPr>
              <w:t>Permite</w:t>
            </w:r>
            <w:proofErr w:type="spellEnd"/>
            <w:r w:rsidRPr="00294B66">
              <w:rPr>
                <w:rFonts w:cs="Arial"/>
                <w:sz w:val="20"/>
              </w:rPr>
              <w:t xml:space="preserve"> </w:t>
            </w:r>
            <w:proofErr w:type="spellStart"/>
            <w:r w:rsidRPr="00294B66">
              <w:rPr>
                <w:rFonts w:cs="Arial"/>
                <w:sz w:val="20"/>
              </w:rPr>
              <w:t>flexibilidade</w:t>
            </w:r>
            <w:proofErr w:type="spellEnd"/>
            <w:r w:rsidRPr="00294B66">
              <w:rPr>
                <w:rFonts w:cs="Arial"/>
                <w:sz w:val="20"/>
              </w:rPr>
              <w:t xml:space="preserve"> e </w:t>
            </w:r>
            <w:proofErr w:type="spellStart"/>
            <w:r w:rsidRPr="00294B66">
              <w:rPr>
                <w:rFonts w:cs="Arial"/>
                <w:sz w:val="20"/>
              </w:rPr>
              <w:t>segurança</w:t>
            </w:r>
            <w:proofErr w:type="spellEnd"/>
            <w:r w:rsidRPr="00294B66">
              <w:rPr>
                <w:rFonts w:cs="Arial"/>
                <w:sz w:val="20"/>
              </w:rPr>
              <w:t xml:space="preserve"> </w:t>
            </w:r>
            <w:proofErr w:type="spellStart"/>
            <w:r w:rsidRPr="00294B66">
              <w:rPr>
                <w:rFonts w:cs="Arial"/>
                <w:sz w:val="20"/>
              </w:rPr>
              <w:t>caso</w:t>
            </w:r>
            <w:proofErr w:type="spellEnd"/>
            <w:r w:rsidRPr="00294B66">
              <w:rPr>
                <w:rFonts w:cs="Arial"/>
                <w:sz w:val="20"/>
              </w:rPr>
              <w:t xml:space="preserve"> o </w:t>
            </w:r>
            <w:proofErr w:type="spellStart"/>
            <w:r w:rsidRPr="00294B66">
              <w:rPr>
                <w:rFonts w:cs="Arial"/>
                <w:sz w:val="20"/>
              </w:rPr>
              <w:t>terreno</w:t>
            </w:r>
            <w:proofErr w:type="spellEnd"/>
            <w:r w:rsidRPr="00294B66">
              <w:rPr>
                <w:rFonts w:cs="Arial"/>
                <w:sz w:val="20"/>
              </w:rPr>
              <w:t xml:space="preserve"> </w:t>
            </w:r>
            <w:proofErr w:type="spellStart"/>
            <w:r w:rsidRPr="00294B66">
              <w:rPr>
                <w:rFonts w:cs="Arial"/>
                <w:sz w:val="20"/>
              </w:rPr>
              <w:t>exija</w:t>
            </w:r>
            <w:proofErr w:type="spellEnd"/>
            <w:r w:rsidRPr="00294B66">
              <w:rPr>
                <w:rFonts w:cs="Arial"/>
                <w:sz w:val="20"/>
              </w:rPr>
              <w:t xml:space="preserve"> </w:t>
            </w:r>
            <w:proofErr w:type="spellStart"/>
            <w:r w:rsidRPr="00294B66">
              <w:rPr>
                <w:rFonts w:cs="Arial"/>
                <w:sz w:val="20"/>
              </w:rPr>
              <w:t>maior</w:t>
            </w:r>
            <w:proofErr w:type="spellEnd"/>
            <w:r w:rsidRPr="00294B66">
              <w:rPr>
                <w:rFonts w:cs="Arial"/>
                <w:sz w:val="20"/>
              </w:rPr>
              <w:t xml:space="preserve"> volume de</w:t>
            </w:r>
            <w:r>
              <w:rPr>
                <w:rFonts w:cs="Arial"/>
                <w:sz w:val="20"/>
              </w:rPr>
              <w:t xml:space="preserve"> </w:t>
            </w:r>
            <w:proofErr w:type="spellStart"/>
            <w:r w:rsidRPr="00294B66">
              <w:rPr>
                <w:rFonts w:cs="Arial"/>
                <w:sz w:val="20"/>
              </w:rPr>
              <w:t>movimentação</w:t>
            </w:r>
            <w:proofErr w:type="spellEnd"/>
            <w:r w:rsidRPr="00294B66">
              <w:rPr>
                <w:rFonts w:cs="Arial"/>
                <w:sz w:val="20"/>
              </w:rPr>
              <w:t xml:space="preserve"> de terra (</w:t>
            </w:r>
            <w:proofErr w:type="spellStart"/>
            <w:r w:rsidRPr="00294B66">
              <w:rPr>
                <w:rFonts w:cs="Arial"/>
                <w:sz w:val="20"/>
              </w:rPr>
              <w:t>corte</w:t>
            </w:r>
            <w:proofErr w:type="spellEnd"/>
            <w:r w:rsidRPr="00294B66">
              <w:rPr>
                <w:rFonts w:cs="Arial"/>
                <w:sz w:val="20"/>
              </w:rPr>
              <w:t>/</w:t>
            </w:r>
            <w:proofErr w:type="spellStart"/>
            <w:r w:rsidRPr="00294B66">
              <w:rPr>
                <w:rFonts w:cs="Arial"/>
                <w:sz w:val="20"/>
              </w:rPr>
              <w:t>aterro</w:t>
            </w:r>
            <w:proofErr w:type="spellEnd"/>
            <w:r w:rsidRPr="00294B66">
              <w:rPr>
                <w:rFonts w:cs="Arial"/>
                <w:sz w:val="20"/>
              </w:rPr>
              <w:t xml:space="preserve">) </w:t>
            </w:r>
            <w:proofErr w:type="spellStart"/>
            <w:r w:rsidRPr="00294B66">
              <w:rPr>
                <w:rFonts w:cs="Arial"/>
                <w:sz w:val="20"/>
              </w:rPr>
              <w:t>ou</w:t>
            </w:r>
            <w:proofErr w:type="spellEnd"/>
            <w:r w:rsidRPr="00294B66">
              <w:rPr>
                <w:rFonts w:cs="Arial"/>
                <w:sz w:val="20"/>
              </w:rPr>
              <w:t xml:space="preserve"> </w:t>
            </w:r>
            <w:proofErr w:type="spellStart"/>
            <w:r w:rsidRPr="00294B66">
              <w:rPr>
                <w:rFonts w:cs="Arial"/>
                <w:sz w:val="20"/>
              </w:rPr>
              <w:t>adaptações</w:t>
            </w:r>
            <w:proofErr w:type="spellEnd"/>
            <w:r w:rsidRPr="00294B66">
              <w:rPr>
                <w:rFonts w:cs="Arial"/>
                <w:sz w:val="20"/>
              </w:rPr>
              <w:t xml:space="preserve"> no </w:t>
            </w:r>
            <w:proofErr w:type="spellStart"/>
            <w:r w:rsidRPr="00294B66">
              <w:rPr>
                <w:rFonts w:cs="Arial"/>
                <w:sz w:val="20"/>
              </w:rPr>
              <w:t>sistema</w:t>
            </w:r>
            <w:proofErr w:type="spellEnd"/>
            <w:r w:rsidRPr="00294B66">
              <w:rPr>
                <w:rFonts w:cs="Arial"/>
                <w:sz w:val="20"/>
              </w:rPr>
              <w:t xml:space="preserve"> de </w:t>
            </w:r>
            <w:proofErr w:type="spellStart"/>
            <w:r w:rsidRPr="00294B66">
              <w:rPr>
                <w:rFonts w:cs="Arial"/>
                <w:sz w:val="20"/>
              </w:rPr>
              <w:t>drenagem</w:t>
            </w:r>
            <w:proofErr w:type="spellEnd"/>
            <w:r w:rsidRPr="00294B66">
              <w:rPr>
                <w:rFonts w:cs="Arial"/>
                <w:sz w:val="20"/>
              </w:rPr>
              <w:t xml:space="preserve"> </w:t>
            </w:r>
            <w:proofErr w:type="spellStart"/>
            <w:r w:rsidRPr="00294B66">
              <w:rPr>
                <w:rFonts w:cs="Arial"/>
                <w:sz w:val="20"/>
              </w:rPr>
              <w:t>após</w:t>
            </w:r>
            <w:proofErr w:type="spellEnd"/>
            <w:r w:rsidRPr="00294B66">
              <w:rPr>
                <w:rFonts w:cs="Arial"/>
                <w:sz w:val="20"/>
              </w:rPr>
              <w:t xml:space="preserve"> </w:t>
            </w:r>
            <w:proofErr w:type="gramStart"/>
            <w:r w:rsidRPr="00294B66">
              <w:rPr>
                <w:rFonts w:cs="Arial"/>
                <w:sz w:val="20"/>
              </w:rPr>
              <w:t>a</w:t>
            </w:r>
            <w:proofErr w:type="gramEnd"/>
            <w:r w:rsidRPr="00294B66">
              <w:rPr>
                <w:rFonts w:cs="Arial"/>
                <w:sz w:val="20"/>
              </w:rPr>
              <w:t xml:space="preserve"> </w:t>
            </w:r>
            <w:proofErr w:type="spellStart"/>
            <w:r w:rsidRPr="00294B66">
              <w:rPr>
                <w:rFonts w:cs="Arial"/>
                <w:sz w:val="20"/>
              </w:rPr>
              <w:t>abertura</w:t>
            </w:r>
            <w:proofErr w:type="spellEnd"/>
            <w:r w:rsidRPr="00294B66">
              <w:rPr>
                <w:rFonts w:cs="Arial"/>
                <w:sz w:val="20"/>
              </w:rPr>
              <w:t xml:space="preserve"> do solo.</w:t>
            </w:r>
          </w:p>
        </w:tc>
        <w:tc>
          <w:tcPr>
            <w:tcW w:w="2422" w:type="dxa"/>
          </w:tcPr>
          <w:p w14:paraId="331F9E9E" w14:textId="001F4769" w:rsidR="00C57DF0" w:rsidRDefault="00A96723" w:rsidP="00C57DF0">
            <w:pPr>
              <w:jc w:val="both"/>
              <w:rPr>
                <w:rFonts w:cs="Arial"/>
                <w:sz w:val="20"/>
              </w:rPr>
            </w:pPr>
            <w:r>
              <w:rPr>
                <w:rFonts w:cs="Arial"/>
                <w:sz w:val="20"/>
              </w:rPr>
              <w:t xml:space="preserve"> </w:t>
            </w:r>
            <w:proofErr w:type="spellStart"/>
            <w:r w:rsidR="00C57DF0" w:rsidRPr="00C57DF0">
              <w:rPr>
                <w:rFonts w:cs="Arial"/>
                <w:sz w:val="20"/>
              </w:rPr>
              <w:t>Mostra</w:t>
            </w:r>
            <w:proofErr w:type="spellEnd"/>
            <w:r w:rsidR="00C57DF0" w:rsidRPr="00C57DF0">
              <w:rPr>
                <w:rFonts w:cs="Arial"/>
                <w:sz w:val="20"/>
              </w:rPr>
              <w:t>-</w:t>
            </w:r>
            <w:proofErr w:type="spellStart"/>
            <w:r w:rsidR="00C57DF0" w:rsidRPr="00C57DF0">
              <w:rPr>
                <w:rFonts w:cs="Arial"/>
                <w:sz w:val="20"/>
              </w:rPr>
              <w:t>se</w:t>
            </w:r>
            <w:r>
              <w:rPr>
                <w:rFonts w:cs="Arial"/>
                <w:sz w:val="20"/>
              </w:rPr>
              <w:t xml:space="preserve"> </w:t>
            </w:r>
            <w:proofErr w:type="gramStart"/>
            <w:r w:rsidR="00C57DF0" w:rsidRPr="00C57DF0">
              <w:rPr>
                <w:rFonts w:cs="Arial"/>
                <w:sz w:val="20"/>
              </w:rPr>
              <w:t>a</w:t>
            </w:r>
            <w:proofErr w:type="spellEnd"/>
            <w:proofErr w:type="gramEnd"/>
            <w:r w:rsidR="00C57DF0" w:rsidRPr="00C57DF0">
              <w:rPr>
                <w:rFonts w:cs="Arial"/>
                <w:sz w:val="20"/>
              </w:rPr>
              <w:t xml:space="preserve"> </w:t>
            </w:r>
            <w:proofErr w:type="spellStart"/>
            <w:r w:rsidR="00C57DF0" w:rsidRPr="00C57DF0">
              <w:rPr>
                <w:rFonts w:cs="Arial"/>
                <w:sz w:val="20"/>
              </w:rPr>
              <w:t>alternativa</w:t>
            </w:r>
            <w:proofErr w:type="spellEnd"/>
            <w:r w:rsidR="00C57DF0" w:rsidRPr="00C57DF0">
              <w:rPr>
                <w:rFonts w:cs="Arial"/>
                <w:sz w:val="20"/>
              </w:rPr>
              <w:t xml:space="preserve"> </w:t>
            </w:r>
            <w:proofErr w:type="spellStart"/>
            <w:r w:rsidR="00C57DF0" w:rsidRPr="00C57DF0">
              <w:rPr>
                <w:rFonts w:cs="Arial"/>
                <w:sz w:val="20"/>
              </w:rPr>
              <w:t>mais</w:t>
            </w:r>
            <w:proofErr w:type="spellEnd"/>
            <w:r w:rsidR="00C57DF0" w:rsidRPr="00C57DF0">
              <w:rPr>
                <w:rFonts w:cs="Arial"/>
                <w:sz w:val="20"/>
              </w:rPr>
              <w:t xml:space="preserve"> </w:t>
            </w:r>
            <w:proofErr w:type="spellStart"/>
            <w:r w:rsidR="00C57DF0" w:rsidRPr="00C57DF0">
              <w:rPr>
                <w:rFonts w:cs="Arial"/>
                <w:sz w:val="20"/>
              </w:rPr>
              <w:t>segura</w:t>
            </w:r>
            <w:proofErr w:type="spellEnd"/>
            <w:r w:rsidR="00C57DF0" w:rsidRPr="00C57DF0">
              <w:rPr>
                <w:rFonts w:cs="Arial"/>
                <w:sz w:val="20"/>
              </w:rPr>
              <w:t xml:space="preserve"> e </w:t>
            </w:r>
            <w:proofErr w:type="spellStart"/>
            <w:r w:rsidR="00C57DF0" w:rsidRPr="00C57DF0">
              <w:rPr>
                <w:rFonts w:cs="Arial"/>
                <w:sz w:val="20"/>
              </w:rPr>
              <w:t>viável</w:t>
            </w:r>
            <w:proofErr w:type="spellEnd"/>
            <w:r w:rsidR="00C57DF0" w:rsidRPr="00C57DF0">
              <w:rPr>
                <w:rFonts w:cs="Arial"/>
                <w:sz w:val="20"/>
              </w:rPr>
              <w:t xml:space="preserve"> para o </w:t>
            </w:r>
            <w:proofErr w:type="spellStart"/>
            <w:r w:rsidR="00C57DF0" w:rsidRPr="00C57DF0">
              <w:rPr>
                <w:rFonts w:cs="Arial"/>
                <w:sz w:val="20"/>
              </w:rPr>
              <w:t>caso</w:t>
            </w:r>
            <w:proofErr w:type="spellEnd"/>
            <w:r w:rsidR="00C57DF0" w:rsidRPr="00C57DF0">
              <w:rPr>
                <w:rFonts w:cs="Arial"/>
                <w:sz w:val="20"/>
              </w:rPr>
              <w:t xml:space="preserve"> </w:t>
            </w:r>
            <w:proofErr w:type="spellStart"/>
            <w:r w:rsidR="00C57DF0" w:rsidRPr="00C57DF0">
              <w:rPr>
                <w:rFonts w:cs="Arial"/>
                <w:sz w:val="20"/>
              </w:rPr>
              <w:t>concreto</w:t>
            </w:r>
            <w:proofErr w:type="spellEnd"/>
            <w:r w:rsidR="00C57DF0" w:rsidRPr="00C57DF0">
              <w:rPr>
                <w:rFonts w:cs="Arial"/>
                <w:sz w:val="20"/>
              </w:rPr>
              <w:t xml:space="preserve">. </w:t>
            </w:r>
          </w:p>
          <w:p w14:paraId="1E40A8EB" w14:textId="2DB28A79" w:rsidR="00F92891" w:rsidRPr="00073B7D" w:rsidRDefault="00C57DF0" w:rsidP="00C57DF0">
            <w:pPr>
              <w:jc w:val="both"/>
              <w:rPr>
                <w:rFonts w:cs="Arial"/>
              </w:rPr>
            </w:pPr>
            <w:r w:rsidRPr="00C57DF0">
              <w:rPr>
                <w:rFonts w:cs="Arial"/>
                <w:sz w:val="20"/>
              </w:rPr>
              <w:t xml:space="preserve">Como a </w:t>
            </w:r>
            <w:proofErr w:type="spellStart"/>
            <w:r w:rsidRPr="00C57DF0">
              <w:rPr>
                <w:rFonts w:cs="Arial"/>
                <w:sz w:val="20"/>
              </w:rPr>
              <w:t>obra</w:t>
            </w:r>
            <w:proofErr w:type="spellEnd"/>
            <w:r w:rsidRPr="00C57DF0">
              <w:rPr>
                <w:rFonts w:cs="Arial"/>
                <w:sz w:val="20"/>
              </w:rPr>
              <w:t xml:space="preserve"> </w:t>
            </w:r>
            <w:proofErr w:type="spellStart"/>
            <w:r w:rsidRPr="00C57DF0">
              <w:rPr>
                <w:rFonts w:cs="Arial"/>
                <w:sz w:val="20"/>
              </w:rPr>
              <w:t>envolve</w:t>
            </w:r>
            <w:proofErr w:type="spellEnd"/>
            <w:r w:rsidRPr="00C57DF0">
              <w:rPr>
                <w:rFonts w:cs="Arial"/>
                <w:sz w:val="20"/>
              </w:rPr>
              <w:t xml:space="preserve"> forte </w:t>
            </w:r>
            <w:proofErr w:type="spellStart"/>
            <w:r w:rsidRPr="00C57DF0">
              <w:rPr>
                <w:rFonts w:cs="Arial"/>
                <w:sz w:val="20"/>
              </w:rPr>
              <w:t>componente</w:t>
            </w:r>
            <w:proofErr w:type="spellEnd"/>
            <w:r w:rsidRPr="00C57DF0">
              <w:rPr>
                <w:rFonts w:cs="Arial"/>
                <w:sz w:val="20"/>
              </w:rPr>
              <w:t xml:space="preserve"> de </w:t>
            </w:r>
            <w:proofErr w:type="spellStart"/>
            <w:r w:rsidRPr="00C57DF0">
              <w:rPr>
                <w:rFonts w:cs="Arial"/>
                <w:sz w:val="20"/>
              </w:rPr>
              <w:t>infraestrutura</w:t>
            </w:r>
            <w:proofErr w:type="spellEnd"/>
            <w:r w:rsidRPr="00C57DF0">
              <w:rPr>
                <w:rFonts w:cs="Arial"/>
                <w:sz w:val="20"/>
              </w:rPr>
              <w:t xml:space="preserve"> de solo (</w:t>
            </w:r>
            <w:proofErr w:type="spellStart"/>
            <w:r w:rsidRPr="00C57DF0">
              <w:rPr>
                <w:rFonts w:cs="Arial"/>
                <w:sz w:val="20"/>
              </w:rPr>
              <w:t>terraplanagem</w:t>
            </w:r>
            <w:proofErr w:type="spellEnd"/>
            <w:r w:rsidRPr="00C57DF0">
              <w:rPr>
                <w:rFonts w:cs="Arial"/>
                <w:sz w:val="20"/>
              </w:rPr>
              <w:t xml:space="preserve"> e </w:t>
            </w:r>
            <w:proofErr w:type="spellStart"/>
            <w:r w:rsidRPr="00C57DF0">
              <w:rPr>
                <w:rFonts w:cs="Arial"/>
                <w:sz w:val="20"/>
              </w:rPr>
              <w:t>drenagem</w:t>
            </w:r>
            <w:proofErr w:type="spellEnd"/>
            <w:r w:rsidRPr="00C57DF0">
              <w:rPr>
                <w:rFonts w:cs="Arial"/>
                <w:sz w:val="20"/>
              </w:rPr>
              <w:t xml:space="preserve">), o regime de </w:t>
            </w:r>
            <w:proofErr w:type="spellStart"/>
            <w:r w:rsidRPr="00C57DF0">
              <w:rPr>
                <w:rFonts w:cs="Arial"/>
                <w:sz w:val="20"/>
              </w:rPr>
              <w:t>preço</w:t>
            </w:r>
            <w:proofErr w:type="spellEnd"/>
            <w:r w:rsidRPr="00C57DF0">
              <w:rPr>
                <w:rFonts w:cs="Arial"/>
                <w:sz w:val="20"/>
              </w:rPr>
              <w:t xml:space="preserve"> </w:t>
            </w:r>
            <w:proofErr w:type="spellStart"/>
            <w:r w:rsidRPr="00C57DF0">
              <w:rPr>
                <w:rFonts w:cs="Arial"/>
                <w:sz w:val="20"/>
              </w:rPr>
              <w:t>unitário</w:t>
            </w:r>
            <w:proofErr w:type="spellEnd"/>
            <w:r w:rsidRPr="00C57DF0">
              <w:rPr>
                <w:rFonts w:cs="Arial"/>
                <w:sz w:val="20"/>
              </w:rPr>
              <w:t xml:space="preserve"> </w:t>
            </w:r>
            <w:proofErr w:type="spellStart"/>
            <w:r w:rsidRPr="00C57DF0">
              <w:rPr>
                <w:rFonts w:cs="Arial"/>
                <w:sz w:val="20"/>
              </w:rPr>
              <w:t>mitiga</w:t>
            </w:r>
            <w:proofErr w:type="spellEnd"/>
            <w:r w:rsidRPr="00C57DF0">
              <w:rPr>
                <w:rFonts w:cs="Arial"/>
                <w:sz w:val="20"/>
              </w:rPr>
              <w:t xml:space="preserve"> </w:t>
            </w:r>
            <w:proofErr w:type="spellStart"/>
            <w:r w:rsidRPr="00C57DF0">
              <w:rPr>
                <w:rFonts w:cs="Arial"/>
                <w:sz w:val="20"/>
              </w:rPr>
              <w:t>os</w:t>
            </w:r>
            <w:proofErr w:type="spellEnd"/>
            <w:r w:rsidRPr="00C57DF0">
              <w:rPr>
                <w:rFonts w:cs="Arial"/>
                <w:sz w:val="20"/>
              </w:rPr>
              <w:t xml:space="preserve"> </w:t>
            </w:r>
            <w:proofErr w:type="spellStart"/>
            <w:r w:rsidRPr="00C57DF0">
              <w:rPr>
                <w:rFonts w:cs="Arial"/>
                <w:sz w:val="20"/>
              </w:rPr>
              <w:t>riscos</w:t>
            </w:r>
            <w:proofErr w:type="spellEnd"/>
            <w:r w:rsidRPr="00C57DF0">
              <w:rPr>
                <w:rFonts w:cs="Arial"/>
                <w:sz w:val="20"/>
              </w:rPr>
              <w:t xml:space="preserve"> de </w:t>
            </w:r>
            <w:proofErr w:type="spellStart"/>
            <w:r w:rsidRPr="00C57DF0">
              <w:rPr>
                <w:rFonts w:cs="Arial"/>
                <w:sz w:val="20"/>
              </w:rPr>
              <w:t>contingências</w:t>
            </w:r>
            <w:proofErr w:type="spellEnd"/>
            <w:r w:rsidRPr="00C57DF0">
              <w:rPr>
                <w:rFonts w:cs="Arial"/>
                <w:sz w:val="20"/>
              </w:rPr>
              <w:t xml:space="preserve"> </w:t>
            </w:r>
            <w:proofErr w:type="spellStart"/>
            <w:r w:rsidRPr="00C57DF0">
              <w:rPr>
                <w:rFonts w:cs="Arial"/>
                <w:sz w:val="20"/>
              </w:rPr>
              <w:t>geológicas</w:t>
            </w:r>
            <w:proofErr w:type="spellEnd"/>
            <w:r w:rsidRPr="00C57DF0">
              <w:rPr>
                <w:rFonts w:cs="Arial"/>
                <w:sz w:val="20"/>
              </w:rPr>
              <w:t xml:space="preserve">, </w:t>
            </w:r>
            <w:proofErr w:type="spellStart"/>
            <w:r w:rsidRPr="00C57DF0">
              <w:rPr>
                <w:rFonts w:cs="Arial"/>
                <w:sz w:val="20"/>
              </w:rPr>
              <w:t>garantindo</w:t>
            </w:r>
            <w:proofErr w:type="spellEnd"/>
            <w:r w:rsidRPr="00C57DF0">
              <w:rPr>
                <w:rFonts w:cs="Arial"/>
                <w:sz w:val="20"/>
              </w:rPr>
              <w:t xml:space="preserve"> que </w:t>
            </w:r>
            <w:proofErr w:type="spellStart"/>
            <w:r w:rsidRPr="00C57DF0">
              <w:rPr>
                <w:rFonts w:cs="Arial"/>
                <w:sz w:val="20"/>
              </w:rPr>
              <w:t>o</w:t>
            </w:r>
            <w:proofErr w:type="spellEnd"/>
            <w:r w:rsidRPr="00C57DF0">
              <w:rPr>
                <w:rFonts w:cs="Arial"/>
                <w:sz w:val="20"/>
              </w:rPr>
              <w:t xml:space="preserve"> </w:t>
            </w:r>
            <w:proofErr w:type="spellStart"/>
            <w:r w:rsidRPr="00C57DF0">
              <w:rPr>
                <w:rFonts w:cs="Arial"/>
                <w:sz w:val="20"/>
              </w:rPr>
              <w:t>município</w:t>
            </w:r>
            <w:proofErr w:type="spellEnd"/>
            <w:r w:rsidRPr="00C57DF0">
              <w:rPr>
                <w:rFonts w:cs="Arial"/>
                <w:sz w:val="20"/>
              </w:rPr>
              <w:t xml:space="preserve"> </w:t>
            </w:r>
            <w:proofErr w:type="spellStart"/>
            <w:r w:rsidRPr="00C57DF0">
              <w:rPr>
                <w:rFonts w:cs="Arial"/>
                <w:sz w:val="20"/>
              </w:rPr>
              <w:t>pague</w:t>
            </w:r>
            <w:proofErr w:type="spellEnd"/>
            <w:r w:rsidRPr="00C57DF0">
              <w:rPr>
                <w:rFonts w:cs="Arial"/>
                <w:sz w:val="20"/>
              </w:rPr>
              <w:t xml:space="preserve"> </w:t>
            </w:r>
            <w:proofErr w:type="spellStart"/>
            <w:r w:rsidRPr="00C57DF0">
              <w:rPr>
                <w:rFonts w:cs="Arial"/>
                <w:sz w:val="20"/>
              </w:rPr>
              <w:t>exatamente</w:t>
            </w:r>
            <w:proofErr w:type="spellEnd"/>
            <w:r w:rsidRPr="00C57DF0">
              <w:rPr>
                <w:rFonts w:cs="Arial"/>
                <w:sz w:val="20"/>
              </w:rPr>
              <w:t xml:space="preserve"> o que for </w:t>
            </w:r>
            <w:proofErr w:type="spellStart"/>
            <w:r w:rsidRPr="00C57DF0">
              <w:rPr>
                <w:rFonts w:cs="Arial"/>
                <w:sz w:val="20"/>
              </w:rPr>
              <w:t>necessário</w:t>
            </w:r>
            <w:proofErr w:type="spellEnd"/>
            <w:r w:rsidRPr="00C57DF0">
              <w:rPr>
                <w:rFonts w:cs="Arial"/>
                <w:sz w:val="20"/>
              </w:rPr>
              <w:t xml:space="preserve"> para a </w:t>
            </w:r>
            <w:proofErr w:type="spellStart"/>
            <w:r w:rsidRPr="00C57DF0">
              <w:rPr>
                <w:rFonts w:cs="Arial"/>
                <w:sz w:val="20"/>
              </w:rPr>
              <w:t>perfeita</w:t>
            </w:r>
            <w:proofErr w:type="spellEnd"/>
            <w:r w:rsidRPr="00C57DF0">
              <w:rPr>
                <w:rFonts w:cs="Arial"/>
                <w:sz w:val="20"/>
              </w:rPr>
              <w:t xml:space="preserve"> </w:t>
            </w:r>
            <w:proofErr w:type="spellStart"/>
            <w:r w:rsidRPr="00C57DF0">
              <w:rPr>
                <w:rFonts w:cs="Arial"/>
                <w:sz w:val="20"/>
              </w:rPr>
              <w:t>execução</w:t>
            </w:r>
            <w:proofErr w:type="spellEnd"/>
            <w:r w:rsidRPr="00C57DF0">
              <w:rPr>
                <w:rFonts w:cs="Arial"/>
                <w:sz w:val="20"/>
              </w:rPr>
              <w:t xml:space="preserve"> da base </w:t>
            </w:r>
            <w:proofErr w:type="gramStart"/>
            <w:r w:rsidRPr="00C57DF0">
              <w:rPr>
                <w:rFonts w:cs="Arial"/>
                <w:sz w:val="20"/>
              </w:rPr>
              <w:t>do</w:t>
            </w:r>
            <w:proofErr w:type="gramEnd"/>
            <w:r w:rsidRPr="00C57DF0">
              <w:rPr>
                <w:rFonts w:cs="Arial"/>
                <w:sz w:val="20"/>
              </w:rPr>
              <w:t xml:space="preserve"> campo.</w:t>
            </w:r>
          </w:p>
        </w:tc>
      </w:tr>
      <w:tr w:rsidR="00F92891" w:rsidRPr="00073B7D" w14:paraId="6FD298B7" w14:textId="77777777" w:rsidTr="007D29AA">
        <w:trPr>
          <w:cantSplit/>
          <w:jc w:val="center"/>
        </w:trPr>
        <w:tc>
          <w:tcPr>
            <w:tcW w:w="1625" w:type="dxa"/>
          </w:tcPr>
          <w:p w14:paraId="701F9DD8" w14:textId="77777777" w:rsidR="00F92891" w:rsidRPr="00073B7D" w:rsidRDefault="00DA77F3">
            <w:pPr>
              <w:rPr>
                <w:rFonts w:cs="Arial"/>
              </w:rPr>
            </w:pPr>
            <w:r w:rsidRPr="00073B7D">
              <w:rPr>
                <w:rFonts w:cs="Arial"/>
                <w:sz w:val="20"/>
              </w:rPr>
              <w:lastRenderedPageBreak/>
              <w:t>Solução 2</w:t>
            </w:r>
          </w:p>
        </w:tc>
        <w:tc>
          <w:tcPr>
            <w:tcW w:w="3053" w:type="dxa"/>
          </w:tcPr>
          <w:p w14:paraId="07F748F4" w14:textId="5D2BAECD" w:rsidR="00F92891" w:rsidRPr="00073B7D" w:rsidRDefault="00A96723">
            <w:pPr>
              <w:rPr>
                <w:rFonts w:cs="Arial"/>
              </w:rPr>
            </w:pPr>
            <w:proofErr w:type="spellStart"/>
            <w:r w:rsidRPr="00A96723">
              <w:rPr>
                <w:rFonts w:cs="Arial"/>
                <w:sz w:val="20"/>
              </w:rPr>
              <w:t>Empreitada</w:t>
            </w:r>
            <w:proofErr w:type="spellEnd"/>
            <w:r w:rsidRPr="00A96723">
              <w:rPr>
                <w:rFonts w:cs="Arial"/>
                <w:sz w:val="20"/>
              </w:rPr>
              <w:t xml:space="preserve"> por </w:t>
            </w:r>
            <w:proofErr w:type="spellStart"/>
            <w:r w:rsidRPr="00A96723">
              <w:rPr>
                <w:rFonts w:cs="Arial"/>
                <w:sz w:val="20"/>
              </w:rPr>
              <w:t>Preço</w:t>
            </w:r>
            <w:proofErr w:type="spellEnd"/>
            <w:r w:rsidRPr="00A96723">
              <w:rPr>
                <w:rFonts w:cs="Arial"/>
                <w:sz w:val="20"/>
              </w:rPr>
              <w:t xml:space="preserve"> Global</w:t>
            </w:r>
          </w:p>
        </w:tc>
        <w:tc>
          <w:tcPr>
            <w:tcW w:w="3142" w:type="dxa"/>
          </w:tcPr>
          <w:p w14:paraId="107F1DC8" w14:textId="77777777" w:rsidR="00A96723" w:rsidRDefault="00A96723" w:rsidP="00A96723">
            <w:pPr>
              <w:spacing w:before="100" w:beforeAutospacing="1" w:after="100" w:afterAutospacing="1"/>
              <w:rPr>
                <w:rFonts w:cs="Arial"/>
                <w:sz w:val="20"/>
              </w:rPr>
            </w:pPr>
            <w:r>
              <w:rPr>
                <w:rFonts w:cs="Arial"/>
                <w:sz w:val="20"/>
              </w:rPr>
              <w:t>-</w:t>
            </w:r>
            <w:proofErr w:type="spellStart"/>
            <w:r w:rsidRPr="00A96723">
              <w:rPr>
                <w:rFonts w:cs="Arial"/>
                <w:sz w:val="20"/>
              </w:rPr>
              <w:t>Previsibilidade</w:t>
            </w:r>
            <w:proofErr w:type="spellEnd"/>
            <w:r w:rsidRPr="00A96723">
              <w:rPr>
                <w:rFonts w:cs="Arial"/>
                <w:sz w:val="20"/>
              </w:rPr>
              <w:t xml:space="preserve"> teórica do custo total da obra no </w:t>
            </w:r>
            <w:proofErr w:type="spellStart"/>
            <w:r w:rsidRPr="00A96723">
              <w:rPr>
                <w:rFonts w:cs="Arial"/>
                <w:sz w:val="20"/>
              </w:rPr>
              <w:t>início</w:t>
            </w:r>
            <w:proofErr w:type="spellEnd"/>
            <w:r w:rsidRPr="00A96723">
              <w:rPr>
                <w:rFonts w:cs="Arial"/>
                <w:sz w:val="20"/>
              </w:rPr>
              <w:t xml:space="preserve"> do </w:t>
            </w:r>
            <w:proofErr w:type="spellStart"/>
            <w:r w:rsidRPr="00A96723">
              <w:rPr>
                <w:rFonts w:cs="Arial"/>
                <w:sz w:val="20"/>
              </w:rPr>
              <w:t>contrato</w:t>
            </w:r>
            <w:proofErr w:type="spellEnd"/>
            <w:r w:rsidRPr="00A96723">
              <w:rPr>
                <w:rFonts w:cs="Arial"/>
                <w:sz w:val="20"/>
              </w:rPr>
              <w:t>;</w:t>
            </w:r>
          </w:p>
          <w:p w14:paraId="643635D3" w14:textId="0B443F25" w:rsidR="00A96723" w:rsidRPr="00A96723" w:rsidRDefault="00A96723" w:rsidP="00A96723">
            <w:pPr>
              <w:spacing w:before="100" w:beforeAutospacing="1" w:after="100" w:afterAutospacing="1"/>
              <w:rPr>
                <w:rFonts w:cs="Arial"/>
                <w:sz w:val="20"/>
              </w:rPr>
            </w:pPr>
            <w:r>
              <w:rPr>
                <w:rFonts w:cs="Arial"/>
                <w:sz w:val="20"/>
              </w:rPr>
              <w:t>-</w:t>
            </w:r>
            <w:proofErr w:type="spellStart"/>
            <w:r w:rsidRPr="00A96723">
              <w:rPr>
                <w:rFonts w:cs="Arial"/>
                <w:sz w:val="20"/>
              </w:rPr>
              <w:t>Simplificação</w:t>
            </w:r>
            <w:proofErr w:type="spellEnd"/>
            <w:r w:rsidRPr="00A96723">
              <w:rPr>
                <w:rFonts w:cs="Arial"/>
                <w:sz w:val="20"/>
              </w:rPr>
              <w:t xml:space="preserve"> das </w:t>
            </w:r>
            <w:proofErr w:type="spellStart"/>
            <w:r w:rsidRPr="00A96723">
              <w:rPr>
                <w:rFonts w:cs="Arial"/>
                <w:sz w:val="20"/>
              </w:rPr>
              <w:t>rotinas</w:t>
            </w:r>
            <w:proofErr w:type="spellEnd"/>
            <w:r w:rsidRPr="00A96723">
              <w:rPr>
                <w:rFonts w:cs="Arial"/>
                <w:sz w:val="20"/>
              </w:rPr>
              <w:t xml:space="preserve"> de medição mensal por parte da fiscalização.</w:t>
            </w:r>
          </w:p>
          <w:p w14:paraId="34B67841" w14:textId="2676857D" w:rsidR="00F92891" w:rsidRPr="00073B7D" w:rsidRDefault="00F92891">
            <w:pPr>
              <w:rPr>
                <w:rFonts w:cs="Arial"/>
              </w:rPr>
            </w:pPr>
          </w:p>
        </w:tc>
        <w:tc>
          <w:tcPr>
            <w:tcW w:w="2422" w:type="dxa"/>
          </w:tcPr>
          <w:p w14:paraId="5730379E" w14:textId="4286B319" w:rsidR="00F92891" w:rsidRPr="00073B7D" w:rsidRDefault="00A96723">
            <w:pPr>
              <w:rPr>
                <w:rFonts w:cs="Arial"/>
              </w:rPr>
            </w:pPr>
            <w:proofErr w:type="spellStart"/>
            <w:r w:rsidRPr="00A96723">
              <w:rPr>
                <w:rFonts w:cs="Arial"/>
                <w:sz w:val="20"/>
              </w:rPr>
              <w:t>I</w:t>
            </w:r>
            <w:r w:rsidRPr="00A96723">
              <w:rPr>
                <w:rFonts w:cs="Arial"/>
                <w:sz w:val="20"/>
              </w:rPr>
              <w:t>nadequada</w:t>
            </w:r>
            <w:proofErr w:type="spellEnd"/>
            <w:r w:rsidRPr="00A96723">
              <w:rPr>
                <w:rFonts w:cs="Arial"/>
                <w:sz w:val="20"/>
              </w:rPr>
              <w:t xml:space="preserve"> para o </w:t>
            </w:r>
            <w:proofErr w:type="spellStart"/>
            <w:r w:rsidRPr="00A96723">
              <w:rPr>
                <w:rFonts w:cs="Arial"/>
                <w:sz w:val="20"/>
              </w:rPr>
              <w:t>presente</w:t>
            </w:r>
            <w:proofErr w:type="spellEnd"/>
            <w:r w:rsidRPr="00A96723">
              <w:rPr>
                <w:rFonts w:cs="Arial"/>
                <w:sz w:val="20"/>
              </w:rPr>
              <w:t xml:space="preserve"> </w:t>
            </w:r>
            <w:proofErr w:type="spellStart"/>
            <w:r w:rsidRPr="00A96723">
              <w:rPr>
                <w:rFonts w:cs="Arial"/>
                <w:sz w:val="20"/>
              </w:rPr>
              <w:t>cenário</w:t>
            </w:r>
            <w:proofErr w:type="spellEnd"/>
            <w:r w:rsidRPr="00A96723">
              <w:rPr>
                <w:rFonts w:cs="Arial"/>
                <w:sz w:val="20"/>
              </w:rPr>
              <w:t xml:space="preserve">. </w:t>
            </w:r>
            <w:proofErr w:type="spellStart"/>
            <w:r w:rsidRPr="00A96723">
              <w:rPr>
                <w:rFonts w:cs="Arial"/>
                <w:sz w:val="20"/>
              </w:rPr>
              <w:t>Em</w:t>
            </w:r>
            <w:proofErr w:type="spellEnd"/>
            <w:r w:rsidRPr="00A96723">
              <w:rPr>
                <w:rFonts w:cs="Arial"/>
                <w:sz w:val="20"/>
              </w:rPr>
              <w:t xml:space="preserve"> </w:t>
            </w:r>
            <w:proofErr w:type="spellStart"/>
            <w:r w:rsidRPr="00A96723">
              <w:rPr>
                <w:rFonts w:cs="Arial"/>
                <w:sz w:val="20"/>
              </w:rPr>
              <w:t>caso</w:t>
            </w:r>
            <w:proofErr w:type="spellEnd"/>
            <w:r w:rsidRPr="00A96723">
              <w:rPr>
                <w:rFonts w:cs="Arial"/>
                <w:sz w:val="20"/>
              </w:rPr>
              <w:t xml:space="preserve"> de </w:t>
            </w:r>
            <w:proofErr w:type="spellStart"/>
            <w:r w:rsidRPr="00A96723">
              <w:rPr>
                <w:rFonts w:cs="Arial"/>
                <w:sz w:val="20"/>
              </w:rPr>
              <w:t>imprecisões</w:t>
            </w:r>
            <w:proofErr w:type="spellEnd"/>
            <w:r w:rsidRPr="00A96723">
              <w:rPr>
                <w:rFonts w:cs="Arial"/>
                <w:sz w:val="20"/>
              </w:rPr>
              <w:t xml:space="preserve"> no </w:t>
            </w:r>
            <w:proofErr w:type="spellStart"/>
            <w:r w:rsidRPr="00A96723">
              <w:rPr>
                <w:rFonts w:cs="Arial"/>
                <w:sz w:val="20"/>
              </w:rPr>
              <w:t>levantamento</w:t>
            </w:r>
            <w:proofErr w:type="spellEnd"/>
            <w:r w:rsidRPr="00A96723">
              <w:rPr>
                <w:rFonts w:cs="Arial"/>
                <w:sz w:val="20"/>
              </w:rPr>
              <w:t xml:space="preserve"> </w:t>
            </w:r>
            <w:proofErr w:type="spellStart"/>
            <w:r w:rsidRPr="00A96723">
              <w:rPr>
                <w:rFonts w:cs="Arial"/>
                <w:sz w:val="20"/>
              </w:rPr>
              <w:t>topográfico</w:t>
            </w:r>
            <w:proofErr w:type="spellEnd"/>
            <w:r w:rsidRPr="00A96723">
              <w:rPr>
                <w:rFonts w:cs="Arial"/>
                <w:sz w:val="20"/>
              </w:rPr>
              <w:t xml:space="preserve"> </w:t>
            </w:r>
            <w:proofErr w:type="spellStart"/>
            <w:r w:rsidRPr="00A96723">
              <w:rPr>
                <w:rFonts w:cs="Arial"/>
                <w:sz w:val="20"/>
              </w:rPr>
              <w:t>inicial</w:t>
            </w:r>
            <w:proofErr w:type="spellEnd"/>
            <w:r w:rsidRPr="00A96723">
              <w:rPr>
                <w:rFonts w:cs="Arial"/>
                <w:sz w:val="20"/>
              </w:rPr>
              <w:t xml:space="preserve"> </w:t>
            </w:r>
            <w:proofErr w:type="spellStart"/>
            <w:r w:rsidRPr="00A96723">
              <w:rPr>
                <w:rFonts w:cs="Arial"/>
                <w:sz w:val="20"/>
              </w:rPr>
              <w:t>ou</w:t>
            </w:r>
            <w:proofErr w:type="spellEnd"/>
            <w:r w:rsidRPr="00A96723">
              <w:rPr>
                <w:rFonts w:cs="Arial"/>
                <w:sz w:val="20"/>
              </w:rPr>
              <w:t xml:space="preserve"> </w:t>
            </w:r>
            <w:proofErr w:type="spellStart"/>
            <w:r w:rsidRPr="00A96723">
              <w:rPr>
                <w:rFonts w:cs="Arial"/>
                <w:sz w:val="20"/>
              </w:rPr>
              <w:t>surgimento</w:t>
            </w:r>
            <w:proofErr w:type="spellEnd"/>
            <w:r w:rsidRPr="00A96723">
              <w:rPr>
                <w:rFonts w:cs="Arial"/>
                <w:sz w:val="20"/>
              </w:rPr>
              <w:t xml:space="preserve"> de </w:t>
            </w:r>
            <w:proofErr w:type="spellStart"/>
            <w:r w:rsidRPr="00A96723">
              <w:rPr>
                <w:rFonts w:cs="Arial"/>
                <w:sz w:val="20"/>
              </w:rPr>
              <w:t>rochas</w:t>
            </w:r>
            <w:proofErr w:type="spellEnd"/>
            <w:r w:rsidRPr="00A96723">
              <w:rPr>
                <w:rFonts w:cs="Arial"/>
                <w:sz w:val="20"/>
              </w:rPr>
              <w:t xml:space="preserve">/solos </w:t>
            </w:r>
            <w:proofErr w:type="spellStart"/>
            <w:r w:rsidRPr="00A96723">
              <w:rPr>
                <w:rFonts w:cs="Arial"/>
                <w:sz w:val="20"/>
              </w:rPr>
              <w:t>instáveis</w:t>
            </w:r>
            <w:proofErr w:type="spellEnd"/>
            <w:r w:rsidRPr="00A96723">
              <w:rPr>
                <w:rFonts w:cs="Arial"/>
                <w:sz w:val="20"/>
              </w:rPr>
              <w:t xml:space="preserve"> </w:t>
            </w:r>
            <w:proofErr w:type="spellStart"/>
            <w:r w:rsidRPr="00A96723">
              <w:rPr>
                <w:rFonts w:cs="Arial"/>
                <w:sz w:val="20"/>
              </w:rPr>
              <w:t>durante</w:t>
            </w:r>
            <w:proofErr w:type="spellEnd"/>
            <w:r w:rsidRPr="00A96723">
              <w:rPr>
                <w:rFonts w:cs="Arial"/>
                <w:sz w:val="20"/>
              </w:rPr>
              <w:t xml:space="preserve"> as </w:t>
            </w:r>
            <w:proofErr w:type="spellStart"/>
            <w:r w:rsidRPr="00A96723">
              <w:rPr>
                <w:rFonts w:cs="Arial"/>
                <w:sz w:val="20"/>
              </w:rPr>
              <w:t>escavações</w:t>
            </w:r>
            <w:proofErr w:type="spellEnd"/>
            <w:r w:rsidRPr="00A96723">
              <w:rPr>
                <w:rFonts w:cs="Arial"/>
                <w:sz w:val="20"/>
              </w:rPr>
              <w:t xml:space="preserve"> para a </w:t>
            </w:r>
            <w:proofErr w:type="spellStart"/>
            <w:r w:rsidRPr="00A96723">
              <w:rPr>
                <w:rFonts w:cs="Arial"/>
                <w:sz w:val="20"/>
              </w:rPr>
              <w:t>drenagem</w:t>
            </w:r>
            <w:proofErr w:type="spellEnd"/>
            <w:r w:rsidRPr="00A96723">
              <w:rPr>
                <w:rFonts w:cs="Arial"/>
                <w:sz w:val="20"/>
              </w:rPr>
              <w:t xml:space="preserve">, o </w:t>
            </w:r>
            <w:proofErr w:type="spellStart"/>
            <w:r w:rsidRPr="00A96723">
              <w:rPr>
                <w:rFonts w:cs="Arial"/>
                <w:sz w:val="20"/>
              </w:rPr>
              <w:t>preço</w:t>
            </w:r>
            <w:proofErr w:type="spellEnd"/>
            <w:r w:rsidRPr="00A96723">
              <w:rPr>
                <w:rFonts w:cs="Arial"/>
                <w:sz w:val="20"/>
              </w:rPr>
              <w:t xml:space="preserve"> global </w:t>
            </w:r>
            <w:proofErr w:type="spellStart"/>
            <w:r w:rsidRPr="00A96723">
              <w:rPr>
                <w:rFonts w:cs="Arial"/>
                <w:sz w:val="20"/>
              </w:rPr>
              <w:t>engessaria</w:t>
            </w:r>
            <w:proofErr w:type="spellEnd"/>
            <w:r w:rsidRPr="00A96723">
              <w:rPr>
                <w:rFonts w:cs="Arial"/>
                <w:sz w:val="20"/>
              </w:rPr>
              <w:t xml:space="preserve"> o </w:t>
            </w:r>
            <w:proofErr w:type="spellStart"/>
            <w:r w:rsidRPr="00A96723">
              <w:rPr>
                <w:rFonts w:cs="Arial"/>
                <w:sz w:val="20"/>
              </w:rPr>
              <w:t>contrato</w:t>
            </w:r>
            <w:proofErr w:type="spellEnd"/>
            <w:r w:rsidRPr="00A96723">
              <w:rPr>
                <w:rFonts w:cs="Arial"/>
                <w:sz w:val="20"/>
              </w:rPr>
              <w:t xml:space="preserve">, </w:t>
            </w:r>
            <w:proofErr w:type="spellStart"/>
            <w:r w:rsidRPr="00A96723">
              <w:rPr>
                <w:rFonts w:cs="Arial"/>
                <w:sz w:val="20"/>
              </w:rPr>
              <w:t>gerando</w:t>
            </w:r>
            <w:proofErr w:type="spellEnd"/>
            <w:r w:rsidRPr="00A96723">
              <w:rPr>
                <w:rFonts w:cs="Arial"/>
                <w:sz w:val="20"/>
              </w:rPr>
              <w:t xml:space="preserve"> </w:t>
            </w:r>
            <w:proofErr w:type="spellStart"/>
            <w:r w:rsidRPr="00A96723">
              <w:rPr>
                <w:rFonts w:cs="Arial"/>
                <w:sz w:val="20"/>
              </w:rPr>
              <w:t>pedidos</w:t>
            </w:r>
            <w:proofErr w:type="spellEnd"/>
            <w:r w:rsidRPr="00A96723">
              <w:rPr>
                <w:rFonts w:cs="Arial"/>
                <w:sz w:val="20"/>
              </w:rPr>
              <w:t xml:space="preserve"> </w:t>
            </w:r>
            <w:proofErr w:type="spellStart"/>
            <w:r w:rsidRPr="00A96723">
              <w:rPr>
                <w:rFonts w:cs="Arial"/>
                <w:sz w:val="20"/>
              </w:rPr>
              <w:t>complexos</w:t>
            </w:r>
            <w:proofErr w:type="spellEnd"/>
            <w:r w:rsidRPr="00A96723">
              <w:rPr>
                <w:rFonts w:cs="Arial"/>
                <w:sz w:val="20"/>
              </w:rPr>
              <w:t xml:space="preserve"> de </w:t>
            </w:r>
            <w:proofErr w:type="spellStart"/>
            <w:r w:rsidRPr="00A96723">
              <w:rPr>
                <w:rFonts w:cs="Arial"/>
                <w:sz w:val="20"/>
              </w:rPr>
              <w:t>reequilíbrio</w:t>
            </w:r>
            <w:proofErr w:type="spellEnd"/>
            <w:r w:rsidRPr="00A96723">
              <w:rPr>
                <w:rFonts w:cs="Arial"/>
                <w:sz w:val="20"/>
              </w:rPr>
              <w:t xml:space="preserve"> </w:t>
            </w:r>
            <w:proofErr w:type="spellStart"/>
            <w:r w:rsidRPr="00A96723">
              <w:rPr>
                <w:rFonts w:cs="Arial"/>
                <w:sz w:val="20"/>
              </w:rPr>
              <w:t>econômico-financeiro</w:t>
            </w:r>
            <w:proofErr w:type="spellEnd"/>
            <w:r w:rsidRPr="00A96723">
              <w:rPr>
                <w:rFonts w:cs="Arial"/>
                <w:sz w:val="20"/>
              </w:rPr>
              <w:t xml:space="preserve"> </w:t>
            </w:r>
            <w:proofErr w:type="spellStart"/>
            <w:r w:rsidRPr="00A96723">
              <w:rPr>
                <w:rFonts w:cs="Arial"/>
                <w:sz w:val="20"/>
              </w:rPr>
              <w:t>ou</w:t>
            </w:r>
            <w:proofErr w:type="spellEnd"/>
            <w:r w:rsidRPr="00A96723">
              <w:rPr>
                <w:rFonts w:cs="Arial"/>
                <w:sz w:val="20"/>
              </w:rPr>
              <w:t xml:space="preserve"> </w:t>
            </w:r>
            <w:proofErr w:type="spellStart"/>
            <w:r w:rsidRPr="00A96723">
              <w:rPr>
                <w:rFonts w:cs="Arial"/>
                <w:sz w:val="20"/>
              </w:rPr>
              <w:t>paralisação</w:t>
            </w:r>
            <w:proofErr w:type="spellEnd"/>
            <w:r w:rsidRPr="00A96723">
              <w:rPr>
                <w:rFonts w:cs="Arial"/>
                <w:sz w:val="20"/>
              </w:rPr>
              <w:t xml:space="preserve"> da </w:t>
            </w:r>
            <w:proofErr w:type="spellStart"/>
            <w:r w:rsidRPr="00A96723">
              <w:rPr>
                <w:rFonts w:cs="Arial"/>
                <w:sz w:val="20"/>
              </w:rPr>
              <w:t>obra</w:t>
            </w:r>
            <w:proofErr w:type="spellEnd"/>
            <w:r w:rsidRPr="00A96723">
              <w:rPr>
                <w:rFonts w:cs="Arial"/>
                <w:sz w:val="20"/>
              </w:rPr>
              <w:t xml:space="preserve"> por </w:t>
            </w:r>
            <w:proofErr w:type="spellStart"/>
            <w:r w:rsidRPr="00A96723">
              <w:rPr>
                <w:rFonts w:cs="Arial"/>
                <w:sz w:val="20"/>
              </w:rPr>
              <w:t>parte</w:t>
            </w:r>
            <w:proofErr w:type="spellEnd"/>
            <w:r w:rsidRPr="00A96723">
              <w:rPr>
                <w:rFonts w:cs="Arial"/>
                <w:sz w:val="20"/>
              </w:rPr>
              <w:t xml:space="preserve"> da </w:t>
            </w:r>
            <w:proofErr w:type="spellStart"/>
            <w:r w:rsidRPr="00A96723">
              <w:rPr>
                <w:rFonts w:cs="Arial"/>
                <w:sz w:val="20"/>
              </w:rPr>
              <w:t>empreiteira</w:t>
            </w:r>
            <w:proofErr w:type="spellEnd"/>
            <w:r w:rsidRPr="00A96723">
              <w:rPr>
                <w:rFonts w:cs="Arial"/>
                <w:sz w:val="20"/>
              </w:rPr>
              <w:t>.</w:t>
            </w:r>
          </w:p>
        </w:tc>
      </w:tr>
    </w:tbl>
    <w:p w14:paraId="214F4B96" w14:textId="77777777" w:rsidR="00073B7D" w:rsidRDefault="00073B7D">
      <w:pPr>
        <w:jc w:val="both"/>
        <w:rPr>
          <w:rFonts w:cs="Arial"/>
        </w:rPr>
      </w:pPr>
    </w:p>
    <w:p w14:paraId="33C37D7B" w14:textId="5020838C" w:rsidR="00F92891" w:rsidRPr="00073B7D" w:rsidRDefault="00DA77F3">
      <w:pPr>
        <w:jc w:val="both"/>
        <w:rPr>
          <w:rFonts w:cs="Arial"/>
        </w:rPr>
      </w:pPr>
      <w:proofErr w:type="spellStart"/>
      <w:r w:rsidRPr="00073B7D">
        <w:rPr>
          <w:rFonts w:cs="Arial"/>
        </w:rPr>
        <w:t>Justificativa</w:t>
      </w:r>
      <w:proofErr w:type="spellEnd"/>
      <w:r w:rsidRPr="00073B7D">
        <w:rPr>
          <w:rFonts w:cs="Arial"/>
        </w:rPr>
        <w:t xml:space="preserve"> da </w:t>
      </w:r>
      <w:proofErr w:type="spellStart"/>
      <w:r w:rsidRPr="00073B7D">
        <w:rPr>
          <w:rFonts w:cs="Arial"/>
        </w:rPr>
        <w:t>solução</w:t>
      </w:r>
      <w:proofErr w:type="spellEnd"/>
      <w:r w:rsidRPr="00073B7D">
        <w:rPr>
          <w:rFonts w:cs="Arial"/>
        </w:rPr>
        <w:t xml:space="preserve"> </w:t>
      </w:r>
      <w:proofErr w:type="spellStart"/>
      <w:r w:rsidRPr="00073B7D">
        <w:rPr>
          <w:rFonts w:cs="Arial"/>
        </w:rPr>
        <w:t>escolhida</w:t>
      </w:r>
      <w:proofErr w:type="spellEnd"/>
      <w:r w:rsidRPr="00073B7D">
        <w:rPr>
          <w:rFonts w:cs="Arial"/>
        </w:rPr>
        <w:t xml:space="preserve">: </w:t>
      </w:r>
      <w:r w:rsidR="00A96723">
        <w:rPr>
          <w:rFonts w:cs="Arial"/>
        </w:rPr>
        <w:t>a</w:t>
      </w:r>
      <w:r w:rsidR="00A96723" w:rsidRPr="00A96723">
        <w:rPr>
          <w:rFonts w:cs="Arial"/>
        </w:rPr>
        <w:t xml:space="preserve"> s</w:t>
      </w:r>
      <w:proofErr w:type="spellStart"/>
      <w:r w:rsidR="00A96723" w:rsidRPr="00A96723">
        <w:rPr>
          <w:rFonts w:cs="Arial"/>
        </w:rPr>
        <w:t>olução</w:t>
      </w:r>
      <w:proofErr w:type="spellEnd"/>
      <w:r w:rsidR="00A96723" w:rsidRPr="00A96723">
        <w:rPr>
          <w:rFonts w:cs="Arial"/>
        </w:rPr>
        <w:t xml:space="preserve"> </w:t>
      </w:r>
      <w:proofErr w:type="spellStart"/>
      <w:r w:rsidR="00A96723" w:rsidRPr="00A96723">
        <w:rPr>
          <w:rFonts w:cs="Arial"/>
        </w:rPr>
        <w:t>escolhida</w:t>
      </w:r>
      <w:proofErr w:type="spellEnd"/>
      <w:r w:rsidR="00A96723" w:rsidRPr="00A96723">
        <w:rPr>
          <w:rFonts w:cs="Arial"/>
        </w:rPr>
        <w:t xml:space="preserve"> </w:t>
      </w:r>
      <w:proofErr w:type="spellStart"/>
      <w:r w:rsidR="00A96723" w:rsidRPr="00A96723">
        <w:rPr>
          <w:rFonts w:cs="Arial"/>
        </w:rPr>
        <w:t>consiste</w:t>
      </w:r>
      <w:proofErr w:type="spellEnd"/>
      <w:r w:rsidR="00A96723" w:rsidRPr="00A96723">
        <w:rPr>
          <w:rFonts w:cs="Arial"/>
        </w:rPr>
        <w:t xml:space="preserve"> </w:t>
      </w:r>
      <w:proofErr w:type="spellStart"/>
      <w:r w:rsidR="00A96723" w:rsidRPr="00A96723">
        <w:rPr>
          <w:rFonts w:cs="Arial"/>
        </w:rPr>
        <w:t>na</w:t>
      </w:r>
      <w:proofErr w:type="spellEnd"/>
      <w:r w:rsidR="00A96723" w:rsidRPr="00A96723">
        <w:rPr>
          <w:rFonts w:cs="Arial"/>
        </w:rPr>
        <w:t xml:space="preserve"> </w:t>
      </w:r>
      <w:proofErr w:type="spellStart"/>
      <w:r w:rsidR="00A96723" w:rsidRPr="00A96723">
        <w:rPr>
          <w:rFonts w:cs="Arial"/>
        </w:rPr>
        <w:t>contratação</w:t>
      </w:r>
      <w:proofErr w:type="spellEnd"/>
      <w:r w:rsidR="00A96723" w:rsidRPr="00A96723">
        <w:rPr>
          <w:rFonts w:cs="Arial"/>
        </w:rPr>
        <w:t xml:space="preserve"> de </w:t>
      </w:r>
      <w:proofErr w:type="spellStart"/>
      <w:r w:rsidR="00A96723" w:rsidRPr="00A96723">
        <w:rPr>
          <w:rFonts w:cs="Arial"/>
        </w:rPr>
        <w:t>empresa</w:t>
      </w:r>
      <w:proofErr w:type="spellEnd"/>
      <w:r w:rsidR="00A96723" w:rsidRPr="00A96723">
        <w:rPr>
          <w:rFonts w:cs="Arial"/>
        </w:rPr>
        <w:t xml:space="preserve"> </w:t>
      </w:r>
      <w:proofErr w:type="spellStart"/>
      <w:r w:rsidR="00A96723" w:rsidRPr="00A96723">
        <w:rPr>
          <w:rFonts w:cs="Arial"/>
        </w:rPr>
        <w:t>especializada</w:t>
      </w:r>
      <w:proofErr w:type="spellEnd"/>
      <w:r w:rsidR="00A96723" w:rsidRPr="00A96723">
        <w:rPr>
          <w:rFonts w:cs="Arial"/>
        </w:rPr>
        <w:t xml:space="preserve"> </w:t>
      </w:r>
      <w:proofErr w:type="spellStart"/>
      <w:r w:rsidR="00A96723" w:rsidRPr="00A96723">
        <w:rPr>
          <w:rFonts w:cs="Arial"/>
        </w:rPr>
        <w:t>em</w:t>
      </w:r>
      <w:proofErr w:type="spellEnd"/>
      <w:r w:rsidR="00A96723" w:rsidRPr="00A96723">
        <w:rPr>
          <w:rFonts w:cs="Arial"/>
        </w:rPr>
        <w:t xml:space="preserve"> </w:t>
      </w:r>
      <w:proofErr w:type="spellStart"/>
      <w:r w:rsidR="00A96723" w:rsidRPr="00A96723">
        <w:rPr>
          <w:rFonts w:cs="Arial"/>
        </w:rPr>
        <w:t>engenharia</w:t>
      </w:r>
      <w:proofErr w:type="spellEnd"/>
      <w:r w:rsidR="00A96723" w:rsidRPr="00A96723">
        <w:rPr>
          <w:rFonts w:cs="Arial"/>
        </w:rPr>
        <w:t xml:space="preserve">, sob o regime de </w:t>
      </w:r>
      <w:proofErr w:type="spellStart"/>
      <w:r w:rsidR="00A96723" w:rsidRPr="00A96723">
        <w:rPr>
          <w:rFonts w:cs="Arial"/>
        </w:rPr>
        <w:t>empreitada</w:t>
      </w:r>
      <w:proofErr w:type="spellEnd"/>
      <w:r w:rsidR="00A96723" w:rsidRPr="00A96723">
        <w:rPr>
          <w:rFonts w:cs="Arial"/>
        </w:rPr>
        <w:t xml:space="preserve"> por </w:t>
      </w:r>
      <w:proofErr w:type="spellStart"/>
      <w:r w:rsidR="00A96723" w:rsidRPr="00A96723">
        <w:rPr>
          <w:rFonts w:cs="Arial"/>
        </w:rPr>
        <w:t>preço</w:t>
      </w:r>
      <w:proofErr w:type="spellEnd"/>
      <w:r w:rsidR="00A96723" w:rsidRPr="00A96723">
        <w:rPr>
          <w:rFonts w:cs="Arial"/>
        </w:rPr>
        <w:t xml:space="preserve"> </w:t>
      </w:r>
      <w:proofErr w:type="spellStart"/>
      <w:r w:rsidR="00A96723">
        <w:rPr>
          <w:rFonts w:cs="Arial"/>
        </w:rPr>
        <w:t>unitário</w:t>
      </w:r>
      <w:proofErr w:type="spellEnd"/>
      <w:r w:rsidRPr="00073B7D">
        <w:rPr>
          <w:rFonts w:cs="Arial"/>
        </w:rPr>
        <w:t xml:space="preserve">, </w:t>
      </w:r>
      <w:r w:rsidR="002C214B" w:rsidRPr="002C214B">
        <w:rPr>
          <w:rFonts w:cs="Arial"/>
        </w:rPr>
        <w:t xml:space="preserve">por se </w:t>
      </w:r>
      <w:proofErr w:type="spellStart"/>
      <w:r w:rsidR="002C214B" w:rsidRPr="002C214B">
        <w:rPr>
          <w:rFonts w:cs="Arial"/>
        </w:rPr>
        <w:t>revelar</w:t>
      </w:r>
      <w:proofErr w:type="spellEnd"/>
      <w:r w:rsidR="002C214B" w:rsidRPr="002C214B">
        <w:rPr>
          <w:rFonts w:cs="Arial"/>
        </w:rPr>
        <w:t xml:space="preserve"> </w:t>
      </w:r>
      <w:proofErr w:type="spellStart"/>
      <w:r w:rsidR="002C214B" w:rsidRPr="002C214B">
        <w:rPr>
          <w:rFonts w:cs="Arial"/>
        </w:rPr>
        <w:t>tecnicamente</w:t>
      </w:r>
      <w:proofErr w:type="spellEnd"/>
      <w:r w:rsidR="002C214B" w:rsidRPr="002C214B">
        <w:rPr>
          <w:rFonts w:cs="Arial"/>
        </w:rPr>
        <w:t xml:space="preserve"> </w:t>
      </w:r>
      <w:proofErr w:type="spellStart"/>
      <w:r w:rsidR="002C214B" w:rsidRPr="002C214B">
        <w:rPr>
          <w:rFonts w:cs="Arial"/>
        </w:rPr>
        <w:t>mais</w:t>
      </w:r>
      <w:proofErr w:type="spellEnd"/>
      <w:r w:rsidR="002C214B" w:rsidRPr="002C214B">
        <w:rPr>
          <w:rFonts w:cs="Arial"/>
        </w:rPr>
        <w:t xml:space="preserve"> </w:t>
      </w:r>
      <w:proofErr w:type="spellStart"/>
      <w:r w:rsidR="002C214B" w:rsidRPr="002C214B">
        <w:rPr>
          <w:rFonts w:cs="Arial"/>
        </w:rPr>
        <w:t>adequada</w:t>
      </w:r>
      <w:proofErr w:type="spellEnd"/>
      <w:r w:rsidR="002C214B" w:rsidRPr="002C214B">
        <w:rPr>
          <w:rFonts w:cs="Arial"/>
        </w:rPr>
        <w:t xml:space="preserve"> </w:t>
      </w:r>
      <w:proofErr w:type="spellStart"/>
      <w:r w:rsidR="002C214B" w:rsidRPr="002C214B">
        <w:rPr>
          <w:rFonts w:cs="Arial"/>
        </w:rPr>
        <w:t>ao</w:t>
      </w:r>
      <w:proofErr w:type="spellEnd"/>
      <w:r w:rsidR="002C214B" w:rsidRPr="002C214B">
        <w:rPr>
          <w:rFonts w:cs="Arial"/>
        </w:rPr>
        <w:t xml:space="preserve"> </w:t>
      </w:r>
      <w:proofErr w:type="spellStart"/>
      <w:r w:rsidR="002C214B" w:rsidRPr="002C214B">
        <w:rPr>
          <w:rFonts w:cs="Arial"/>
        </w:rPr>
        <w:t>objeto</w:t>
      </w:r>
      <w:proofErr w:type="spellEnd"/>
      <w:r w:rsidR="002C214B">
        <w:rPr>
          <w:rFonts w:cs="Arial"/>
        </w:rPr>
        <w:t>.</w:t>
      </w:r>
    </w:p>
    <w:p w14:paraId="6DB1B185" w14:textId="0A5C95C7" w:rsidR="00F92891" w:rsidRPr="00073B7D" w:rsidRDefault="00A3658F">
      <w:pPr>
        <w:pStyle w:val="Ttulo1"/>
        <w:rPr>
          <w:rFonts w:ascii="Arial" w:hAnsi="Arial" w:cs="Arial"/>
        </w:rPr>
      </w:pPr>
      <w:r w:rsidRPr="00073B7D">
        <w:rPr>
          <w:rFonts w:ascii="Arial" w:hAnsi="Arial" w:cs="Arial"/>
        </w:rPr>
        <w:t>8. DESCRIÇÃO DA SOLUÇÃO COMO UM TODO</w:t>
      </w:r>
    </w:p>
    <w:p w14:paraId="6589DE2C" w14:textId="34A0F502" w:rsidR="003D7C17" w:rsidRDefault="00390860">
      <w:pPr>
        <w:jc w:val="both"/>
        <w:rPr>
          <w:rFonts w:cs="Arial"/>
        </w:rPr>
      </w:pPr>
      <w:r w:rsidRPr="00390860">
        <w:rPr>
          <w:rFonts w:cs="Arial"/>
        </w:rPr>
        <w:t xml:space="preserve">A </w:t>
      </w:r>
      <w:proofErr w:type="spellStart"/>
      <w:r w:rsidRPr="00390860">
        <w:rPr>
          <w:rFonts w:cs="Arial"/>
        </w:rPr>
        <w:t>solução</w:t>
      </w:r>
      <w:proofErr w:type="spellEnd"/>
      <w:r w:rsidRPr="00390860">
        <w:rPr>
          <w:rFonts w:cs="Arial"/>
        </w:rPr>
        <w:t xml:space="preserve"> </w:t>
      </w:r>
      <w:proofErr w:type="spellStart"/>
      <w:r w:rsidRPr="00390860">
        <w:rPr>
          <w:rFonts w:cs="Arial"/>
        </w:rPr>
        <w:t>compreende</w:t>
      </w:r>
      <w:proofErr w:type="spellEnd"/>
      <w:r w:rsidRPr="00390860">
        <w:rPr>
          <w:rFonts w:cs="Arial"/>
        </w:rPr>
        <w:t xml:space="preserve"> </w:t>
      </w:r>
      <w:proofErr w:type="spellStart"/>
      <w:r w:rsidR="003D7C17" w:rsidRPr="003D7C17">
        <w:rPr>
          <w:rFonts w:cs="Arial"/>
        </w:rPr>
        <w:t>na</w:t>
      </w:r>
      <w:proofErr w:type="spellEnd"/>
      <w:r w:rsidR="003D7C17" w:rsidRPr="003D7C17">
        <w:rPr>
          <w:rFonts w:cs="Arial"/>
        </w:rPr>
        <w:t xml:space="preserve"> </w:t>
      </w:r>
      <w:proofErr w:type="spellStart"/>
      <w:r w:rsidR="003D7C17" w:rsidRPr="003D7C17">
        <w:rPr>
          <w:rFonts w:cs="Arial"/>
        </w:rPr>
        <w:t>contratação</w:t>
      </w:r>
      <w:proofErr w:type="spellEnd"/>
      <w:r w:rsidR="003D7C17" w:rsidRPr="003D7C17">
        <w:rPr>
          <w:rFonts w:cs="Arial"/>
        </w:rPr>
        <w:t xml:space="preserve"> de </w:t>
      </w:r>
      <w:proofErr w:type="spellStart"/>
      <w:r w:rsidR="003D7C17" w:rsidRPr="003D7C17">
        <w:rPr>
          <w:rFonts w:cs="Arial"/>
        </w:rPr>
        <w:t>empresa</w:t>
      </w:r>
      <w:proofErr w:type="spellEnd"/>
      <w:r w:rsidR="003D7C17" w:rsidRPr="003D7C17">
        <w:rPr>
          <w:rFonts w:cs="Arial"/>
        </w:rPr>
        <w:t xml:space="preserve"> </w:t>
      </w:r>
      <w:proofErr w:type="spellStart"/>
      <w:r w:rsidR="003D7C17" w:rsidRPr="003D7C17">
        <w:rPr>
          <w:rFonts w:cs="Arial"/>
        </w:rPr>
        <w:t>especializada</w:t>
      </w:r>
      <w:proofErr w:type="spellEnd"/>
      <w:r w:rsidR="003D7C17" w:rsidRPr="003D7C17">
        <w:rPr>
          <w:rFonts w:cs="Arial"/>
        </w:rPr>
        <w:t xml:space="preserve"> </w:t>
      </w:r>
      <w:proofErr w:type="spellStart"/>
      <w:r w:rsidR="003D7C17" w:rsidRPr="003D7C17">
        <w:rPr>
          <w:rFonts w:cs="Arial"/>
        </w:rPr>
        <w:t>em</w:t>
      </w:r>
      <w:proofErr w:type="spellEnd"/>
      <w:r w:rsidR="003D7C17" w:rsidRPr="003D7C17">
        <w:rPr>
          <w:rFonts w:cs="Arial"/>
        </w:rPr>
        <w:t xml:space="preserve"> </w:t>
      </w:r>
      <w:proofErr w:type="spellStart"/>
      <w:r w:rsidR="003D7C17" w:rsidRPr="003D7C17">
        <w:rPr>
          <w:rFonts w:cs="Arial"/>
        </w:rPr>
        <w:t>engenharia</w:t>
      </w:r>
      <w:proofErr w:type="spellEnd"/>
      <w:r w:rsidR="003D7C17" w:rsidRPr="003D7C17">
        <w:rPr>
          <w:rFonts w:cs="Arial"/>
        </w:rPr>
        <w:t xml:space="preserve"> para </w:t>
      </w:r>
      <w:proofErr w:type="spellStart"/>
      <w:r w:rsidR="003D7C17" w:rsidRPr="003D7C17">
        <w:rPr>
          <w:rFonts w:cs="Arial"/>
        </w:rPr>
        <w:t>execução</w:t>
      </w:r>
      <w:proofErr w:type="spellEnd"/>
      <w:r w:rsidR="003D7C17" w:rsidRPr="003D7C17">
        <w:rPr>
          <w:rFonts w:cs="Arial"/>
        </w:rPr>
        <w:t xml:space="preserve"> da </w:t>
      </w:r>
      <w:proofErr w:type="spellStart"/>
      <w:r w:rsidR="003D7C17" w:rsidRPr="003D7C17">
        <w:rPr>
          <w:rFonts w:cs="Arial"/>
        </w:rPr>
        <w:t>obra</w:t>
      </w:r>
      <w:proofErr w:type="spellEnd"/>
      <w:r w:rsidR="003D7C17" w:rsidRPr="003D7C17">
        <w:rPr>
          <w:rFonts w:cs="Arial"/>
        </w:rPr>
        <w:t xml:space="preserve"> de </w:t>
      </w:r>
      <w:proofErr w:type="spellStart"/>
      <w:r w:rsidR="003D7C17" w:rsidRPr="003D7C17">
        <w:rPr>
          <w:rFonts w:cs="Arial"/>
        </w:rPr>
        <w:t>construção</w:t>
      </w:r>
      <w:proofErr w:type="spellEnd"/>
      <w:r w:rsidR="003D7C17" w:rsidRPr="003D7C17">
        <w:rPr>
          <w:rFonts w:cs="Arial"/>
        </w:rPr>
        <w:t xml:space="preserve"> de Campo de </w:t>
      </w:r>
      <w:proofErr w:type="spellStart"/>
      <w:r w:rsidR="003D7C17" w:rsidRPr="003D7C17">
        <w:rPr>
          <w:rFonts w:cs="Arial"/>
        </w:rPr>
        <w:t>Futebol</w:t>
      </w:r>
      <w:proofErr w:type="spellEnd"/>
      <w:r w:rsidR="003D7C17" w:rsidRPr="003D7C17">
        <w:rPr>
          <w:rFonts w:cs="Arial"/>
        </w:rPr>
        <w:t xml:space="preserve"> Society com grama </w:t>
      </w:r>
      <w:proofErr w:type="spellStart"/>
      <w:r w:rsidR="003D7C17" w:rsidRPr="003D7C17">
        <w:rPr>
          <w:rFonts w:cs="Arial"/>
        </w:rPr>
        <w:t>sintética</w:t>
      </w:r>
      <w:proofErr w:type="spellEnd"/>
      <w:r>
        <w:rPr>
          <w:rFonts w:cs="Arial"/>
        </w:rPr>
        <w:t xml:space="preserve">, </w:t>
      </w:r>
      <w:proofErr w:type="spellStart"/>
      <w:r>
        <w:rPr>
          <w:rFonts w:cs="Arial"/>
        </w:rPr>
        <w:t>vestiário</w:t>
      </w:r>
      <w:proofErr w:type="spellEnd"/>
      <w:r>
        <w:rPr>
          <w:rFonts w:cs="Arial"/>
        </w:rPr>
        <w:t xml:space="preserve"> e </w:t>
      </w:r>
      <w:proofErr w:type="spellStart"/>
      <w:r>
        <w:rPr>
          <w:rFonts w:cs="Arial"/>
        </w:rPr>
        <w:t>arquibancada</w:t>
      </w:r>
      <w:proofErr w:type="spellEnd"/>
      <w:r w:rsidR="003D7C17" w:rsidRPr="003D7C17">
        <w:rPr>
          <w:rFonts w:cs="Arial"/>
        </w:rPr>
        <w:t xml:space="preserve"> </w:t>
      </w:r>
      <w:proofErr w:type="spellStart"/>
      <w:r w:rsidR="003D7C17" w:rsidRPr="003D7C17">
        <w:rPr>
          <w:rFonts w:cs="Arial"/>
        </w:rPr>
        <w:t>na</w:t>
      </w:r>
      <w:proofErr w:type="spellEnd"/>
      <w:r w:rsidR="003D7C17" w:rsidRPr="003D7C17">
        <w:rPr>
          <w:rFonts w:cs="Arial"/>
        </w:rPr>
        <w:t xml:space="preserve"> </w:t>
      </w:r>
      <w:proofErr w:type="spellStart"/>
      <w:r w:rsidR="003D7C17" w:rsidRPr="003D7C17">
        <w:rPr>
          <w:rFonts w:cs="Arial"/>
        </w:rPr>
        <w:t>localidade</w:t>
      </w:r>
      <w:proofErr w:type="spellEnd"/>
      <w:r w:rsidR="003D7C17" w:rsidRPr="003D7C17">
        <w:rPr>
          <w:rFonts w:cs="Arial"/>
        </w:rPr>
        <w:t xml:space="preserve"> de Nova Aparecida, no </w:t>
      </w:r>
      <w:proofErr w:type="spellStart"/>
      <w:r w:rsidR="003D7C17" w:rsidRPr="003D7C17">
        <w:rPr>
          <w:rFonts w:cs="Arial"/>
        </w:rPr>
        <w:t>Município</w:t>
      </w:r>
      <w:proofErr w:type="spellEnd"/>
      <w:r w:rsidR="003D7C17" w:rsidRPr="003D7C17">
        <w:rPr>
          <w:rFonts w:cs="Arial"/>
        </w:rPr>
        <w:t xml:space="preserve"> de </w:t>
      </w:r>
      <w:proofErr w:type="spellStart"/>
      <w:r w:rsidR="003D7C17" w:rsidRPr="003D7C17">
        <w:rPr>
          <w:rFonts w:cs="Arial"/>
        </w:rPr>
        <w:t>Cabaceiras</w:t>
      </w:r>
      <w:proofErr w:type="spellEnd"/>
      <w:r w:rsidR="003D7C17" w:rsidRPr="003D7C17">
        <w:rPr>
          <w:rFonts w:cs="Arial"/>
        </w:rPr>
        <w:t xml:space="preserve"> do </w:t>
      </w:r>
      <w:proofErr w:type="spellStart"/>
      <w:r w:rsidR="003D7C17" w:rsidRPr="003D7C17">
        <w:rPr>
          <w:rFonts w:cs="Arial"/>
        </w:rPr>
        <w:t>Paraguaçu</w:t>
      </w:r>
      <w:proofErr w:type="spellEnd"/>
      <w:r w:rsidR="003D7C17" w:rsidRPr="003D7C17">
        <w:rPr>
          <w:rFonts w:cs="Arial"/>
        </w:rPr>
        <w:t xml:space="preserve">/BA, </w:t>
      </w:r>
      <w:proofErr w:type="spellStart"/>
      <w:r w:rsidR="003D7C17" w:rsidRPr="003D7C17">
        <w:rPr>
          <w:rFonts w:cs="Arial"/>
        </w:rPr>
        <w:t>contemplando</w:t>
      </w:r>
      <w:proofErr w:type="spellEnd"/>
      <w:r w:rsidR="003D7C17" w:rsidRPr="003D7C17">
        <w:rPr>
          <w:rFonts w:cs="Arial"/>
        </w:rPr>
        <w:t xml:space="preserve"> o </w:t>
      </w:r>
      <w:proofErr w:type="spellStart"/>
      <w:r w:rsidR="003D7C17" w:rsidRPr="003D7C17">
        <w:rPr>
          <w:rFonts w:cs="Arial"/>
        </w:rPr>
        <w:t>fornecimento</w:t>
      </w:r>
      <w:proofErr w:type="spellEnd"/>
      <w:r w:rsidR="003D7C17" w:rsidRPr="003D7C17">
        <w:rPr>
          <w:rFonts w:cs="Arial"/>
        </w:rPr>
        <w:t xml:space="preserve"> de </w:t>
      </w:r>
      <w:proofErr w:type="spellStart"/>
      <w:r w:rsidR="003D7C17" w:rsidRPr="003D7C17">
        <w:rPr>
          <w:rFonts w:cs="Arial"/>
        </w:rPr>
        <w:t>materiais</w:t>
      </w:r>
      <w:proofErr w:type="spellEnd"/>
      <w:r w:rsidR="003D7C17" w:rsidRPr="003D7C17">
        <w:rPr>
          <w:rFonts w:cs="Arial"/>
        </w:rPr>
        <w:t xml:space="preserve">, </w:t>
      </w:r>
      <w:proofErr w:type="spellStart"/>
      <w:r w:rsidR="003D7C17" w:rsidRPr="003D7C17">
        <w:rPr>
          <w:rFonts w:cs="Arial"/>
        </w:rPr>
        <w:t>mão</w:t>
      </w:r>
      <w:proofErr w:type="spellEnd"/>
      <w:r w:rsidR="003D7C17" w:rsidRPr="003D7C17">
        <w:rPr>
          <w:rFonts w:cs="Arial"/>
        </w:rPr>
        <w:t xml:space="preserve"> de </w:t>
      </w:r>
      <w:proofErr w:type="spellStart"/>
      <w:r w:rsidR="003D7C17" w:rsidRPr="003D7C17">
        <w:rPr>
          <w:rFonts w:cs="Arial"/>
        </w:rPr>
        <w:t>obra</w:t>
      </w:r>
      <w:proofErr w:type="spellEnd"/>
      <w:r w:rsidR="003D7C17" w:rsidRPr="003D7C17">
        <w:rPr>
          <w:rFonts w:cs="Arial"/>
        </w:rPr>
        <w:t xml:space="preserve">, </w:t>
      </w:r>
      <w:proofErr w:type="spellStart"/>
      <w:r w:rsidR="003D7C17" w:rsidRPr="003D7C17">
        <w:rPr>
          <w:rFonts w:cs="Arial"/>
        </w:rPr>
        <w:t>equipamentos</w:t>
      </w:r>
      <w:proofErr w:type="spellEnd"/>
      <w:r w:rsidR="003D7C17" w:rsidRPr="003D7C17">
        <w:rPr>
          <w:rFonts w:cs="Arial"/>
        </w:rPr>
        <w:t xml:space="preserve"> e </w:t>
      </w:r>
      <w:proofErr w:type="spellStart"/>
      <w:r w:rsidR="003D7C17" w:rsidRPr="003D7C17">
        <w:rPr>
          <w:rFonts w:cs="Arial"/>
        </w:rPr>
        <w:t>demais</w:t>
      </w:r>
      <w:proofErr w:type="spellEnd"/>
      <w:r w:rsidR="003D7C17" w:rsidRPr="003D7C17">
        <w:rPr>
          <w:rFonts w:cs="Arial"/>
        </w:rPr>
        <w:t xml:space="preserve"> </w:t>
      </w:r>
      <w:proofErr w:type="spellStart"/>
      <w:r w:rsidR="003D7C17" w:rsidRPr="003D7C17">
        <w:rPr>
          <w:rFonts w:cs="Arial"/>
        </w:rPr>
        <w:t>insumos</w:t>
      </w:r>
      <w:proofErr w:type="spellEnd"/>
      <w:r w:rsidR="003D7C17" w:rsidRPr="003D7C17">
        <w:rPr>
          <w:rFonts w:cs="Arial"/>
        </w:rPr>
        <w:t xml:space="preserve"> </w:t>
      </w:r>
      <w:proofErr w:type="spellStart"/>
      <w:r w:rsidR="003D7C17" w:rsidRPr="003D7C17">
        <w:rPr>
          <w:rFonts w:cs="Arial"/>
        </w:rPr>
        <w:t>necessários</w:t>
      </w:r>
      <w:proofErr w:type="spellEnd"/>
      <w:r w:rsidR="003D7C17" w:rsidRPr="003D7C17">
        <w:rPr>
          <w:rFonts w:cs="Arial"/>
        </w:rPr>
        <w:t xml:space="preserve"> à </w:t>
      </w:r>
      <w:proofErr w:type="spellStart"/>
      <w:r w:rsidR="003D7C17" w:rsidRPr="003D7C17">
        <w:rPr>
          <w:rFonts w:cs="Arial"/>
        </w:rPr>
        <w:t>completa</w:t>
      </w:r>
      <w:proofErr w:type="spellEnd"/>
      <w:r w:rsidR="003D7C17" w:rsidRPr="003D7C17">
        <w:rPr>
          <w:rFonts w:cs="Arial"/>
        </w:rPr>
        <w:t xml:space="preserve"> </w:t>
      </w:r>
      <w:proofErr w:type="spellStart"/>
      <w:r w:rsidR="003D7C17" w:rsidRPr="003D7C17">
        <w:rPr>
          <w:rFonts w:cs="Arial"/>
        </w:rPr>
        <w:t>execução</w:t>
      </w:r>
      <w:proofErr w:type="spellEnd"/>
      <w:r w:rsidR="003D7C17" w:rsidRPr="003D7C17">
        <w:rPr>
          <w:rFonts w:cs="Arial"/>
        </w:rPr>
        <w:t xml:space="preserve"> dos </w:t>
      </w:r>
      <w:proofErr w:type="spellStart"/>
      <w:r w:rsidR="003D7C17" w:rsidRPr="003D7C17">
        <w:rPr>
          <w:rFonts w:cs="Arial"/>
        </w:rPr>
        <w:t>serviços</w:t>
      </w:r>
      <w:proofErr w:type="spellEnd"/>
      <w:r w:rsidR="003D7C17" w:rsidRPr="003D7C17">
        <w:rPr>
          <w:rFonts w:cs="Arial"/>
        </w:rPr>
        <w:t xml:space="preserve">. </w:t>
      </w:r>
      <w:proofErr w:type="gramStart"/>
      <w:r w:rsidR="003D7C17" w:rsidRPr="003D7C17">
        <w:rPr>
          <w:rFonts w:cs="Arial"/>
        </w:rPr>
        <w:t>A</w:t>
      </w:r>
      <w:proofErr w:type="gramEnd"/>
      <w:r w:rsidR="003D7C17" w:rsidRPr="003D7C17">
        <w:rPr>
          <w:rFonts w:cs="Arial"/>
        </w:rPr>
        <w:t xml:space="preserve"> </w:t>
      </w:r>
      <w:proofErr w:type="spellStart"/>
      <w:r w:rsidR="003D7C17" w:rsidRPr="003D7C17">
        <w:rPr>
          <w:rFonts w:cs="Arial"/>
        </w:rPr>
        <w:t>obra</w:t>
      </w:r>
      <w:proofErr w:type="spellEnd"/>
      <w:r w:rsidR="003D7C17" w:rsidRPr="003D7C17">
        <w:rPr>
          <w:rFonts w:cs="Arial"/>
        </w:rPr>
        <w:t xml:space="preserve"> </w:t>
      </w:r>
      <w:proofErr w:type="spellStart"/>
      <w:r w:rsidR="003D7C17" w:rsidRPr="003D7C17">
        <w:rPr>
          <w:rFonts w:cs="Arial"/>
        </w:rPr>
        <w:t>deverá</w:t>
      </w:r>
      <w:proofErr w:type="spellEnd"/>
      <w:r w:rsidR="003D7C17" w:rsidRPr="003D7C17">
        <w:rPr>
          <w:rFonts w:cs="Arial"/>
        </w:rPr>
        <w:t xml:space="preserve"> ser </w:t>
      </w:r>
      <w:proofErr w:type="spellStart"/>
      <w:r w:rsidR="003D7C17" w:rsidRPr="003D7C17">
        <w:rPr>
          <w:rFonts w:cs="Arial"/>
        </w:rPr>
        <w:t>realizada</w:t>
      </w:r>
      <w:proofErr w:type="spellEnd"/>
      <w:r w:rsidR="003D7C17" w:rsidRPr="003D7C17">
        <w:rPr>
          <w:rFonts w:cs="Arial"/>
        </w:rPr>
        <w:t xml:space="preserve"> </w:t>
      </w:r>
      <w:proofErr w:type="spellStart"/>
      <w:r w:rsidR="003D7C17" w:rsidRPr="003D7C17">
        <w:rPr>
          <w:rFonts w:cs="Arial"/>
        </w:rPr>
        <w:t>em</w:t>
      </w:r>
      <w:proofErr w:type="spellEnd"/>
      <w:r w:rsidR="003D7C17" w:rsidRPr="003D7C17">
        <w:rPr>
          <w:rFonts w:cs="Arial"/>
        </w:rPr>
        <w:t xml:space="preserve"> </w:t>
      </w:r>
      <w:proofErr w:type="spellStart"/>
      <w:r w:rsidR="003D7C17" w:rsidRPr="003D7C17">
        <w:rPr>
          <w:rFonts w:cs="Arial"/>
        </w:rPr>
        <w:t>conformidade</w:t>
      </w:r>
      <w:proofErr w:type="spellEnd"/>
      <w:r w:rsidR="003D7C17" w:rsidRPr="003D7C17">
        <w:rPr>
          <w:rFonts w:cs="Arial"/>
        </w:rPr>
        <w:t xml:space="preserve"> com </w:t>
      </w:r>
      <w:proofErr w:type="spellStart"/>
      <w:r w:rsidR="003D7C17" w:rsidRPr="003D7C17">
        <w:rPr>
          <w:rFonts w:cs="Arial"/>
        </w:rPr>
        <w:t>os</w:t>
      </w:r>
      <w:proofErr w:type="spellEnd"/>
      <w:r w:rsidR="003D7C17" w:rsidRPr="003D7C17">
        <w:rPr>
          <w:rFonts w:cs="Arial"/>
        </w:rPr>
        <w:t xml:space="preserve"> </w:t>
      </w:r>
      <w:proofErr w:type="spellStart"/>
      <w:r w:rsidR="003D7C17" w:rsidRPr="003D7C17">
        <w:rPr>
          <w:rFonts w:cs="Arial"/>
        </w:rPr>
        <w:t>projetos</w:t>
      </w:r>
      <w:proofErr w:type="spellEnd"/>
      <w:r w:rsidR="003D7C17" w:rsidRPr="003D7C17">
        <w:rPr>
          <w:rFonts w:cs="Arial"/>
        </w:rPr>
        <w:t xml:space="preserve">, </w:t>
      </w:r>
      <w:proofErr w:type="spellStart"/>
      <w:r w:rsidR="003D7C17" w:rsidRPr="003D7C17">
        <w:rPr>
          <w:rFonts w:cs="Arial"/>
        </w:rPr>
        <w:t>memoriais</w:t>
      </w:r>
      <w:proofErr w:type="spellEnd"/>
      <w:r w:rsidR="003D7C17" w:rsidRPr="003D7C17">
        <w:rPr>
          <w:rFonts w:cs="Arial"/>
        </w:rPr>
        <w:t xml:space="preserve"> </w:t>
      </w:r>
      <w:proofErr w:type="spellStart"/>
      <w:r w:rsidR="003D7C17" w:rsidRPr="003D7C17">
        <w:rPr>
          <w:rFonts w:cs="Arial"/>
        </w:rPr>
        <w:t>descritivos</w:t>
      </w:r>
      <w:proofErr w:type="spellEnd"/>
      <w:r w:rsidR="003D7C17" w:rsidRPr="003D7C17">
        <w:rPr>
          <w:rFonts w:cs="Arial"/>
        </w:rPr>
        <w:t xml:space="preserve">, </w:t>
      </w:r>
      <w:proofErr w:type="spellStart"/>
      <w:r w:rsidR="003D7C17" w:rsidRPr="003D7C17">
        <w:rPr>
          <w:rFonts w:cs="Arial"/>
        </w:rPr>
        <w:t>planilhas</w:t>
      </w:r>
      <w:proofErr w:type="spellEnd"/>
      <w:r w:rsidR="003D7C17" w:rsidRPr="003D7C17">
        <w:rPr>
          <w:rFonts w:cs="Arial"/>
        </w:rPr>
        <w:t xml:space="preserve"> </w:t>
      </w:r>
      <w:proofErr w:type="spellStart"/>
      <w:r w:rsidR="003D7C17" w:rsidRPr="003D7C17">
        <w:rPr>
          <w:rFonts w:cs="Arial"/>
        </w:rPr>
        <w:t>orçamentárias</w:t>
      </w:r>
      <w:proofErr w:type="spellEnd"/>
      <w:r w:rsidR="003D7C17" w:rsidRPr="003D7C17">
        <w:rPr>
          <w:rFonts w:cs="Arial"/>
        </w:rPr>
        <w:t xml:space="preserve"> e </w:t>
      </w:r>
      <w:proofErr w:type="spellStart"/>
      <w:r w:rsidR="003D7C17" w:rsidRPr="003D7C17">
        <w:rPr>
          <w:rFonts w:cs="Arial"/>
        </w:rPr>
        <w:t>demais</w:t>
      </w:r>
      <w:proofErr w:type="spellEnd"/>
      <w:r w:rsidR="003D7C17" w:rsidRPr="003D7C17">
        <w:rPr>
          <w:rFonts w:cs="Arial"/>
        </w:rPr>
        <w:t xml:space="preserve"> </w:t>
      </w:r>
      <w:proofErr w:type="spellStart"/>
      <w:r w:rsidR="003D7C17" w:rsidRPr="003D7C17">
        <w:rPr>
          <w:rFonts w:cs="Arial"/>
        </w:rPr>
        <w:t>documentos</w:t>
      </w:r>
      <w:proofErr w:type="spellEnd"/>
      <w:r w:rsidR="003D7C17" w:rsidRPr="003D7C17">
        <w:rPr>
          <w:rFonts w:cs="Arial"/>
        </w:rPr>
        <w:t xml:space="preserve"> </w:t>
      </w:r>
      <w:proofErr w:type="spellStart"/>
      <w:r w:rsidR="003D7C17" w:rsidRPr="003D7C17">
        <w:rPr>
          <w:rFonts w:cs="Arial"/>
        </w:rPr>
        <w:t>técnicos</w:t>
      </w:r>
      <w:proofErr w:type="spellEnd"/>
      <w:r w:rsidR="003D7C17" w:rsidRPr="003D7C17">
        <w:rPr>
          <w:rFonts w:cs="Arial"/>
        </w:rPr>
        <w:t xml:space="preserve"> que </w:t>
      </w:r>
      <w:proofErr w:type="spellStart"/>
      <w:r w:rsidR="003D7C17" w:rsidRPr="003D7C17">
        <w:rPr>
          <w:rFonts w:cs="Arial"/>
        </w:rPr>
        <w:t>integram</w:t>
      </w:r>
      <w:proofErr w:type="spellEnd"/>
      <w:r w:rsidR="003D7C17" w:rsidRPr="003D7C17">
        <w:rPr>
          <w:rFonts w:cs="Arial"/>
        </w:rPr>
        <w:t xml:space="preserve"> o </w:t>
      </w:r>
      <w:proofErr w:type="spellStart"/>
      <w:r w:rsidR="003D7C17" w:rsidRPr="003D7C17">
        <w:rPr>
          <w:rFonts w:cs="Arial"/>
        </w:rPr>
        <w:t>processo</w:t>
      </w:r>
      <w:proofErr w:type="spellEnd"/>
      <w:r w:rsidR="003D7C17" w:rsidRPr="003D7C17">
        <w:rPr>
          <w:rFonts w:cs="Arial"/>
        </w:rPr>
        <w:t xml:space="preserve">, </w:t>
      </w:r>
      <w:proofErr w:type="spellStart"/>
      <w:r w:rsidR="003D7C17" w:rsidRPr="003D7C17">
        <w:rPr>
          <w:rFonts w:cs="Arial"/>
        </w:rPr>
        <w:t>abrangendo</w:t>
      </w:r>
      <w:proofErr w:type="spellEnd"/>
      <w:r w:rsidR="003D7C17" w:rsidRPr="003D7C17">
        <w:rPr>
          <w:rFonts w:cs="Arial"/>
        </w:rPr>
        <w:t xml:space="preserve"> </w:t>
      </w:r>
      <w:proofErr w:type="spellStart"/>
      <w:r w:rsidR="003D7C17" w:rsidRPr="003D7C17">
        <w:rPr>
          <w:rFonts w:cs="Arial"/>
        </w:rPr>
        <w:t>os</w:t>
      </w:r>
      <w:proofErr w:type="spellEnd"/>
      <w:r w:rsidR="003D7C17" w:rsidRPr="003D7C17">
        <w:rPr>
          <w:rFonts w:cs="Arial"/>
        </w:rPr>
        <w:t xml:space="preserve"> </w:t>
      </w:r>
      <w:proofErr w:type="spellStart"/>
      <w:r w:rsidR="003D7C17" w:rsidRPr="003D7C17">
        <w:rPr>
          <w:rFonts w:cs="Arial"/>
        </w:rPr>
        <w:t>serviços</w:t>
      </w:r>
      <w:proofErr w:type="spellEnd"/>
      <w:r w:rsidR="003D7C17" w:rsidRPr="003D7C17">
        <w:rPr>
          <w:rFonts w:cs="Arial"/>
        </w:rPr>
        <w:t xml:space="preserve"> de </w:t>
      </w:r>
      <w:proofErr w:type="spellStart"/>
      <w:r w:rsidR="003D7C17" w:rsidRPr="003D7C17">
        <w:rPr>
          <w:rFonts w:cs="Arial"/>
        </w:rPr>
        <w:t>preparação</w:t>
      </w:r>
      <w:proofErr w:type="spellEnd"/>
      <w:r w:rsidR="003D7C17" w:rsidRPr="003D7C17">
        <w:rPr>
          <w:rFonts w:cs="Arial"/>
        </w:rPr>
        <w:t xml:space="preserve"> do </w:t>
      </w:r>
      <w:proofErr w:type="spellStart"/>
      <w:r w:rsidR="003D7C17" w:rsidRPr="003D7C17">
        <w:rPr>
          <w:rFonts w:cs="Arial"/>
        </w:rPr>
        <w:t>terreno</w:t>
      </w:r>
      <w:proofErr w:type="spellEnd"/>
      <w:r w:rsidR="003D7C17" w:rsidRPr="003D7C17">
        <w:rPr>
          <w:rFonts w:cs="Arial"/>
        </w:rPr>
        <w:t xml:space="preserve">, </w:t>
      </w:r>
      <w:proofErr w:type="spellStart"/>
      <w:r w:rsidR="003D7C17" w:rsidRPr="003D7C17">
        <w:rPr>
          <w:rFonts w:cs="Arial"/>
        </w:rPr>
        <w:t>infraestrutura</w:t>
      </w:r>
      <w:proofErr w:type="spellEnd"/>
      <w:r w:rsidR="003D7C17" w:rsidRPr="003D7C17">
        <w:rPr>
          <w:rFonts w:cs="Arial"/>
        </w:rPr>
        <w:t xml:space="preserve">, </w:t>
      </w:r>
      <w:proofErr w:type="spellStart"/>
      <w:r w:rsidR="003D7C17" w:rsidRPr="003D7C17">
        <w:rPr>
          <w:rFonts w:cs="Arial"/>
        </w:rPr>
        <w:t>drenagem</w:t>
      </w:r>
      <w:proofErr w:type="spellEnd"/>
      <w:r w:rsidR="003D7C17" w:rsidRPr="003D7C17">
        <w:rPr>
          <w:rFonts w:cs="Arial"/>
        </w:rPr>
        <w:t xml:space="preserve">, </w:t>
      </w:r>
      <w:proofErr w:type="spellStart"/>
      <w:r w:rsidR="003D7C17" w:rsidRPr="003D7C17">
        <w:rPr>
          <w:rFonts w:cs="Arial"/>
        </w:rPr>
        <w:t>instalação</w:t>
      </w:r>
      <w:proofErr w:type="spellEnd"/>
      <w:r w:rsidR="003D7C17" w:rsidRPr="003D7C17">
        <w:rPr>
          <w:rFonts w:cs="Arial"/>
        </w:rPr>
        <w:t xml:space="preserve"> da grama </w:t>
      </w:r>
      <w:proofErr w:type="spellStart"/>
      <w:r w:rsidR="003D7C17" w:rsidRPr="003D7C17">
        <w:rPr>
          <w:rFonts w:cs="Arial"/>
        </w:rPr>
        <w:t>sintética</w:t>
      </w:r>
      <w:proofErr w:type="spellEnd"/>
      <w:r w:rsidR="003D7C17" w:rsidRPr="003D7C17">
        <w:rPr>
          <w:rFonts w:cs="Arial"/>
        </w:rPr>
        <w:t xml:space="preserve">, </w:t>
      </w:r>
      <w:proofErr w:type="spellStart"/>
      <w:r w:rsidR="003D7C17" w:rsidRPr="003D7C17">
        <w:rPr>
          <w:rFonts w:cs="Arial"/>
        </w:rPr>
        <w:t>alambrado</w:t>
      </w:r>
      <w:proofErr w:type="spellEnd"/>
      <w:r w:rsidR="003D7C17" w:rsidRPr="003D7C17">
        <w:rPr>
          <w:rFonts w:cs="Arial"/>
        </w:rPr>
        <w:t xml:space="preserve">, </w:t>
      </w:r>
      <w:proofErr w:type="spellStart"/>
      <w:r w:rsidR="003D7C17" w:rsidRPr="003D7C17">
        <w:rPr>
          <w:rFonts w:cs="Arial"/>
        </w:rPr>
        <w:t>equipamentos</w:t>
      </w:r>
      <w:proofErr w:type="spellEnd"/>
      <w:r w:rsidR="003D7C17" w:rsidRPr="003D7C17">
        <w:rPr>
          <w:rFonts w:cs="Arial"/>
        </w:rPr>
        <w:t xml:space="preserve"> </w:t>
      </w:r>
      <w:proofErr w:type="spellStart"/>
      <w:r w:rsidR="003D7C17" w:rsidRPr="003D7C17">
        <w:rPr>
          <w:rFonts w:cs="Arial"/>
        </w:rPr>
        <w:t>esportivos</w:t>
      </w:r>
      <w:proofErr w:type="spellEnd"/>
      <w:r w:rsidR="003D7C17" w:rsidRPr="003D7C17">
        <w:rPr>
          <w:rFonts w:cs="Arial"/>
        </w:rPr>
        <w:t xml:space="preserve"> e </w:t>
      </w:r>
      <w:proofErr w:type="spellStart"/>
      <w:r w:rsidR="003D7C17" w:rsidRPr="003D7C17">
        <w:rPr>
          <w:rFonts w:cs="Arial"/>
        </w:rPr>
        <w:t>demais</w:t>
      </w:r>
      <w:proofErr w:type="spellEnd"/>
      <w:r w:rsidR="003D7C17" w:rsidRPr="003D7C17">
        <w:rPr>
          <w:rFonts w:cs="Arial"/>
        </w:rPr>
        <w:t xml:space="preserve"> </w:t>
      </w:r>
      <w:proofErr w:type="spellStart"/>
      <w:r w:rsidR="003D7C17" w:rsidRPr="003D7C17">
        <w:rPr>
          <w:rFonts w:cs="Arial"/>
        </w:rPr>
        <w:t>elementos</w:t>
      </w:r>
      <w:proofErr w:type="spellEnd"/>
      <w:r w:rsidR="003D7C17" w:rsidRPr="003D7C17">
        <w:rPr>
          <w:rFonts w:cs="Arial"/>
        </w:rPr>
        <w:t xml:space="preserve"> </w:t>
      </w:r>
      <w:proofErr w:type="spellStart"/>
      <w:r w:rsidR="003D7C17" w:rsidRPr="003D7C17">
        <w:rPr>
          <w:rFonts w:cs="Arial"/>
        </w:rPr>
        <w:t>necessários</w:t>
      </w:r>
      <w:proofErr w:type="spellEnd"/>
      <w:r w:rsidR="003D7C17" w:rsidRPr="003D7C17">
        <w:rPr>
          <w:rFonts w:cs="Arial"/>
        </w:rPr>
        <w:t xml:space="preserve"> </w:t>
      </w:r>
      <w:proofErr w:type="spellStart"/>
      <w:r w:rsidR="003D7C17" w:rsidRPr="003D7C17">
        <w:rPr>
          <w:rFonts w:cs="Arial"/>
        </w:rPr>
        <w:t>ao</w:t>
      </w:r>
      <w:proofErr w:type="spellEnd"/>
      <w:r w:rsidR="003D7C17" w:rsidRPr="003D7C17">
        <w:rPr>
          <w:rFonts w:cs="Arial"/>
        </w:rPr>
        <w:t xml:space="preserve"> </w:t>
      </w:r>
      <w:proofErr w:type="spellStart"/>
      <w:r w:rsidR="003D7C17" w:rsidRPr="003D7C17">
        <w:rPr>
          <w:rFonts w:cs="Arial"/>
        </w:rPr>
        <w:t>pleno</w:t>
      </w:r>
      <w:proofErr w:type="spellEnd"/>
      <w:r w:rsidR="003D7C17" w:rsidRPr="003D7C17">
        <w:rPr>
          <w:rFonts w:cs="Arial"/>
        </w:rPr>
        <w:t xml:space="preserve"> </w:t>
      </w:r>
      <w:proofErr w:type="spellStart"/>
      <w:r w:rsidR="003D7C17" w:rsidRPr="003D7C17">
        <w:rPr>
          <w:rFonts w:cs="Arial"/>
        </w:rPr>
        <w:t>funcionamento</w:t>
      </w:r>
      <w:proofErr w:type="spellEnd"/>
      <w:r w:rsidR="003D7C17" w:rsidRPr="003D7C17">
        <w:rPr>
          <w:rFonts w:cs="Arial"/>
        </w:rPr>
        <w:t xml:space="preserve"> do </w:t>
      </w:r>
      <w:proofErr w:type="spellStart"/>
      <w:r w:rsidR="003D7C17" w:rsidRPr="003D7C17">
        <w:rPr>
          <w:rFonts w:cs="Arial"/>
        </w:rPr>
        <w:t>equipamento</w:t>
      </w:r>
      <w:proofErr w:type="spellEnd"/>
      <w:r w:rsidR="003D7C17" w:rsidRPr="003D7C17">
        <w:rPr>
          <w:rFonts w:cs="Arial"/>
        </w:rPr>
        <w:t xml:space="preserve"> </w:t>
      </w:r>
      <w:proofErr w:type="spellStart"/>
      <w:r w:rsidR="003D7C17" w:rsidRPr="003D7C17">
        <w:rPr>
          <w:rFonts w:cs="Arial"/>
        </w:rPr>
        <w:t>público</w:t>
      </w:r>
      <w:proofErr w:type="spellEnd"/>
      <w:r w:rsidR="003D7C17" w:rsidRPr="003D7C17">
        <w:rPr>
          <w:rFonts w:cs="Arial"/>
        </w:rPr>
        <w:t>.</w:t>
      </w:r>
    </w:p>
    <w:p w14:paraId="47C4472F" w14:textId="54302ECD" w:rsidR="003D7C17" w:rsidRDefault="003D7C17" w:rsidP="00390860">
      <w:pPr>
        <w:pStyle w:val="Ttulo1"/>
        <w:jc w:val="both"/>
        <w:rPr>
          <w:rFonts w:ascii="Arial" w:eastAsia="Arial" w:hAnsi="Arial" w:cs="Arial"/>
          <w:b w:val="0"/>
          <w:bCs w:val="0"/>
          <w:color w:val="auto"/>
          <w:sz w:val="22"/>
          <w:szCs w:val="22"/>
        </w:rPr>
      </w:pPr>
      <w:r w:rsidRPr="003D7C17">
        <w:rPr>
          <w:rFonts w:ascii="Arial" w:eastAsia="Arial" w:hAnsi="Arial" w:cs="Arial"/>
          <w:b w:val="0"/>
          <w:bCs w:val="0"/>
          <w:color w:val="auto"/>
          <w:sz w:val="22"/>
          <w:szCs w:val="22"/>
        </w:rPr>
        <w:t xml:space="preserve">A </w:t>
      </w:r>
      <w:proofErr w:type="spellStart"/>
      <w:r w:rsidRPr="003D7C17">
        <w:rPr>
          <w:rFonts w:ascii="Arial" w:eastAsia="Arial" w:hAnsi="Arial" w:cs="Arial"/>
          <w:b w:val="0"/>
          <w:bCs w:val="0"/>
          <w:color w:val="auto"/>
          <w:sz w:val="22"/>
          <w:szCs w:val="22"/>
        </w:rPr>
        <w:t>solução</w:t>
      </w:r>
      <w:proofErr w:type="spellEnd"/>
      <w:r w:rsidRPr="003D7C17">
        <w:rPr>
          <w:rFonts w:ascii="Arial" w:eastAsia="Arial" w:hAnsi="Arial" w:cs="Arial"/>
          <w:b w:val="0"/>
          <w:bCs w:val="0"/>
          <w:color w:val="auto"/>
          <w:sz w:val="22"/>
          <w:szCs w:val="22"/>
        </w:rPr>
        <w:t xml:space="preserve"> </w:t>
      </w:r>
      <w:proofErr w:type="spellStart"/>
      <w:r w:rsidRPr="003D7C17">
        <w:rPr>
          <w:rFonts w:ascii="Arial" w:eastAsia="Arial" w:hAnsi="Arial" w:cs="Arial"/>
          <w:b w:val="0"/>
          <w:bCs w:val="0"/>
          <w:color w:val="auto"/>
          <w:sz w:val="22"/>
          <w:szCs w:val="22"/>
        </w:rPr>
        <w:t>foi</w:t>
      </w:r>
      <w:proofErr w:type="spellEnd"/>
      <w:r w:rsidRPr="003D7C17">
        <w:rPr>
          <w:rFonts w:ascii="Arial" w:eastAsia="Arial" w:hAnsi="Arial" w:cs="Arial"/>
          <w:b w:val="0"/>
          <w:bCs w:val="0"/>
          <w:color w:val="auto"/>
          <w:sz w:val="22"/>
          <w:szCs w:val="22"/>
        </w:rPr>
        <w:t xml:space="preserve"> </w:t>
      </w:r>
      <w:proofErr w:type="spellStart"/>
      <w:r w:rsidRPr="003D7C17">
        <w:rPr>
          <w:rFonts w:ascii="Arial" w:eastAsia="Arial" w:hAnsi="Arial" w:cs="Arial"/>
          <w:b w:val="0"/>
          <w:bCs w:val="0"/>
          <w:color w:val="auto"/>
          <w:sz w:val="22"/>
          <w:szCs w:val="22"/>
        </w:rPr>
        <w:t>definida</w:t>
      </w:r>
      <w:proofErr w:type="spellEnd"/>
      <w:r w:rsidRPr="003D7C17">
        <w:rPr>
          <w:rFonts w:ascii="Arial" w:eastAsia="Arial" w:hAnsi="Arial" w:cs="Arial"/>
          <w:b w:val="0"/>
          <w:bCs w:val="0"/>
          <w:color w:val="auto"/>
          <w:sz w:val="22"/>
          <w:szCs w:val="22"/>
        </w:rPr>
        <w:t xml:space="preserve"> por </w:t>
      </w:r>
      <w:proofErr w:type="spellStart"/>
      <w:r w:rsidRPr="003D7C17">
        <w:rPr>
          <w:rFonts w:ascii="Arial" w:eastAsia="Arial" w:hAnsi="Arial" w:cs="Arial"/>
          <w:b w:val="0"/>
          <w:bCs w:val="0"/>
          <w:color w:val="auto"/>
          <w:sz w:val="22"/>
          <w:szCs w:val="22"/>
        </w:rPr>
        <w:t>apresentar</w:t>
      </w:r>
      <w:proofErr w:type="spellEnd"/>
      <w:r w:rsidRPr="003D7C17">
        <w:rPr>
          <w:rFonts w:ascii="Arial" w:eastAsia="Arial" w:hAnsi="Arial" w:cs="Arial"/>
          <w:b w:val="0"/>
          <w:bCs w:val="0"/>
          <w:color w:val="auto"/>
          <w:sz w:val="22"/>
          <w:szCs w:val="22"/>
        </w:rPr>
        <w:t xml:space="preserve"> </w:t>
      </w:r>
      <w:proofErr w:type="spellStart"/>
      <w:r w:rsidRPr="003D7C17">
        <w:rPr>
          <w:rFonts w:ascii="Arial" w:eastAsia="Arial" w:hAnsi="Arial" w:cs="Arial"/>
          <w:b w:val="0"/>
          <w:bCs w:val="0"/>
          <w:color w:val="auto"/>
          <w:sz w:val="22"/>
          <w:szCs w:val="22"/>
        </w:rPr>
        <w:t>maior</w:t>
      </w:r>
      <w:proofErr w:type="spellEnd"/>
      <w:r w:rsidRPr="003D7C17">
        <w:rPr>
          <w:rFonts w:ascii="Arial" w:eastAsia="Arial" w:hAnsi="Arial" w:cs="Arial"/>
          <w:b w:val="0"/>
          <w:bCs w:val="0"/>
          <w:color w:val="auto"/>
          <w:sz w:val="22"/>
          <w:szCs w:val="22"/>
        </w:rPr>
        <w:t xml:space="preserve"> </w:t>
      </w:r>
      <w:proofErr w:type="spellStart"/>
      <w:r w:rsidRPr="003D7C17">
        <w:rPr>
          <w:rFonts w:ascii="Arial" w:eastAsia="Arial" w:hAnsi="Arial" w:cs="Arial"/>
          <w:b w:val="0"/>
          <w:bCs w:val="0"/>
          <w:color w:val="auto"/>
          <w:sz w:val="22"/>
          <w:szCs w:val="22"/>
        </w:rPr>
        <w:t>durabilidade</w:t>
      </w:r>
      <w:proofErr w:type="spellEnd"/>
      <w:r w:rsidRPr="003D7C17">
        <w:rPr>
          <w:rFonts w:ascii="Arial" w:eastAsia="Arial" w:hAnsi="Arial" w:cs="Arial"/>
          <w:b w:val="0"/>
          <w:bCs w:val="0"/>
          <w:color w:val="auto"/>
          <w:sz w:val="22"/>
          <w:szCs w:val="22"/>
        </w:rPr>
        <w:t xml:space="preserve">, </w:t>
      </w:r>
      <w:proofErr w:type="spellStart"/>
      <w:r w:rsidRPr="003D7C17">
        <w:rPr>
          <w:rFonts w:ascii="Arial" w:eastAsia="Arial" w:hAnsi="Arial" w:cs="Arial"/>
          <w:b w:val="0"/>
          <w:bCs w:val="0"/>
          <w:color w:val="auto"/>
          <w:sz w:val="22"/>
          <w:szCs w:val="22"/>
        </w:rPr>
        <w:t>menor</w:t>
      </w:r>
      <w:proofErr w:type="spellEnd"/>
      <w:r w:rsidRPr="003D7C17">
        <w:rPr>
          <w:rFonts w:ascii="Arial" w:eastAsia="Arial" w:hAnsi="Arial" w:cs="Arial"/>
          <w:b w:val="0"/>
          <w:bCs w:val="0"/>
          <w:color w:val="auto"/>
          <w:sz w:val="22"/>
          <w:szCs w:val="22"/>
        </w:rPr>
        <w:t xml:space="preserve"> </w:t>
      </w:r>
      <w:proofErr w:type="spellStart"/>
      <w:r w:rsidRPr="003D7C17">
        <w:rPr>
          <w:rFonts w:ascii="Arial" w:eastAsia="Arial" w:hAnsi="Arial" w:cs="Arial"/>
          <w:b w:val="0"/>
          <w:bCs w:val="0"/>
          <w:color w:val="auto"/>
          <w:sz w:val="22"/>
          <w:szCs w:val="22"/>
        </w:rPr>
        <w:t>necessidade</w:t>
      </w:r>
      <w:proofErr w:type="spellEnd"/>
      <w:r w:rsidRPr="003D7C17">
        <w:rPr>
          <w:rFonts w:ascii="Arial" w:eastAsia="Arial" w:hAnsi="Arial" w:cs="Arial"/>
          <w:b w:val="0"/>
          <w:bCs w:val="0"/>
          <w:color w:val="auto"/>
          <w:sz w:val="22"/>
          <w:szCs w:val="22"/>
        </w:rPr>
        <w:t xml:space="preserve"> de </w:t>
      </w:r>
      <w:proofErr w:type="spellStart"/>
      <w:r w:rsidRPr="003D7C17">
        <w:rPr>
          <w:rFonts w:ascii="Arial" w:eastAsia="Arial" w:hAnsi="Arial" w:cs="Arial"/>
          <w:b w:val="0"/>
          <w:bCs w:val="0"/>
          <w:color w:val="auto"/>
          <w:sz w:val="22"/>
          <w:szCs w:val="22"/>
        </w:rPr>
        <w:t>manutenção</w:t>
      </w:r>
      <w:proofErr w:type="spellEnd"/>
      <w:r w:rsidRPr="003D7C17">
        <w:rPr>
          <w:rFonts w:ascii="Arial" w:eastAsia="Arial" w:hAnsi="Arial" w:cs="Arial"/>
          <w:b w:val="0"/>
          <w:bCs w:val="0"/>
          <w:color w:val="auto"/>
          <w:sz w:val="22"/>
          <w:szCs w:val="22"/>
        </w:rPr>
        <w:t xml:space="preserve"> e </w:t>
      </w:r>
      <w:proofErr w:type="spellStart"/>
      <w:r w:rsidRPr="003D7C17">
        <w:rPr>
          <w:rFonts w:ascii="Arial" w:eastAsia="Arial" w:hAnsi="Arial" w:cs="Arial"/>
          <w:b w:val="0"/>
          <w:bCs w:val="0"/>
          <w:color w:val="auto"/>
          <w:sz w:val="22"/>
          <w:szCs w:val="22"/>
        </w:rPr>
        <w:t>melhores</w:t>
      </w:r>
      <w:proofErr w:type="spellEnd"/>
      <w:r w:rsidRPr="003D7C17">
        <w:rPr>
          <w:rFonts w:ascii="Arial" w:eastAsia="Arial" w:hAnsi="Arial" w:cs="Arial"/>
          <w:b w:val="0"/>
          <w:bCs w:val="0"/>
          <w:color w:val="auto"/>
          <w:sz w:val="22"/>
          <w:szCs w:val="22"/>
        </w:rPr>
        <w:t xml:space="preserve"> </w:t>
      </w:r>
      <w:proofErr w:type="spellStart"/>
      <w:r w:rsidRPr="003D7C17">
        <w:rPr>
          <w:rFonts w:ascii="Arial" w:eastAsia="Arial" w:hAnsi="Arial" w:cs="Arial"/>
          <w:b w:val="0"/>
          <w:bCs w:val="0"/>
          <w:color w:val="auto"/>
          <w:sz w:val="22"/>
          <w:szCs w:val="22"/>
        </w:rPr>
        <w:t>condições</w:t>
      </w:r>
      <w:proofErr w:type="spellEnd"/>
      <w:r w:rsidRPr="003D7C17">
        <w:rPr>
          <w:rFonts w:ascii="Arial" w:eastAsia="Arial" w:hAnsi="Arial" w:cs="Arial"/>
          <w:b w:val="0"/>
          <w:bCs w:val="0"/>
          <w:color w:val="auto"/>
          <w:sz w:val="22"/>
          <w:szCs w:val="22"/>
        </w:rPr>
        <w:t xml:space="preserve"> de </w:t>
      </w:r>
      <w:proofErr w:type="spellStart"/>
      <w:r w:rsidRPr="003D7C17">
        <w:rPr>
          <w:rFonts w:ascii="Arial" w:eastAsia="Arial" w:hAnsi="Arial" w:cs="Arial"/>
          <w:b w:val="0"/>
          <w:bCs w:val="0"/>
          <w:color w:val="auto"/>
          <w:sz w:val="22"/>
          <w:szCs w:val="22"/>
        </w:rPr>
        <w:t>utilização</w:t>
      </w:r>
      <w:proofErr w:type="spellEnd"/>
      <w:r w:rsidRPr="003D7C17">
        <w:rPr>
          <w:rFonts w:ascii="Arial" w:eastAsia="Arial" w:hAnsi="Arial" w:cs="Arial"/>
          <w:b w:val="0"/>
          <w:bCs w:val="0"/>
          <w:color w:val="auto"/>
          <w:sz w:val="22"/>
          <w:szCs w:val="22"/>
        </w:rPr>
        <w:t xml:space="preserve"> </w:t>
      </w:r>
      <w:proofErr w:type="spellStart"/>
      <w:r w:rsidRPr="003D7C17">
        <w:rPr>
          <w:rFonts w:ascii="Arial" w:eastAsia="Arial" w:hAnsi="Arial" w:cs="Arial"/>
          <w:b w:val="0"/>
          <w:bCs w:val="0"/>
          <w:color w:val="auto"/>
          <w:sz w:val="22"/>
          <w:szCs w:val="22"/>
        </w:rPr>
        <w:t>ao</w:t>
      </w:r>
      <w:proofErr w:type="spellEnd"/>
      <w:r w:rsidRPr="003D7C17">
        <w:rPr>
          <w:rFonts w:ascii="Arial" w:eastAsia="Arial" w:hAnsi="Arial" w:cs="Arial"/>
          <w:b w:val="0"/>
          <w:bCs w:val="0"/>
          <w:color w:val="auto"/>
          <w:sz w:val="22"/>
          <w:szCs w:val="22"/>
        </w:rPr>
        <w:t xml:space="preserve"> </w:t>
      </w:r>
      <w:proofErr w:type="spellStart"/>
      <w:r w:rsidRPr="003D7C17">
        <w:rPr>
          <w:rFonts w:ascii="Arial" w:eastAsia="Arial" w:hAnsi="Arial" w:cs="Arial"/>
          <w:b w:val="0"/>
          <w:bCs w:val="0"/>
          <w:color w:val="auto"/>
          <w:sz w:val="22"/>
          <w:szCs w:val="22"/>
        </w:rPr>
        <w:t>longo</w:t>
      </w:r>
      <w:proofErr w:type="spellEnd"/>
      <w:r w:rsidRPr="003D7C17">
        <w:rPr>
          <w:rFonts w:ascii="Arial" w:eastAsia="Arial" w:hAnsi="Arial" w:cs="Arial"/>
          <w:b w:val="0"/>
          <w:bCs w:val="0"/>
          <w:color w:val="auto"/>
          <w:sz w:val="22"/>
          <w:szCs w:val="22"/>
        </w:rPr>
        <w:t xml:space="preserve"> do </w:t>
      </w:r>
      <w:proofErr w:type="spellStart"/>
      <w:r w:rsidRPr="003D7C17">
        <w:rPr>
          <w:rFonts w:ascii="Arial" w:eastAsia="Arial" w:hAnsi="Arial" w:cs="Arial"/>
          <w:b w:val="0"/>
          <w:bCs w:val="0"/>
          <w:color w:val="auto"/>
          <w:sz w:val="22"/>
          <w:szCs w:val="22"/>
        </w:rPr>
        <w:t>ano</w:t>
      </w:r>
      <w:proofErr w:type="spellEnd"/>
      <w:r w:rsidRPr="003D7C17">
        <w:rPr>
          <w:rFonts w:ascii="Arial" w:eastAsia="Arial" w:hAnsi="Arial" w:cs="Arial"/>
          <w:b w:val="0"/>
          <w:bCs w:val="0"/>
          <w:color w:val="auto"/>
          <w:sz w:val="22"/>
          <w:szCs w:val="22"/>
        </w:rPr>
        <w:t xml:space="preserve">, </w:t>
      </w:r>
      <w:proofErr w:type="spellStart"/>
      <w:r w:rsidRPr="003D7C17">
        <w:rPr>
          <w:rFonts w:ascii="Arial" w:eastAsia="Arial" w:hAnsi="Arial" w:cs="Arial"/>
          <w:b w:val="0"/>
          <w:bCs w:val="0"/>
          <w:color w:val="auto"/>
          <w:sz w:val="22"/>
          <w:szCs w:val="22"/>
        </w:rPr>
        <w:t>garantindo</w:t>
      </w:r>
      <w:proofErr w:type="spellEnd"/>
      <w:r w:rsidRPr="003D7C17">
        <w:rPr>
          <w:rFonts w:ascii="Arial" w:eastAsia="Arial" w:hAnsi="Arial" w:cs="Arial"/>
          <w:b w:val="0"/>
          <w:bCs w:val="0"/>
          <w:color w:val="auto"/>
          <w:sz w:val="22"/>
          <w:szCs w:val="22"/>
        </w:rPr>
        <w:t xml:space="preserve"> um </w:t>
      </w:r>
      <w:proofErr w:type="spellStart"/>
      <w:r w:rsidRPr="003D7C17">
        <w:rPr>
          <w:rFonts w:ascii="Arial" w:eastAsia="Arial" w:hAnsi="Arial" w:cs="Arial"/>
          <w:b w:val="0"/>
          <w:bCs w:val="0"/>
          <w:color w:val="auto"/>
          <w:sz w:val="22"/>
          <w:szCs w:val="22"/>
        </w:rPr>
        <w:t>espaço</w:t>
      </w:r>
      <w:proofErr w:type="spellEnd"/>
      <w:r w:rsidRPr="003D7C17">
        <w:rPr>
          <w:rFonts w:ascii="Arial" w:eastAsia="Arial" w:hAnsi="Arial" w:cs="Arial"/>
          <w:b w:val="0"/>
          <w:bCs w:val="0"/>
          <w:color w:val="auto"/>
          <w:sz w:val="22"/>
          <w:szCs w:val="22"/>
        </w:rPr>
        <w:t xml:space="preserve"> </w:t>
      </w:r>
      <w:proofErr w:type="spellStart"/>
      <w:r w:rsidRPr="003D7C17">
        <w:rPr>
          <w:rFonts w:ascii="Arial" w:eastAsia="Arial" w:hAnsi="Arial" w:cs="Arial"/>
          <w:b w:val="0"/>
          <w:bCs w:val="0"/>
          <w:color w:val="auto"/>
          <w:sz w:val="22"/>
          <w:szCs w:val="22"/>
        </w:rPr>
        <w:t>adequado</w:t>
      </w:r>
      <w:proofErr w:type="spellEnd"/>
      <w:r w:rsidRPr="003D7C17">
        <w:rPr>
          <w:rFonts w:ascii="Arial" w:eastAsia="Arial" w:hAnsi="Arial" w:cs="Arial"/>
          <w:b w:val="0"/>
          <w:bCs w:val="0"/>
          <w:color w:val="auto"/>
          <w:sz w:val="22"/>
          <w:szCs w:val="22"/>
        </w:rPr>
        <w:t xml:space="preserve"> para a </w:t>
      </w:r>
      <w:proofErr w:type="spellStart"/>
      <w:r w:rsidRPr="003D7C17">
        <w:rPr>
          <w:rFonts w:ascii="Arial" w:eastAsia="Arial" w:hAnsi="Arial" w:cs="Arial"/>
          <w:b w:val="0"/>
          <w:bCs w:val="0"/>
          <w:color w:val="auto"/>
          <w:sz w:val="22"/>
          <w:szCs w:val="22"/>
        </w:rPr>
        <w:t>prática</w:t>
      </w:r>
      <w:proofErr w:type="spellEnd"/>
      <w:r w:rsidRPr="003D7C17">
        <w:rPr>
          <w:rFonts w:ascii="Arial" w:eastAsia="Arial" w:hAnsi="Arial" w:cs="Arial"/>
          <w:b w:val="0"/>
          <w:bCs w:val="0"/>
          <w:color w:val="auto"/>
          <w:sz w:val="22"/>
          <w:szCs w:val="22"/>
        </w:rPr>
        <w:t xml:space="preserve"> </w:t>
      </w:r>
      <w:proofErr w:type="spellStart"/>
      <w:r w:rsidRPr="003D7C17">
        <w:rPr>
          <w:rFonts w:ascii="Arial" w:eastAsia="Arial" w:hAnsi="Arial" w:cs="Arial"/>
          <w:b w:val="0"/>
          <w:bCs w:val="0"/>
          <w:color w:val="auto"/>
          <w:sz w:val="22"/>
          <w:szCs w:val="22"/>
        </w:rPr>
        <w:t>esportiva</w:t>
      </w:r>
      <w:proofErr w:type="spellEnd"/>
      <w:r w:rsidRPr="003D7C17">
        <w:rPr>
          <w:rFonts w:ascii="Arial" w:eastAsia="Arial" w:hAnsi="Arial" w:cs="Arial"/>
          <w:b w:val="0"/>
          <w:bCs w:val="0"/>
          <w:color w:val="auto"/>
          <w:sz w:val="22"/>
          <w:szCs w:val="22"/>
        </w:rPr>
        <w:t xml:space="preserve">, </w:t>
      </w:r>
      <w:proofErr w:type="spellStart"/>
      <w:r w:rsidRPr="003D7C17">
        <w:rPr>
          <w:rFonts w:ascii="Arial" w:eastAsia="Arial" w:hAnsi="Arial" w:cs="Arial"/>
          <w:b w:val="0"/>
          <w:bCs w:val="0"/>
          <w:color w:val="auto"/>
          <w:sz w:val="22"/>
          <w:szCs w:val="22"/>
        </w:rPr>
        <w:t>lazer</w:t>
      </w:r>
      <w:proofErr w:type="spellEnd"/>
      <w:r w:rsidRPr="003D7C17">
        <w:rPr>
          <w:rFonts w:ascii="Arial" w:eastAsia="Arial" w:hAnsi="Arial" w:cs="Arial"/>
          <w:b w:val="0"/>
          <w:bCs w:val="0"/>
          <w:color w:val="auto"/>
          <w:sz w:val="22"/>
          <w:szCs w:val="22"/>
        </w:rPr>
        <w:t xml:space="preserve"> e </w:t>
      </w:r>
      <w:proofErr w:type="spellStart"/>
      <w:r w:rsidRPr="003D7C17">
        <w:rPr>
          <w:rFonts w:ascii="Arial" w:eastAsia="Arial" w:hAnsi="Arial" w:cs="Arial"/>
          <w:b w:val="0"/>
          <w:bCs w:val="0"/>
          <w:color w:val="auto"/>
          <w:sz w:val="22"/>
          <w:szCs w:val="22"/>
        </w:rPr>
        <w:t>integração</w:t>
      </w:r>
      <w:proofErr w:type="spellEnd"/>
      <w:r w:rsidRPr="003D7C17">
        <w:rPr>
          <w:rFonts w:ascii="Arial" w:eastAsia="Arial" w:hAnsi="Arial" w:cs="Arial"/>
          <w:b w:val="0"/>
          <w:bCs w:val="0"/>
          <w:color w:val="auto"/>
          <w:sz w:val="22"/>
          <w:szCs w:val="22"/>
        </w:rPr>
        <w:t xml:space="preserve"> social da </w:t>
      </w:r>
      <w:proofErr w:type="spellStart"/>
      <w:r w:rsidRPr="003D7C17">
        <w:rPr>
          <w:rFonts w:ascii="Arial" w:eastAsia="Arial" w:hAnsi="Arial" w:cs="Arial"/>
          <w:b w:val="0"/>
          <w:bCs w:val="0"/>
          <w:color w:val="auto"/>
          <w:sz w:val="22"/>
          <w:szCs w:val="22"/>
        </w:rPr>
        <w:t>comunidade</w:t>
      </w:r>
      <w:proofErr w:type="spellEnd"/>
      <w:r w:rsidRPr="003D7C17">
        <w:rPr>
          <w:rFonts w:ascii="Arial" w:eastAsia="Arial" w:hAnsi="Arial" w:cs="Arial"/>
          <w:b w:val="0"/>
          <w:bCs w:val="0"/>
          <w:color w:val="auto"/>
          <w:sz w:val="22"/>
          <w:szCs w:val="22"/>
        </w:rPr>
        <w:t xml:space="preserve">, </w:t>
      </w:r>
      <w:proofErr w:type="spellStart"/>
      <w:r w:rsidRPr="003D7C17">
        <w:rPr>
          <w:rFonts w:ascii="Arial" w:eastAsia="Arial" w:hAnsi="Arial" w:cs="Arial"/>
          <w:b w:val="0"/>
          <w:bCs w:val="0"/>
          <w:color w:val="auto"/>
          <w:sz w:val="22"/>
          <w:szCs w:val="22"/>
        </w:rPr>
        <w:t>atendendo</w:t>
      </w:r>
      <w:proofErr w:type="spellEnd"/>
      <w:r w:rsidRPr="003D7C17">
        <w:rPr>
          <w:rFonts w:ascii="Arial" w:eastAsia="Arial" w:hAnsi="Arial" w:cs="Arial"/>
          <w:b w:val="0"/>
          <w:bCs w:val="0"/>
          <w:color w:val="auto"/>
          <w:sz w:val="22"/>
          <w:szCs w:val="22"/>
        </w:rPr>
        <w:t xml:space="preserve"> de forma </w:t>
      </w:r>
      <w:proofErr w:type="spellStart"/>
      <w:r w:rsidRPr="003D7C17">
        <w:rPr>
          <w:rFonts w:ascii="Arial" w:eastAsia="Arial" w:hAnsi="Arial" w:cs="Arial"/>
          <w:b w:val="0"/>
          <w:bCs w:val="0"/>
          <w:color w:val="auto"/>
          <w:sz w:val="22"/>
          <w:szCs w:val="22"/>
        </w:rPr>
        <w:t>eficiente</w:t>
      </w:r>
      <w:proofErr w:type="spellEnd"/>
      <w:r w:rsidRPr="003D7C17">
        <w:rPr>
          <w:rFonts w:ascii="Arial" w:eastAsia="Arial" w:hAnsi="Arial" w:cs="Arial"/>
          <w:b w:val="0"/>
          <w:bCs w:val="0"/>
          <w:color w:val="auto"/>
          <w:sz w:val="22"/>
          <w:szCs w:val="22"/>
        </w:rPr>
        <w:t xml:space="preserve"> </w:t>
      </w:r>
      <w:proofErr w:type="spellStart"/>
      <w:r w:rsidRPr="003D7C17">
        <w:rPr>
          <w:rFonts w:ascii="Arial" w:eastAsia="Arial" w:hAnsi="Arial" w:cs="Arial"/>
          <w:b w:val="0"/>
          <w:bCs w:val="0"/>
          <w:color w:val="auto"/>
          <w:sz w:val="22"/>
          <w:szCs w:val="22"/>
        </w:rPr>
        <w:t>ao</w:t>
      </w:r>
      <w:proofErr w:type="spellEnd"/>
      <w:r w:rsidRPr="003D7C17">
        <w:rPr>
          <w:rFonts w:ascii="Arial" w:eastAsia="Arial" w:hAnsi="Arial" w:cs="Arial"/>
          <w:b w:val="0"/>
          <w:bCs w:val="0"/>
          <w:color w:val="auto"/>
          <w:sz w:val="22"/>
          <w:szCs w:val="22"/>
        </w:rPr>
        <w:t xml:space="preserve"> interesse </w:t>
      </w:r>
      <w:proofErr w:type="spellStart"/>
      <w:r w:rsidRPr="003D7C17">
        <w:rPr>
          <w:rFonts w:ascii="Arial" w:eastAsia="Arial" w:hAnsi="Arial" w:cs="Arial"/>
          <w:b w:val="0"/>
          <w:bCs w:val="0"/>
          <w:color w:val="auto"/>
          <w:sz w:val="22"/>
          <w:szCs w:val="22"/>
        </w:rPr>
        <w:t>público</w:t>
      </w:r>
      <w:proofErr w:type="spellEnd"/>
      <w:r w:rsidRPr="003D7C17">
        <w:rPr>
          <w:rFonts w:ascii="Arial" w:eastAsia="Arial" w:hAnsi="Arial" w:cs="Arial"/>
          <w:b w:val="0"/>
          <w:bCs w:val="0"/>
          <w:color w:val="auto"/>
          <w:sz w:val="22"/>
          <w:szCs w:val="22"/>
        </w:rPr>
        <w:t xml:space="preserve"> e </w:t>
      </w:r>
      <w:proofErr w:type="spellStart"/>
      <w:r w:rsidRPr="003D7C17">
        <w:rPr>
          <w:rFonts w:ascii="Arial" w:eastAsia="Arial" w:hAnsi="Arial" w:cs="Arial"/>
          <w:b w:val="0"/>
          <w:bCs w:val="0"/>
          <w:color w:val="auto"/>
          <w:sz w:val="22"/>
          <w:szCs w:val="22"/>
        </w:rPr>
        <w:t>às</w:t>
      </w:r>
      <w:proofErr w:type="spellEnd"/>
      <w:r w:rsidRPr="003D7C17">
        <w:rPr>
          <w:rFonts w:ascii="Arial" w:eastAsia="Arial" w:hAnsi="Arial" w:cs="Arial"/>
          <w:b w:val="0"/>
          <w:bCs w:val="0"/>
          <w:color w:val="auto"/>
          <w:sz w:val="22"/>
          <w:szCs w:val="22"/>
        </w:rPr>
        <w:t xml:space="preserve"> </w:t>
      </w:r>
      <w:proofErr w:type="spellStart"/>
      <w:r w:rsidRPr="003D7C17">
        <w:rPr>
          <w:rFonts w:ascii="Arial" w:eastAsia="Arial" w:hAnsi="Arial" w:cs="Arial"/>
          <w:b w:val="0"/>
          <w:bCs w:val="0"/>
          <w:color w:val="auto"/>
          <w:sz w:val="22"/>
          <w:szCs w:val="22"/>
        </w:rPr>
        <w:t>necessidades</w:t>
      </w:r>
      <w:proofErr w:type="spellEnd"/>
      <w:r w:rsidRPr="003D7C17">
        <w:rPr>
          <w:rFonts w:ascii="Arial" w:eastAsia="Arial" w:hAnsi="Arial" w:cs="Arial"/>
          <w:b w:val="0"/>
          <w:bCs w:val="0"/>
          <w:color w:val="auto"/>
          <w:sz w:val="22"/>
          <w:szCs w:val="22"/>
        </w:rPr>
        <w:t xml:space="preserve"> da </w:t>
      </w:r>
      <w:proofErr w:type="spellStart"/>
      <w:r w:rsidRPr="003D7C17">
        <w:rPr>
          <w:rFonts w:ascii="Arial" w:eastAsia="Arial" w:hAnsi="Arial" w:cs="Arial"/>
          <w:b w:val="0"/>
          <w:bCs w:val="0"/>
          <w:color w:val="auto"/>
          <w:sz w:val="22"/>
          <w:szCs w:val="22"/>
        </w:rPr>
        <w:t>população</w:t>
      </w:r>
      <w:proofErr w:type="spellEnd"/>
      <w:r w:rsidRPr="003D7C17">
        <w:rPr>
          <w:rFonts w:ascii="Arial" w:eastAsia="Arial" w:hAnsi="Arial" w:cs="Arial"/>
          <w:b w:val="0"/>
          <w:bCs w:val="0"/>
          <w:color w:val="auto"/>
          <w:sz w:val="22"/>
          <w:szCs w:val="22"/>
        </w:rPr>
        <w:t xml:space="preserve"> local.</w:t>
      </w:r>
    </w:p>
    <w:p w14:paraId="578048E9" w14:textId="77777777" w:rsidR="008A6A08" w:rsidRPr="008A6A08" w:rsidRDefault="008A6A08" w:rsidP="008A6A08"/>
    <w:p w14:paraId="0D1FFAE2" w14:textId="6A5B3319" w:rsidR="00F92891" w:rsidRPr="00073B7D" w:rsidRDefault="00A3658F">
      <w:pPr>
        <w:pStyle w:val="Ttulo1"/>
        <w:rPr>
          <w:rFonts w:ascii="Arial" w:hAnsi="Arial" w:cs="Arial"/>
        </w:rPr>
      </w:pPr>
      <w:r w:rsidRPr="00073B7D">
        <w:rPr>
          <w:rFonts w:ascii="Arial" w:hAnsi="Arial" w:cs="Arial"/>
        </w:rPr>
        <w:t>9. JUSTIFICATIVA PARA O PARCELAMENTO OU NÃO DA CONTRATAÇÃO</w:t>
      </w:r>
    </w:p>
    <w:p w14:paraId="5249ED12" w14:textId="7A136E3D" w:rsidR="00F92891" w:rsidRPr="00073B7D" w:rsidRDefault="00DA77F3">
      <w:pPr>
        <w:jc w:val="both"/>
        <w:rPr>
          <w:rFonts w:cs="Arial"/>
        </w:rPr>
      </w:pPr>
      <w:r w:rsidRPr="00073B7D">
        <w:rPr>
          <w:rFonts w:cs="Arial"/>
        </w:rPr>
        <w:t xml:space="preserve">No </w:t>
      </w:r>
      <w:proofErr w:type="spellStart"/>
      <w:r w:rsidRPr="00073B7D">
        <w:rPr>
          <w:rFonts w:cs="Arial"/>
        </w:rPr>
        <w:t>caso</w:t>
      </w:r>
      <w:proofErr w:type="spellEnd"/>
      <w:r w:rsidRPr="00073B7D">
        <w:rPr>
          <w:rFonts w:cs="Arial"/>
        </w:rPr>
        <w:t xml:space="preserve"> </w:t>
      </w:r>
      <w:proofErr w:type="spellStart"/>
      <w:r w:rsidRPr="00073B7D">
        <w:rPr>
          <w:rFonts w:cs="Arial"/>
        </w:rPr>
        <w:t>concreto</w:t>
      </w:r>
      <w:proofErr w:type="spellEnd"/>
      <w:r w:rsidRPr="00073B7D">
        <w:rPr>
          <w:rFonts w:cs="Arial"/>
        </w:rPr>
        <w:t xml:space="preserve">, </w:t>
      </w:r>
      <w:proofErr w:type="spellStart"/>
      <w:r w:rsidRPr="00073B7D">
        <w:rPr>
          <w:rFonts w:cs="Arial"/>
        </w:rPr>
        <w:t>conclui</w:t>
      </w:r>
      <w:proofErr w:type="spellEnd"/>
      <w:r w:rsidRPr="00073B7D">
        <w:rPr>
          <w:rFonts w:cs="Arial"/>
        </w:rPr>
        <w:t xml:space="preserve">-se </w:t>
      </w:r>
      <w:proofErr w:type="spellStart"/>
      <w:r w:rsidRPr="00073B7D">
        <w:rPr>
          <w:rFonts w:cs="Arial"/>
        </w:rPr>
        <w:t>preliminarmente</w:t>
      </w:r>
      <w:proofErr w:type="spellEnd"/>
      <w:r w:rsidRPr="00073B7D">
        <w:rPr>
          <w:rFonts w:cs="Arial"/>
        </w:rPr>
        <w:t xml:space="preserve"> que: </w:t>
      </w:r>
    </w:p>
    <w:p w14:paraId="4053FA02" w14:textId="670B174D" w:rsidR="00F92891" w:rsidRDefault="00DA77F3">
      <w:pPr>
        <w:pStyle w:val="Commarcadores"/>
        <w:jc w:val="both"/>
        <w:rPr>
          <w:rFonts w:cs="Arial"/>
        </w:rPr>
      </w:pPr>
      <w:r w:rsidRPr="00073B7D">
        <w:rPr>
          <w:rFonts w:cs="Arial"/>
        </w:rPr>
        <w:lastRenderedPageBreak/>
        <w:t xml:space="preserve">O </w:t>
      </w:r>
      <w:proofErr w:type="spellStart"/>
      <w:r w:rsidRPr="00073B7D">
        <w:rPr>
          <w:rFonts w:cs="Arial"/>
        </w:rPr>
        <w:t>parcelamento</w:t>
      </w:r>
      <w:proofErr w:type="spellEnd"/>
      <w:r w:rsidRPr="00073B7D">
        <w:rPr>
          <w:rFonts w:cs="Arial"/>
        </w:rPr>
        <w:t xml:space="preserve"> </w:t>
      </w:r>
      <w:proofErr w:type="spellStart"/>
      <w:r w:rsidRPr="00073B7D">
        <w:rPr>
          <w:rFonts w:cs="Arial"/>
        </w:rPr>
        <w:t>não</w:t>
      </w:r>
      <w:proofErr w:type="spellEnd"/>
      <w:r w:rsidRPr="00073B7D">
        <w:rPr>
          <w:rFonts w:cs="Arial"/>
        </w:rPr>
        <w:t xml:space="preserve"> é </w:t>
      </w:r>
      <w:proofErr w:type="spellStart"/>
      <w:r w:rsidRPr="00073B7D">
        <w:rPr>
          <w:rFonts w:cs="Arial"/>
        </w:rPr>
        <w:t>recomendável</w:t>
      </w:r>
      <w:proofErr w:type="spellEnd"/>
      <w:r w:rsidRPr="00073B7D">
        <w:rPr>
          <w:rFonts w:cs="Arial"/>
        </w:rPr>
        <w:t xml:space="preserve">, pois </w:t>
      </w:r>
      <w:proofErr w:type="gramStart"/>
      <w:r w:rsidRPr="00073B7D">
        <w:rPr>
          <w:rFonts w:cs="Arial"/>
        </w:rPr>
        <w:t>a</w:t>
      </w:r>
      <w:proofErr w:type="gramEnd"/>
      <w:r w:rsidRPr="00073B7D">
        <w:rPr>
          <w:rFonts w:cs="Arial"/>
        </w:rPr>
        <w:t xml:space="preserve"> </w:t>
      </w:r>
      <w:proofErr w:type="spellStart"/>
      <w:r w:rsidRPr="00073B7D">
        <w:rPr>
          <w:rFonts w:cs="Arial"/>
        </w:rPr>
        <w:t>execução</w:t>
      </w:r>
      <w:proofErr w:type="spellEnd"/>
      <w:r w:rsidRPr="00073B7D">
        <w:rPr>
          <w:rFonts w:cs="Arial"/>
        </w:rPr>
        <w:t xml:space="preserve"> </w:t>
      </w:r>
      <w:proofErr w:type="spellStart"/>
      <w:r w:rsidRPr="00073B7D">
        <w:rPr>
          <w:rFonts w:cs="Arial"/>
        </w:rPr>
        <w:t>integrada</w:t>
      </w:r>
      <w:proofErr w:type="spellEnd"/>
      <w:r w:rsidRPr="00073B7D">
        <w:rPr>
          <w:rFonts w:cs="Arial"/>
        </w:rPr>
        <w:t xml:space="preserve"> se </w:t>
      </w:r>
      <w:proofErr w:type="spellStart"/>
      <w:r w:rsidRPr="00073B7D">
        <w:rPr>
          <w:rFonts w:cs="Arial"/>
        </w:rPr>
        <w:t>mostra</w:t>
      </w:r>
      <w:proofErr w:type="spellEnd"/>
      <w:r w:rsidRPr="00073B7D">
        <w:rPr>
          <w:rFonts w:cs="Arial"/>
        </w:rPr>
        <w:t xml:space="preserve"> </w:t>
      </w:r>
      <w:proofErr w:type="spellStart"/>
      <w:r w:rsidRPr="00073B7D">
        <w:rPr>
          <w:rFonts w:cs="Arial"/>
        </w:rPr>
        <w:t>necessária</w:t>
      </w:r>
      <w:proofErr w:type="spellEnd"/>
      <w:r w:rsidRPr="00073B7D">
        <w:rPr>
          <w:rFonts w:cs="Arial"/>
        </w:rPr>
        <w:t xml:space="preserve"> para </w:t>
      </w:r>
      <w:proofErr w:type="spellStart"/>
      <w:r w:rsidRPr="001F4E80">
        <w:rPr>
          <w:rFonts w:cs="Arial"/>
        </w:rPr>
        <w:t>compatibilidade</w:t>
      </w:r>
      <w:proofErr w:type="spellEnd"/>
      <w:r w:rsidRPr="001F4E80">
        <w:rPr>
          <w:rFonts w:cs="Arial"/>
        </w:rPr>
        <w:t xml:space="preserve"> </w:t>
      </w:r>
      <w:proofErr w:type="spellStart"/>
      <w:r w:rsidRPr="001F4E80">
        <w:rPr>
          <w:rFonts w:cs="Arial"/>
        </w:rPr>
        <w:t>técnica</w:t>
      </w:r>
      <w:proofErr w:type="spellEnd"/>
      <w:r w:rsidRPr="001F4E80">
        <w:rPr>
          <w:rFonts w:cs="Arial"/>
        </w:rPr>
        <w:t xml:space="preserve">, </w:t>
      </w:r>
      <w:proofErr w:type="spellStart"/>
      <w:r w:rsidRPr="001F4E80">
        <w:rPr>
          <w:rFonts w:cs="Arial"/>
        </w:rPr>
        <w:t>responsabilidade</w:t>
      </w:r>
      <w:proofErr w:type="spellEnd"/>
      <w:r w:rsidRPr="001F4E80">
        <w:rPr>
          <w:rFonts w:cs="Arial"/>
        </w:rPr>
        <w:t xml:space="preserve"> </w:t>
      </w:r>
      <w:proofErr w:type="spellStart"/>
      <w:r w:rsidRPr="001F4E80">
        <w:rPr>
          <w:rFonts w:cs="Arial"/>
        </w:rPr>
        <w:t>única</w:t>
      </w:r>
      <w:proofErr w:type="spellEnd"/>
      <w:r w:rsidRPr="001F4E80">
        <w:rPr>
          <w:rFonts w:cs="Arial"/>
        </w:rPr>
        <w:t xml:space="preserve">, </w:t>
      </w:r>
      <w:proofErr w:type="spellStart"/>
      <w:r w:rsidRPr="001F4E80">
        <w:rPr>
          <w:rFonts w:cs="Arial"/>
        </w:rPr>
        <w:t>economia</w:t>
      </w:r>
      <w:proofErr w:type="spellEnd"/>
      <w:r w:rsidRPr="001F4E80">
        <w:rPr>
          <w:rFonts w:cs="Arial"/>
        </w:rPr>
        <w:t xml:space="preserve"> de </w:t>
      </w:r>
      <w:proofErr w:type="spellStart"/>
      <w:r w:rsidRPr="001F4E80">
        <w:rPr>
          <w:rFonts w:cs="Arial"/>
        </w:rPr>
        <w:t>escala</w:t>
      </w:r>
      <w:proofErr w:type="spellEnd"/>
      <w:r w:rsidRPr="001F4E80">
        <w:rPr>
          <w:rFonts w:cs="Arial"/>
        </w:rPr>
        <w:t xml:space="preserve">, </w:t>
      </w:r>
      <w:proofErr w:type="spellStart"/>
      <w:r w:rsidRPr="001F4E80">
        <w:rPr>
          <w:rFonts w:cs="Arial"/>
        </w:rPr>
        <w:t>padronização</w:t>
      </w:r>
      <w:proofErr w:type="spellEnd"/>
      <w:r w:rsidRPr="001F4E80">
        <w:rPr>
          <w:rFonts w:cs="Arial"/>
        </w:rPr>
        <w:t xml:space="preserve">, </w:t>
      </w:r>
      <w:proofErr w:type="spellStart"/>
      <w:r w:rsidRPr="001F4E80">
        <w:rPr>
          <w:rFonts w:cs="Arial"/>
        </w:rPr>
        <w:t>garantia</w:t>
      </w:r>
      <w:proofErr w:type="spellEnd"/>
      <w:r w:rsidRPr="001F4E80">
        <w:rPr>
          <w:rFonts w:cs="Arial"/>
        </w:rPr>
        <w:t xml:space="preserve">, </w:t>
      </w:r>
      <w:proofErr w:type="spellStart"/>
      <w:r w:rsidRPr="001F4E80">
        <w:rPr>
          <w:rFonts w:cs="Arial"/>
        </w:rPr>
        <w:t>logística</w:t>
      </w:r>
      <w:proofErr w:type="spellEnd"/>
      <w:r w:rsidRPr="001F4E80">
        <w:rPr>
          <w:rFonts w:cs="Arial"/>
        </w:rPr>
        <w:t xml:space="preserve">, </w:t>
      </w:r>
      <w:proofErr w:type="spellStart"/>
      <w:r w:rsidRPr="001F4E80">
        <w:rPr>
          <w:rFonts w:cs="Arial"/>
        </w:rPr>
        <w:t>segurança</w:t>
      </w:r>
      <w:proofErr w:type="spellEnd"/>
      <w:r w:rsidRPr="001F4E80">
        <w:rPr>
          <w:rFonts w:cs="Arial"/>
        </w:rPr>
        <w:t xml:space="preserve">, </w:t>
      </w:r>
      <w:proofErr w:type="spellStart"/>
      <w:r w:rsidRPr="001F4E80">
        <w:rPr>
          <w:rFonts w:cs="Arial"/>
        </w:rPr>
        <w:t>cronograma</w:t>
      </w:r>
      <w:proofErr w:type="spellEnd"/>
      <w:r w:rsidRPr="001F4E80">
        <w:rPr>
          <w:rFonts w:cs="Arial"/>
        </w:rPr>
        <w:t xml:space="preserve">, </w:t>
      </w:r>
      <w:proofErr w:type="spellStart"/>
      <w:r w:rsidRPr="001F4E80">
        <w:rPr>
          <w:rFonts w:cs="Arial"/>
        </w:rPr>
        <w:t>indivisibilidade</w:t>
      </w:r>
      <w:proofErr w:type="spellEnd"/>
      <w:r w:rsidRPr="001F4E80">
        <w:rPr>
          <w:rFonts w:cs="Arial"/>
        </w:rPr>
        <w:t xml:space="preserve"> </w:t>
      </w:r>
      <w:proofErr w:type="spellStart"/>
      <w:r w:rsidRPr="001F4E80">
        <w:rPr>
          <w:rFonts w:cs="Arial"/>
        </w:rPr>
        <w:t>técnica</w:t>
      </w:r>
      <w:proofErr w:type="spellEnd"/>
      <w:r w:rsidRPr="001F4E80">
        <w:rPr>
          <w:rFonts w:cs="Arial"/>
        </w:rPr>
        <w:t xml:space="preserve"> </w:t>
      </w:r>
      <w:proofErr w:type="spellStart"/>
      <w:r w:rsidRPr="001F4E80">
        <w:rPr>
          <w:rFonts w:cs="Arial"/>
        </w:rPr>
        <w:t>ou</w:t>
      </w:r>
      <w:proofErr w:type="spellEnd"/>
      <w:r w:rsidRPr="001F4E80">
        <w:rPr>
          <w:rFonts w:cs="Arial"/>
        </w:rPr>
        <w:t xml:space="preserve"> outro </w:t>
      </w:r>
      <w:proofErr w:type="spellStart"/>
      <w:r w:rsidRPr="001F4E80">
        <w:rPr>
          <w:rFonts w:cs="Arial"/>
        </w:rPr>
        <w:t>fundamento</w:t>
      </w:r>
      <w:proofErr w:type="spellEnd"/>
      <w:r w:rsidRPr="001F4E80">
        <w:rPr>
          <w:rFonts w:cs="Arial"/>
        </w:rPr>
        <w:t>.</w:t>
      </w:r>
      <w:r w:rsidR="001F4E80">
        <w:rPr>
          <w:rFonts w:cs="Arial"/>
        </w:rPr>
        <w:t xml:space="preserve"> </w:t>
      </w:r>
    </w:p>
    <w:p w14:paraId="2F89CAA7" w14:textId="77777777" w:rsidR="008A6A08" w:rsidRPr="00073B7D" w:rsidRDefault="008A6A08" w:rsidP="008A6A08">
      <w:pPr>
        <w:pStyle w:val="Commarcadores"/>
        <w:numPr>
          <w:ilvl w:val="0"/>
          <w:numId w:val="0"/>
        </w:numPr>
        <w:ind w:left="360"/>
        <w:jc w:val="both"/>
        <w:rPr>
          <w:rFonts w:cs="Arial"/>
        </w:rPr>
      </w:pPr>
    </w:p>
    <w:p w14:paraId="6853F843" w14:textId="5B6EB410" w:rsidR="00F92891" w:rsidRPr="00073B7D" w:rsidRDefault="00A3658F">
      <w:pPr>
        <w:pStyle w:val="Ttulo1"/>
        <w:rPr>
          <w:rFonts w:ascii="Arial" w:hAnsi="Arial" w:cs="Arial"/>
        </w:rPr>
      </w:pPr>
      <w:r w:rsidRPr="00073B7D">
        <w:rPr>
          <w:rFonts w:ascii="Arial" w:hAnsi="Arial" w:cs="Arial"/>
        </w:rPr>
        <w:t>10. ESTIMATIVA DO VALOR DA CONTRATAÇÃO</w:t>
      </w:r>
    </w:p>
    <w:p w14:paraId="7868108E" w14:textId="77777777" w:rsidR="00F92891" w:rsidRPr="00073B7D" w:rsidRDefault="00DA77F3">
      <w:pPr>
        <w:jc w:val="both"/>
        <w:rPr>
          <w:rFonts w:cs="Arial"/>
        </w:rPr>
      </w:pPr>
      <w:proofErr w:type="gramStart"/>
      <w:r w:rsidRPr="00073B7D">
        <w:rPr>
          <w:rFonts w:cs="Arial"/>
        </w:rPr>
        <w:t>A</w:t>
      </w:r>
      <w:proofErr w:type="gramEnd"/>
      <w:r w:rsidRPr="00073B7D">
        <w:rPr>
          <w:rFonts w:cs="Arial"/>
        </w:rPr>
        <w:t xml:space="preserve"> estimativa preliminar de valor deverá ser elaborada com base em pesquisa de preços idônea, ampla e documentada, observando os parâmetros legais e regulamentares aplicáveis, especialmente contratações similares, sistemas oficiais, bancos de preços públicos, atas vigentes, notas fiscais, cotações de mercado e composições de custos, conforme a natureza do objeto.</w:t>
      </w:r>
    </w:p>
    <w:p w14:paraId="0313816A" w14:textId="21050F24" w:rsidR="00C170AF" w:rsidRDefault="00DA77F3" w:rsidP="00C170AF">
      <w:pPr>
        <w:jc w:val="both"/>
        <w:rPr>
          <w:rFonts w:cs="Arial"/>
        </w:rPr>
      </w:pPr>
      <w:r w:rsidRPr="00073B7D">
        <w:rPr>
          <w:rFonts w:cs="Arial"/>
        </w:rPr>
        <w:t xml:space="preserve">Valor </w:t>
      </w:r>
      <w:proofErr w:type="spellStart"/>
      <w:r w:rsidRPr="00073B7D">
        <w:rPr>
          <w:rFonts w:cs="Arial"/>
        </w:rPr>
        <w:t>estimado</w:t>
      </w:r>
      <w:proofErr w:type="spellEnd"/>
      <w:r w:rsidRPr="00073B7D">
        <w:rPr>
          <w:rFonts w:cs="Arial"/>
        </w:rPr>
        <w:t xml:space="preserve"> </w:t>
      </w:r>
      <w:proofErr w:type="spellStart"/>
      <w:r w:rsidRPr="00E51968">
        <w:rPr>
          <w:rFonts w:cs="Arial"/>
        </w:rPr>
        <w:t>preliminar</w:t>
      </w:r>
      <w:proofErr w:type="spellEnd"/>
      <w:r w:rsidRPr="00E51968">
        <w:rPr>
          <w:rFonts w:cs="Arial"/>
        </w:rPr>
        <w:t>: R</w:t>
      </w:r>
      <w:r w:rsidR="00E51968" w:rsidRPr="00E51968">
        <w:t>$ 544.500,00</w:t>
      </w:r>
      <w:r w:rsidR="00E51968" w:rsidRPr="00E51968">
        <w:rPr>
          <w:rFonts w:cs="Arial"/>
        </w:rPr>
        <w:t xml:space="preserve"> </w:t>
      </w:r>
      <w:r w:rsidRPr="00E51968">
        <w:rPr>
          <w:rFonts w:cs="Arial"/>
        </w:rPr>
        <w:t>(</w:t>
      </w:r>
      <w:proofErr w:type="spellStart"/>
      <w:r w:rsidR="00E51968">
        <w:rPr>
          <w:rFonts w:cs="Arial"/>
        </w:rPr>
        <w:t>quinhentos</w:t>
      </w:r>
      <w:proofErr w:type="spellEnd"/>
      <w:r w:rsidR="00E51968">
        <w:rPr>
          <w:rFonts w:cs="Arial"/>
        </w:rPr>
        <w:t xml:space="preserve"> e </w:t>
      </w:r>
      <w:proofErr w:type="spellStart"/>
      <w:r w:rsidR="00E51968">
        <w:rPr>
          <w:rFonts w:cs="Arial"/>
        </w:rPr>
        <w:t>quarenta</w:t>
      </w:r>
      <w:proofErr w:type="spellEnd"/>
      <w:r w:rsidR="00E51968">
        <w:rPr>
          <w:rFonts w:cs="Arial"/>
        </w:rPr>
        <w:t xml:space="preserve"> e </w:t>
      </w:r>
      <w:proofErr w:type="spellStart"/>
      <w:r w:rsidR="00E51968">
        <w:rPr>
          <w:rFonts w:cs="Arial"/>
        </w:rPr>
        <w:t>quatro</w:t>
      </w:r>
      <w:proofErr w:type="spellEnd"/>
      <w:r w:rsidR="00E51968">
        <w:rPr>
          <w:rFonts w:cs="Arial"/>
        </w:rPr>
        <w:t xml:space="preserve"> mil e </w:t>
      </w:r>
      <w:proofErr w:type="spellStart"/>
      <w:r w:rsidR="00E51968">
        <w:rPr>
          <w:rFonts w:cs="Arial"/>
        </w:rPr>
        <w:t>quinhentos</w:t>
      </w:r>
      <w:proofErr w:type="spellEnd"/>
      <w:r w:rsidR="00E51968">
        <w:rPr>
          <w:rFonts w:cs="Arial"/>
        </w:rPr>
        <w:t xml:space="preserve"> reais)</w:t>
      </w:r>
      <w:r w:rsidR="00C170AF">
        <w:rPr>
          <w:rFonts w:cs="Arial"/>
        </w:rPr>
        <w:t xml:space="preserve">, </w:t>
      </w:r>
      <w:proofErr w:type="spellStart"/>
      <w:r w:rsidR="00C170AF" w:rsidRPr="00C170AF">
        <w:rPr>
          <w:rFonts w:cs="Arial"/>
        </w:rPr>
        <w:t>correspondente</w:t>
      </w:r>
      <w:proofErr w:type="spellEnd"/>
      <w:r w:rsidR="00C170AF" w:rsidRPr="00C170AF">
        <w:rPr>
          <w:rFonts w:cs="Arial"/>
        </w:rPr>
        <w:t xml:space="preserve"> </w:t>
      </w:r>
      <w:proofErr w:type="spellStart"/>
      <w:r w:rsidR="00C170AF" w:rsidRPr="00C170AF">
        <w:rPr>
          <w:rFonts w:cs="Arial"/>
        </w:rPr>
        <w:t>ao</w:t>
      </w:r>
      <w:proofErr w:type="spellEnd"/>
      <w:r w:rsidR="00C170AF" w:rsidRPr="00C170AF">
        <w:rPr>
          <w:rFonts w:cs="Arial"/>
        </w:rPr>
        <w:t xml:space="preserve"> valor da </w:t>
      </w:r>
      <w:proofErr w:type="spellStart"/>
      <w:r w:rsidR="00C170AF" w:rsidRPr="00C170AF">
        <w:rPr>
          <w:rFonts w:cs="Arial"/>
        </w:rPr>
        <w:t>emenda</w:t>
      </w:r>
      <w:proofErr w:type="spellEnd"/>
      <w:r w:rsidR="00C170AF" w:rsidRPr="00C170AF">
        <w:rPr>
          <w:rFonts w:cs="Arial"/>
        </w:rPr>
        <w:t xml:space="preserve"> </w:t>
      </w:r>
      <w:proofErr w:type="spellStart"/>
      <w:r w:rsidR="00C170AF" w:rsidRPr="00C170AF">
        <w:rPr>
          <w:rFonts w:cs="Arial"/>
        </w:rPr>
        <w:t>parlamentar</w:t>
      </w:r>
      <w:proofErr w:type="spellEnd"/>
      <w:r w:rsidR="00C170AF" w:rsidRPr="00C170AF">
        <w:rPr>
          <w:rFonts w:cs="Arial"/>
        </w:rPr>
        <w:t xml:space="preserve"> </w:t>
      </w:r>
      <w:proofErr w:type="spellStart"/>
      <w:r w:rsidR="00C170AF" w:rsidRPr="00C170AF">
        <w:rPr>
          <w:rFonts w:cs="Arial"/>
        </w:rPr>
        <w:t>destinada</w:t>
      </w:r>
      <w:proofErr w:type="spellEnd"/>
      <w:r w:rsidR="00C170AF" w:rsidRPr="00C170AF">
        <w:rPr>
          <w:rFonts w:cs="Arial"/>
        </w:rPr>
        <w:t xml:space="preserve"> à </w:t>
      </w:r>
      <w:proofErr w:type="spellStart"/>
      <w:r w:rsidR="00C170AF" w:rsidRPr="00C170AF">
        <w:rPr>
          <w:rFonts w:cs="Arial"/>
        </w:rPr>
        <w:t>construção</w:t>
      </w:r>
      <w:proofErr w:type="spellEnd"/>
      <w:r w:rsidR="00C170AF" w:rsidRPr="00C170AF">
        <w:rPr>
          <w:rFonts w:cs="Arial"/>
        </w:rPr>
        <w:t xml:space="preserve">, </w:t>
      </w:r>
      <w:proofErr w:type="spellStart"/>
      <w:r w:rsidR="00C170AF" w:rsidRPr="00C170AF">
        <w:rPr>
          <w:rFonts w:cs="Arial"/>
        </w:rPr>
        <w:t>reforma</w:t>
      </w:r>
      <w:proofErr w:type="spellEnd"/>
      <w:r w:rsidR="00C170AF" w:rsidRPr="00C170AF">
        <w:rPr>
          <w:rFonts w:cs="Arial"/>
        </w:rPr>
        <w:t xml:space="preserve"> </w:t>
      </w:r>
      <w:proofErr w:type="spellStart"/>
      <w:r w:rsidR="00C170AF" w:rsidRPr="00C170AF">
        <w:rPr>
          <w:rFonts w:cs="Arial"/>
        </w:rPr>
        <w:t>ou</w:t>
      </w:r>
      <w:proofErr w:type="spellEnd"/>
      <w:r w:rsidR="00C170AF" w:rsidRPr="00C170AF">
        <w:rPr>
          <w:rFonts w:cs="Arial"/>
        </w:rPr>
        <w:t xml:space="preserve"> </w:t>
      </w:r>
      <w:proofErr w:type="spellStart"/>
      <w:r w:rsidR="00C170AF" w:rsidRPr="00C170AF">
        <w:rPr>
          <w:rFonts w:cs="Arial"/>
        </w:rPr>
        <w:t>ampliação</w:t>
      </w:r>
      <w:proofErr w:type="spellEnd"/>
      <w:r w:rsidR="00C170AF" w:rsidRPr="00C170AF">
        <w:rPr>
          <w:rFonts w:cs="Arial"/>
        </w:rPr>
        <w:t xml:space="preserve"> de </w:t>
      </w:r>
      <w:proofErr w:type="spellStart"/>
      <w:r w:rsidR="00C170AF" w:rsidRPr="00C170AF">
        <w:rPr>
          <w:rFonts w:cs="Arial"/>
        </w:rPr>
        <w:t>espaços</w:t>
      </w:r>
      <w:proofErr w:type="spellEnd"/>
      <w:r w:rsidR="00C170AF" w:rsidRPr="00C170AF">
        <w:rPr>
          <w:rFonts w:cs="Arial"/>
        </w:rPr>
        <w:t xml:space="preserve"> de </w:t>
      </w:r>
      <w:proofErr w:type="spellStart"/>
      <w:r w:rsidR="00C170AF" w:rsidRPr="00C170AF">
        <w:rPr>
          <w:rFonts w:cs="Arial"/>
        </w:rPr>
        <w:t>esporte</w:t>
      </w:r>
      <w:proofErr w:type="spellEnd"/>
      <w:r w:rsidR="00C170AF" w:rsidRPr="00C170AF">
        <w:rPr>
          <w:rFonts w:cs="Arial"/>
        </w:rPr>
        <w:t xml:space="preserve"> e </w:t>
      </w:r>
      <w:proofErr w:type="spellStart"/>
      <w:r w:rsidR="00C170AF" w:rsidRPr="00C170AF">
        <w:rPr>
          <w:rFonts w:cs="Arial"/>
        </w:rPr>
        <w:t>lazer</w:t>
      </w:r>
      <w:proofErr w:type="spellEnd"/>
      <w:r w:rsidR="00C170AF" w:rsidRPr="00C170AF">
        <w:rPr>
          <w:rFonts w:cs="Arial"/>
        </w:rPr>
        <w:t xml:space="preserve">. </w:t>
      </w:r>
      <w:proofErr w:type="spellStart"/>
      <w:r w:rsidR="00C170AF" w:rsidRPr="00C170AF">
        <w:rPr>
          <w:rFonts w:cs="Arial"/>
        </w:rPr>
        <w:t>Ressalta</w:t>
      </w:r>
      <w:proofErr w:type="spellEnd"/>
      <w:r w:rsidR="00C170AF" w:rsidRPr="00C170AF">
        <w:rPr>
          <w:rFonts w:cs="Arial"/>
        </w:rPr>
        <w:t xml:space="preserve">-se que </w:t>
      </w:r>
      <w:proofErr w:type="spellStart"/>
      <w:r w:rsidR="00C170AF" w:rsidRPr="00C170AF">
        <w:rPr>
          <w:rFonts w:cs="Arial"/>
        </w:rPr>
        <w:t>este</w:t>
      </w:r>
      <w:proofErr w:type="spellEnd"/>
      <w:r w:rsidR="00C170AF" w:rsidRPr="00C170AF">
        <w:rPr>
          <w:rFonts w:cs="Arial"/>
        </w:rPr>
        <w:t xml:space="preserve"> valor </w:t>
      </w:r>
      <w:proofErr w:type="spellStart"/>
      <w:r w:rsidR="00C170AF" w:rsidRPr="00C170AF">
        <w:rPr>
          <w:rFonts w:cs="Arial"/>
        </w:rPr>
        <w:t>possui</w:t>
      </w:r>
      <w:proofErr w:type="spellEnd"/>
      <w:r w:rsidR="00C170AF" w:rsidRPr="00C170AF">
        <w:rPr>
          <w:rFonts w:cs="Arial"/>
        </w:rPr>
        <w:t xml:space="preserve"> </w:t>
      </w:r>
      <w:proofErr w:type="spellStart"/>
      <w:r w:rsidR="00C170AF" w:rsidRPr="00C170AF">
        <w:rPr>
          <w:rFonts w:cs="Arial"/>
        </w:rPr>
        <w:t>caráter</w:t>
      </w:r>
      <w:proofErr w:type="spellEnd"/>
      <w:r w:rsidR="00C170AF" w:rsidRPr="00C170AF">
        <w:rPr>
          <w:rFonts w:cs="Arial"/>
        </w:rPr>
        <w:t xml:space="preserve"> </w:t>
      </w:r>
      <w:proofErr w:type="spellStart"/>
      <w:r w:rsidR="00C170AF" w:rsidRPr="00C170AF">
        <w:rPr>
          <w:rFonts w:cs="Arial"/>
        </w:rPr>
        <w:t>preliminar</w:t>
      </w:r>
      <w:proofErr w:type="spellEnd"/>
      <w:r w:rsidR="00C170AF" w:rsidRPr="00C170AF">
        <w:rPr>
          <w:rFonts w:cs="Arial"/>
        </w:rPr>
        <w:t xml:space="preserve"> e </w:t>
      </w:r>
      <w:proofErr w:type="spellStart"/>
      <w:r w:rsidR="00C170AF" w:rsidRPr="00C170AF">
        <w:rPr>
          <w:rFonts w:cs="Arial"/>
        </w:rPr>
        <w:t>servirá</w:t>
      </w:r>
      <w:proofErr w:type="spellEnd"/>
      <w:r w:rsidR="00C170AF" w:rsidRPr="00C170AF">
        <w:rPr>
          <w:rFonts w:cs="Arial"/>
        </w:rPr>
        <w:t xml:space="preserve"> </w:t>
      </w:r>
      <w:proofErr w:type="spellStart"/>
      <w:r w:rsidR="00C170AF" w:rsidRPr="00C170AF">
        <w:rPr>
          <w:rFonts w:cs="Arial"/>
        </w:rPr>
        <w:t>como</w:t>
      </w:r>
      <w:proofErr w:type="spellEnd"/>
      <w:r w:rsidR="00C170AF" w:rsidRPr="00C170AF">
        <w:rPr>
          <w:rFonts w:cs="Arial"/>
        </w:rPr>
        <w:t xml:space="preserve"> </w:t>
      </w:r>
      <w:proofErr w:type="spellStart"/>
      <w:r w:rsidR="00C170AF" w:rsidRPr="00C170AF">
        <w:rPr>
          <w:rFonts w:cs="Arial"/>
        </w:rPr>
        <w:t>referência</w:t>
      </w:r>
      <w:proofErr w:type="spellEnd"/>
      <w:r w:rsidR="00C170AF" w:rsidRPr="00C170AF">
        <w:rPr>
          <w:rFonts w:cs="Arial"/>
        </w:rPr>
        <w:t xml:space="preserve"> </w:t>
      </w:r>
      <w:proofErr w:type="spellStart"/>
      <w:r w:rsidR="00C170AF" w:rsidRPr="00C170AF">
        <w:rPr>
          <w:rFonts w:cs="Arial"/>
        </w:rPr>
        <w:t>inicial</w:t>
      </w:r>
      <w:proofErr w:type="spellEnd"/>
      <w:r w:rsidR="00C170AF" w:rsidRPr="00C170AF">
        <w:rPr>
          <w:rFonts w:cs="Arial"/>
        </w:rPr>
        <w:t xml:space="preserve"> para o </w:t>
      </w:r>
      <w:proofErr w:type="spellStart"/>
      <w:r w:rsidR="00C170AF" w:rsidRPr="00C170AF">
        <w:rPr>
          <w:rFonts w:cs="Arial"/>
        </w:rPr>
        <w:t>planejamento</w:t>
      </w:r>
      <w:proofErr w:type="spellEnd"/>
      <w:r w:rsidR="00C170AF" w:rsidRPr="00C170AF">
        <w:rPr>
          <w:rFonts w:cs="Arial"/>
        </w:rPr>
        <w:t xml:space="preserve"> da </w:t>
      </w:r>
      <w:proofErr w:type="spellStart"/>
      <w:r w:rsidR="00C170AF" w:rsidRPr="00C170AF">
        <w:rPr>
          <w:rFonts w:cs="Arial"/>
        </w:rPr>
        <w:t>contratação</w:t>
      </w:r>
      <w:proofErr w:type="spellEnd"/>
      <w:r w:rsidR="00C170AF" w:rsidRPr="00C170AF">
        <w:rPr>
          <w:rFonts w:cs="Arial"/>
        </w:rPr>
        <w:t xml:space="preserve">, </w:t>
      </w:r>
      <w:proofErr w:type="spellStart"/>
      <w:r w:rsidR="00C170AF" w:rsidRPr="00C170AF">
        <w:rPr>
          <w:rFonts w:cs="Arial"/>
        </w:rPr>
        <w:t>podendo</w:t>
      </w:r>
      <w:proofErr w:type="spellEnd"/>
      <w:r w:rsidR="00C170AF" w:rsidRPr="00C170AF">
        <w:rPr>
          <w:rFonts w:cs="Arial"/>
        </w:rPr>
        <w:t xml:space="preserve"> ser </w:t>
      </w:r>
      <w:proofErr w:type="spellStart"/>
      <w:r w:rsidR="00C170AF" w:rsidRPr="00C170AF">
        <w:rPr>
          <w:rFonts w:cs="Arial"/>
        </w:rPr>
        <w:t>ajustado</w:t>
      </w:r>
      <w:proofErr w:type="spellEnd"/>
      <w:r w:rsidR="00C170AF" w:rsidRPr="00C170AF">
        <w:rPr>
          <w:rFonts w:cs="Arial"/>
        </w:rPr>
        <w:t xml:space="preserve"> </w:t>
      </w:r>
      <w:proofErr w:type="spellStart"/>
      <w:r w:rsidR="00C170AF" w:rsidRPr="00C170AF">
        <w:rPr>
          <w:rFonts w:cs="Arial"/>
        </w:rPr>
        <w:t>após</w:t>
      </w:r>
      <w:proofErr w:type="spellEnd"/>
      <w:r w:rsidR="00C170AF" w:rsidRPr="00C170AF">
        <w:rPr>
          <w:rFonts w:cs="Arial"/>
        </w:rPr>
        <w:t xml:space="preserve"> </w:t>
      </w:r>
      <w:proofErr w:type="gramStart"/>
      <w:r w:rsidR="00C170AF" w:rsidRPr="00C170AF">
        <w:rPr>
          <w:rFonts w:cs="Arial"/>
        </w:rPr>
        <w:t>a</w:t>
      </w:r>
      <w:proofErr w:type="gramEnd"/>
      <w:r w:rsidR="00C170AF" w:rsidRPr="00C170AF">
        <w:rPr>
          <w:rFonts w:cs="Arial"/>
        </w:rPr>
        <w:t xml:space="preserve"> </w:t>
      </w:r>
      <w:proofErr w:type="spellStart"/>
      <w:r w:rsidR="00C170AF" w:rsidRPr="00C170AF">
        <w:rPr>
          <w:rFonts w:cs="Arial"/>
        </w:rPr>
        <w:t>elaboração</w:t>
      </w:r>
      <w:proofErr w:type="spellEnd"/>
      <w:r w:rsidR="00C170AF" w:rsidRPr="00C170AF">
        <w:rPr>
          <w:rFonts w:cs="Arial"/>
        </w:rPr>
        <w:t xml:space="preserve"> dos </w:t>
      </w:r>
      <w:proofErr w:type="spellStart"/>
      <w:r w:rsidR="00C170AF" w:rsidRPr="00C170AF">
        <w:rPr>
          <w:rFonts w:cs="Arial"/>
        </w:rPr>
        <w:t>projetos</w:t>
      </w:r>
      <w:proofErr w:type="spellEnd"/>
      <w:r w:rsidR="00C170AF" w:rsidRPr="00C170AF">
        <w:rPr>
          <w:rFonts w:cs="Arial"/>
        </w:rPr>
        <w:t xml:space="preserve">, </w:t>
      </w:r>
      <w:proofErr w:type="spellStart"/>
      <w:r w:rsidR="00C170AF" w:rsidRPr="00C170AF">
        <w:rPr>
          <w:rFonts w:cs="Arial"/>
        </w:rPr>
        <w:t>planilhas</w:t>
      </w:r>
      <w:proofErr w:type="spellEnd"/>
      <w:r w:rsidR="00C170AF" w:rsidRPr="00C170AF">
        <w:rPr>
          <w:rFonts w:cs="Arial"/>
        </w:rPr>
        <w:t xml:space="preserve"> </w:t>
      </w:r>
      <w:proofErr w:type="spellStart"/>
      <w:r w:rsidR="00C170AF" w:rsidRPr="00C170AF">
        <w:rPr>
          <w:rFonts w:cs="Arial"/>
        </w:rPr>
        <w:t>orçamentárias</w:t>
      </w:r>
      <w:proofErr w:type="spellEnd"/>
      <w:r w:rsidR="00C170AF" w:rsidRPr="00C170AF">
        <w:rPr>
          <w:rFonts w:cs="Arial"/>
        </w:rPr>
        <w:t xml:space="preserve">, </w:t>
      </w:r>
      <w:proofErr w:type="spellStart"/>
      <w:r w:rsidR="00C170AF" w:rsidRPr="00C170AF">
        <w:rPr>
          <w:rFonts w:cs="Arial"/>
        </w:rPr>
        <w:t>composições</w:t>
      </w:r>
      <w:proofErr w:type="spellEnd"/>
      <w:r w:rsidR="00C170AF" w:rsidRPr="00C170AF">
        <w:rPr>
          <w:rFonts w:cs="Arial"/>
        </w:rPr>
        <w:t xml:space="preserve"> de custos e </w:t>
      </w:r>
      <w:proofErr w:type="spellStart"/>
      <w:r w:rsidR="00C170AF" w:rsidRPr="00C170AF">
        <w:rPr>
          <w:rFonts w:cs="Arial"/>
        </w:rPr>
        <w:t>demais</w:t>
      </w:r>
      <w:proofErr w:type="spellEnd"/>
      <w:r w:rsidR="00C170AF" w:rsidRPr="00C170AF">
        <w:rPr>
          <w:rFonts w:cs="Arial"/>
        </w:rPr>
        <w:t xml:space="preserve"> </w:t>
      </w:r>
      <w:proofErr w:type="spellStart"/>
      <w:r w:rsidR="00C170AF" w:rsidRPr="00C170AF">
        <w:rPr>
          <w:rFonts w:cs="Arial"/>
        </w:rPr>
        <w:t>estudos</w:t>
      </w:r>
      <w:proofErr w:type="spellEnd"/>
      <w:r w:rsidR="00C170AF" w:rsidRPr="00C170AF">
        <w:rPr>
          <w:rFonts w:cs="Arial"/>
        </w:rPr>
        <w:t xml:space="preserve"> </w:t>
      </w:r>
      <w:proofErr w:type="spellStart"/>
      <w:r w:rsidR="00C170AF" w:rsidRPr="00C170AF">
        <w:rPr>
          <w:rFonts w:cs="Arial"/>
        </w:rPr>
        <w:t>técnicos</w:t>
      </w:r>
      <w:proofErr w:type="spellEnd"/>
      <w:r w:rsidR="00C170AF" w:rsidRPr="00C170AF">
        <w:rPr>
          <w:rFonts w:cs="Arial"/>
        </w:rPr>
        <w:t xml:space="preserve"> </w:t>
      </w:r>
      <w:proofErr w:type="spellStart"/>
      <w:r w:rsidR="00C170AF" w:rsidRPr="00C170AF">
        <w:rPr>
          <w:rFonts w:cs="Arial"/>
        </w:rPr>
        <w:t>necessários</w:t>
      </w:r>
      <w:proofErr w:type="spellEnd"/>
      <w:r w:rsidR="00C170AF" w:rsidRPr="00C170AF">
        <w:rPr>
          <w:rFonts w:cs="Arial"/>
        </w:rPr>
        <w:t xml:space="preserve"> à </w:t>
      </w:r>
      <w:proofErr w:type="spellStart"/>
      <w:r w:rsidR="00C170AF" w:rsidRPr="00C170AF">
        <w:rPr>
          <w:rFonts w:cs="Arial"/>
        </w:rPr>
        <w:t>definição</w:t>
      </w:r>
      <w:proofErr w:type="spellEnd"/>
      <w:r w:rsidR="00C170AF" w:rsidRPr="00C170AF">
        <w:rPr>
          <w:rFonts w:cs="Arial"/>
        </w:rPr>
        <w:t xml:space="preserve"> do valor </w:t>
      </w:r>
      <w:proofErr w:type="spellStart"/>
      <w:r w:rsidR="00C170AF" w:rsidRPr="00C170AF">
        <w:rPr>
          <w:rFonts w:cs="Arial"/>
        </w:rPr>
        <w:t>estimado</w:t>
      </w:r>
      <w:proofErr w:type="spellEnd"/>
      <w:r w:rsidR="00C170AF" w:rsidRPr="00C170AF">
        <w:rPr>
          <w:rFonts w:cs="Arial"/>
        </w:rPr>
        <w:t xml:space="preserve"> final da </w:t>
      </w:r>
      <w:proofErr w:type="spellStart"/>
      <w:r w:rsidR="00C170AF" w:rsidRPr="00C170AF">
        <w:rPr>
          <w:rFonts w:cs="Arial"/>
        </w:rPr>
        <w:t>obra</w:t>
      </w:r>
      <w:proofErr w:type="spellEnd"/>
      <w:r w:rsidR="00C170AF" w:rsidRPr="00C170AF">
        <w:rPr>
          <w:rFonts w:cs="Arial"/>
        </w:rPr>
        <w:t>.</w:t>
      </w:r>
    </w:p>
    <w:p w14:paraId="000E67B1" w14:textId="77777777" w:rsidR="00F02505" w:rsidRDefault="00F02505" w:rsidP="004D29D6">
      <w:pPr>
        <w:rPr>
          <w:rFonts w:cs="Arial"/>
        </w:rPr>
      </w:pPr>
    </w:p>
    <w:p w14:paraId="7C300C79" w14:textId="23D6D0C3" w:rsidR="000313AE" w:rsidRPr="00C170AF" w:rsidRDefault="000313AE" w:rsidP="00C170AF">
      <w:pPr>
        <w:jc w:val="both"/>
        <w:rPr>
          <w:rFonts w:eastAsiaTheme="majorEastAsia" w:cs="Arial"/>
          <w:b/>
          <w:bCs/>
          <w:color w:val="000000"/>
          <w:sz w:val="26"/>
          <w:szCs w:val="28"/>
        </w:rPr>
      </w:pPr>
      <w:r w:rsidRPr="00C170AF">
        <w:rPr>
          <w:rFonts w:eastAsiaTheme="majorEastAsia" w:cs="Arial"/>
          <w:b/>
          <w:bCs/>
          <w:color w:val="000000"/>
          <w:sz w:val="26"/>
          <w:szCs w:val="28"/>
        </w:rPr>
        <w:t>11. DOTAÇÃO ORÇAMENTÁRIA</w:t>
      </w:r>
    </w:p>
    <w:tbl>
      <w:tblPr>
        <w:tblW w:w="99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694"/>
        <w:gridCol w:w="2551"/>
        <w:gridCol w:w="4686"/>
      </w:tblGrid>
      <w:tr w:rsidR="00B26B32" w14:paraId="2474CC86" w14:textId="77777777" w:rsidTr="00F513D1">
        <w:tc>
          <w:tcPr>
            <w:tcW w:w="2694" w:type="dxa"/>
            <w:tcMar>
              <w:top w:w="0" w:type="dxa"/>
              <w:left w:w="70" w:type="dxa"/>
              <w:bottom w:w="0" w:type="dxa"/>
              <w:right w:w="70" w:type="dxa"/>
            </w:tcMar>
            <w:vAlign w:val="center"/>
            <w:hideMark/>
          </w:tcPr>
          <w:p w14:paraId="156E028C" w14:textId="77777777" w:rsidR="00B26B32" w:rsidRPr="002918B0" w:rsidRDefault="00B26B32" w:rsidP="00B8041F">
            <w:pPr>
              <w:spacing w:after="0" w:line="240" w:lineRule="auto"/>
              <w:jc w:val="center"/>
              <w:rPr>
                <w:rFonts w:cs="Arial"/>
                <w:b/>
                <w:sz w:val="20"/>
                <w:szCs w:val="20"/>
              </w:rPr>
            </w:pPr>
            <w:r w:rsidRPr="002918B0">
              <w:rPr>
                <w:rFonts w:cs="Arial"/>
                <w:b/>
                <w:sz w:val="20"/>
                <w:szCs w:val="20"/>
              </w:rPr>
              <w:t>DESCRIÇÃO</w:t>
            </w:r>
          </w:p>
        </w:tc>
        <w:tc>
          <w:tcPr>
            <w:tcW w:w="2551" w:type="dxa"/>
            <w:tcMar>
              <w:top w:w="0" w:type="dxa"/>
              <w:left w:w="70" w:type="dxa"/>
              <w:bottom w:w="0" w:type="dxa"/>
              <w:right w:w="70" w:type="dxa"/>
            </w:tcMar>
            <w:vAlign w:val="center"/>
            <w:hideMark/>
          </w:tcPr>
          <w:p w14:paraId="38646424" w14:textId="77777777" w:rsidR="00B26B32" w:rsidRPr="002918B0" w:rsidRDefault="00B26B32" w:rsidP="00B8041F">
            <w:pPr>
              <w:spacing w:after="0" w:line="240" w:lineRule="auto"/>
              <w:jc w:val="center"/>
              <w:rPr>
                <w:rFonts w:eastAsia="Calibri" w:cs="Arial"/>
                <w:b/>
                <w:sz w:val="20"/>
                <w:szCs w:val="20"/>
              </w:rPr>
            </w:pPr>
            <w:r w:rsidRPr="002918B0">
              <w:rPr>
                <w:rFonts w:eastAsia="Calibri" w:cs="Arial"/>
                <w:b/>
                <w:sz w:val="20"/>
                <w:szCs w:val="20"/>
              </w:rPr>
              <w:t>CÓDIGO</w:t>
            </w:r>
          </w:p>
        </w:tc>
        <w:tc>
          <w:tcPr>
            <w:tcW w:w="4686" w:type="dxa"/>
            <w:tcMar>
              <w:top w:w="0" w:type="dxa"/>
              <w:left w:w="70" w:type="dxa"/>
              <w:bottom w:w="0" w:type="dxa"/>
              <w:right w:w="70" w:type="dxa"/>
            </w:tcMar>
            <w:vAlign w:val="center"/>
            <w:hideMark/>
          </w:tcPr>
          <w:p w14:paraId="7E628427" w14:textId="77777777" w:rsidR="00B26B32" w:rsidRPr="002918B0" w:rsidRDefault="00B26B32" w:rsidP="00B8041F">
            <w:pPr>
              <w:spacing w:after="0" w:line="240" w:lineRule="auto"/>
              <w:jc w:val="center"/>
              <w:rPr>
                <w:rFonts w:eastAsiaTheme="minorHAnsi" w:cs="Arial"/>
                <w:b/>
                <w:sz w:val="20"/>
                <w:szCs w:val="20"/>
                <w:highlight w:val="yellow"/>
              </w:rPr>
            </w:pPr>
            <w:r w:rsidRPr="002918B0">
              <w:rPr>
                <w:rFonts w:eastAsia="Calibri" w:cs="Arial"/>
                <w:b/>
                <w:sz w:val="20"/>
                <w:szCs w:val="20"/>
              </w:rPr>
              <w:t>NOMENCLATURA</w:t>
            </w:r>
          </w:p>
        </w:tc>
      </w:tr>
      <w:tr w:rsidR="00B26B32" w14:paraId="15D76033" w14:textId="77777777" w:rsidTr="00F513D1">
        <w:trPr>
          <w:trHeight w:val="520"/>
        </w:trPr>
        <w:tc>
          <w:tcPr>
            <w:tcW w:w="2694" w:type="dxa"/>
            <w:tcMar>
              <w:top w:w="0" w:type="dxa"/>
              <w:left w:w="70" w:type="dxa"/>
              <w:bottom w:w="0" w:type="dxa"/>
              <w:right w:w="70" w:type="dxa"/>
            </w:tcMar>
            <w:vAlign w:val="center"/>
            <w:hideMark/>
          </w:tcPr>
          <w:p w14:paraId="2FD6EA00" w14:textId="77777777" w:rsidR="00B26B32" w:rsidRPr="002918B0" w:rsidRDefault="00B26B32" w:rsidP="00B8041F">
            <w:pPr>
              <w:spacing w:after="0" w:line="240" w:lineRule="auto"/>
              <w:jc w:val="both"/>
              <w:rPr>
                <w:rFonts w:cs="Arial"/>
                <w:b/>
                <w:color w:val="000000" w:themeColor="text1"/>
                <w:sz w:val="20"/>
                <w:szCs w:val="20"/>
              </w:rPr>
            </w:pPr>
            <w:r w:rsidRPr="002918B0">
              <w:rPr>
                <w:rFonts w:cs="Arial"/>
                <w:b/>
                <w:color w:val="000000" w:themeColor="text1"/>
                <w:sz w:val="20"/>
                <w:szCs w:val="20"/>
              </w:rPr>
              <w:t>SECRETARIA</w:t>
            </w:r>
          </w:p>
        </w:tc>
        <w:tc>
          <w:tcPr>
            <w:tcW w:w="2551" w:type="dxa"/>
            <w:tcMar>
              <w:top w:w="0" w:type="dxa"/>
              <w:left w:w="70" w:type="dxa"/>
              <w:bottom w:w="0" w:type="dxa"/>
              <w:right w:w="70" w:type="dxa"/>
            </w:tcMar>
            <w:vAlign w:val="center"/>
            <w:hideMark/>
          </w:tcPr>
          <w:p w14:paraId="62DBDA1D" w14:textId="2864A7A3" w:rsidR="00B26B32" w:rsidRPr="002918B0" w:rsidRDefault="00B26B32" w:rsidP="00B8041F">
            <w:pPr>
              <w:spacing w:after="0" w:line="240" w:lineRule="auto"/>
              <w:jc w:val="center"/>
              <w:rPr>
                <w:rFonts w:eastAsia="Calibri" w:cs="Arial"/>
                <w:color w:val="000000" w:themeColor="text1"/>
                <w:sz w:val="20"/>
                <w:szCs w:val="20"/>
              </w:rPr>
            </w:pPr>
            <w:r w:rsidRPr="002918B0">
              <w:rPr>
                <w:rFonts w:cs="Arial"/>
                <w:color w:val="000000" w:themeColor="text1"/>
              </w:rPr>
              <w:t>0</w:t>
            </w:r>
            <w:r w:rsidR="002918B0" w:rsidRPr="002918B0">
              <w:rPr>
                <w:rFonts w:cs="Arial"/>
                <w:color w:val="000000" w:themeColor="text1"/>
              </w:rPr>
              <w:t>07</w:t>
            </w:r>
          </w:p>
        </w:tc>
        <w:tc>
          <w:tcPr>
            <w:tcW w:w="4686" w:type="dxa"/>
            <w:tcMar>
              <w:top w:w="0" w:type="dxa"/>
              <w:left w:w="70" w:type="dxa"/>
              <w:bottom w:w="0" w:type="dxa"/>
              <w:right w:w="70" w:type="dxa"/>
            </w:tcMar>
            <w:vAlign w:val="center"/>
            <w:hideMark/>
          </w:tcPr>
          <w:p w14:paraId="274B7BC1" w14:textId="29A0495D" w:rsidR="00B26B32" w:rsidRPr="002918B0" w:rsidRDefault="002918B0" w:rsidP="002918B0">
            <w:pPr>
              <w:spacing w:after="0" w:line="240" w:lineRule="auto"/>
              <w:jc w:val="both"/>
              <w:rPr>
                <w:rFonts w:eastAsiaTheme="minorHAnsi" w:cs="Arial"/>
                <w:color w:val="000000" w:themeColor="text1"/>
                <w:sz w:val="20"/>
                <w:szCs w:val="20"/>
                <w:highlight w:val="yellow"/>
              </w:rPr>
            </w:pPr>
            <w:r w:rsidRPr="002918B0">
              <w:rPr>
                <w:rFonts w:cs="Arial"/>
                <w:color w:val="000000" w:themeColor="text1"/>
                <w:sz w:val="20"/>
                <w:szCs w:val="20"/>
              </w:rPr>
              <w:t>SECRETARIA MUNICIPAL DE CULTURA, ESPORTE E TURISMO</w:t>
            </w:r>
          </w:p>
        </w:tc>
      </w:tr>
      <w:tr w:rsidR="00B26B32" w14:paraId="71C003B0" w14:textId="77777777" w:rsidTr="00F513D1">
        <w:trPr>
          <w:trHeight w:val="840"/>
        </w:trPr>
        <w:tc>
          <w:tcPr>
            <w:tcW w:w="2694" w:type="dxa"/>
            <w:tcMar>
              <w:top w:w="0" w:type="dxa"/>
              <w:left w:w="70" w:type="dxa"/>
              <w:bottom w:w="0" w:type="dxa"/>
              <w:right w:w="70" w:type="dxa"/>
            </w:tcMar>
            <w:vAlign w:val="center"/>
            <w:hideMark/>
          </w:tcPr>
          <w:p w14:paraId="02924A24" w14:textId="77777777" w:rsidR="00B26B32" w:rsidRPr="002918B0" w:rsidRDefault="00B26B32" w:rsidP="00B8041F">
            <w:pPr>
              <w:spacing w:after="0" w:line="240" w:lineRule="auto"/>
              <w:jc w:val="both"/>
              <w:rPr>
                <w:rFonts w:cs="Arial"/>
                <w:b/>
                <w:color w:val="000000" w:themeColor="text1"/>
                <w:sz w:val="20"/>
                <w:szCs w:val="20"/>
              </w:rPr>
            </w:pPr>
            <w:r w:rsidRPr="002918B0">
              <w:rPr>
                <w:rFonts w:cs="Arial"/>
                <w:b/>
                <w:color w:val="000000" w:themeColor="text1"/>
                <w:sz w:val="20"/>
                <w:szCs w:val="20"/>
              </w:rPr>
              <w:t>PROJETO / ATIVIDADE</w:t>
            </w:r>
          </w:p>
        </w:tc>
        <w:tc>
          <w:tcPr>
            <w:tcW w:w="2551" w:type="dxa"/>
            <w:tcMar>
              <w:top w:w="0" w:type="dxa"/>
              <w:left w:w="70" w:type="dxa"/>
              <w:bottom w:w="0" w:type="dxa"/>
              <w:right w:w="70" w:type="dxa"/>
            </w:tcMar>
            <w:vAlign w:val="center"/>
            <w:hideMark/>
          </w:tcPr>
          <w:p w14:paraId="4132F0BD" w14:textId="55755812" w:rsidR="00B26B32" w:rsidRPr="002918B0" w:rsidRDefault="00B26B32" w:rsidP="00B8041F">
            <w:pPr>
              <w:spacing w:after="0" w:line="240" w:lineRule="auto"/>
              <w:jc w:val="center"/>
              <w:rPr>
                <w:rFonts w:eastAsia="Calibri" w:cs="Arial"/>
                <w:color w:val="000000" w:themeColor="text1"/>
                <w:sz w:val="20"/>
                <w:szCs w:val="20"/>
              </w:rPr>
            </w:pPr>
            <w:r w:rsidRPr="002918B0">
              <w:rPr>
                <w:rFonts w:cs="Arial"/>
                <w:color w:val="000000" w:themeColor="text1"/>
              </w:rPr>
              <w:t>2</w:t>
            </w:r>
            <w:r w:rsidR="002E1851" w:rsidRPr="002918B0">
              <w:rPr>
                <w:rFonts w:cs="Arial"/>
                <w:color w:val="000000" w:themeColor="text1"/>
              </w:rPr>
              <w:t>7</w:t>
            </w:r>
            <w:r w:rsidRPr="002918B0">
              <w:rPr>
                <w:rFonts w:cs="Arial"/>
                <w:color w:val="000000" w:themeColor="text1"/>
              </w:rPr>
              <w:t>.</w:t>
            </w:r>
            <w:r w:rsidR="002E1851" w:rsidRPr="002918B0">
              <w:rPr>
                <w:rFonts w:cs="Arial"/>
                <w:color w:val="000000" w:themeColor="text1"/>
              </w:rPr>
              <w:t>812</w:t>
            </w:r>
            <w:r w:rsidRPr="002918B0">
              <w:rPr>
                <w:rFonts w:cs="Arial"/>
                <w:color w:val="000000" w:themeColor="text1"/>
              </w:rPr>
              <w:t>.00</w:t>
            </w:r>
            <w:r w:rsidR="002E1851" w:rsidRPr="002918B0">
              <w:rPr>
                <w:rFonts w:cs="Arial"/>
                <w:color w:val="000000" w:themeColor="text1"/>
              </w:rPr>
              <w:t>6</w:t>
            </w:r>
            <w:r w:rsidRPr="002918B0">
              <w:rPr>
                <w:rFonts w:cs="Arial"/>
                <w:color w:val="000000" w:themeColor="text1"/>
              </w:rPr>
              <w:t>.1010</w:t>
            </w:r>
          </w:p>
        </w:tc>
        <w:tc>
          <w:tcPr>
            <w:tcW w:w="4686" w:type="dxa"/>
            <w:tcMar>
              <w:top w:w="0" w:type="dxa"/>
              <w:left w:w="70" w:type="dxa"/>
              <w:bottom w:w="0" w:type="dxa"/>
              <w:right w:w="70" w:type="dxa"/>
            </w:tcMar>
            <w:vAlign w:val="center"/>
            <w:hideMark/>
          </w:tcPr>
          <w:p w14:paraId="5A4A5C33" w14:textId="68DC15AC" w:rsidR="00B26B32" w:rsidRPr="002918B0" w:rsidRDefault="002E1851" w:rsidP="002E1851">
            <w:pPr>
              <w:spacing w:after="0" w:line="240" w:lineRule="auto"/>
              <w:jc w:val="both"/>
              <w:rPr>
                <w:rFonts w:cs="Arial"/>
                <w:color w:val="000000" w:themeColor="text1"/>
                <w:sz w:val="20"/>
                <w:szCs w:val="20"/>
              </w:rPr>
            </w:pPr>
            <w:r w:rsidRPr="002918B0">
              <w:rPr>
                <w:rFonts w:cs="Arial"/>
                <w:color w:val="000000" w:themeColor="text1"/>
                <w:sz w:val="20"/>
                <w:szCs w:val="20"/>
              </w:rPr>
              <w:t>CONSTRUÇÃO, REFORMA E READEQUAÇÃO DE GINÁSIO, QUADRAS, CAMPOS, PRAÇAS E ESPAÇOS ESPORTIVOS</w:t>
            </w:r>
          </w:p>
        </w:tc>
      </w:tr>
      <w:tr w:rsidR="00B26B32" w14:paraId="406DB208" w14:textId="77777777" w:rsidTr="00F513D1">
        <w:trPr>
          <w:trHeight w:val="412"/>
        </w:trPr>
        <w:tc>
          <w:tcPr>
            <w:tcW w:w="2694" w:type="dxa"/>
            <w:tcMar>
              <w:top w:w="0" w:type="dxa"/>
              <w:left w:w="70" w:type="dxa"/>
              <w:bottom w:w="0" w:type="dxa"/>
              <w:right w:w="70" w:type="dxa"/>
            </w:tcMar>
            <w:vAlign w:val="center"/>
            <w:hideMark/>
          </w:tcPr>
          <w:p w14:paraId="6E5A7E1B" w14:textId="77777777" w:rsidR="00B26B32" w:rsidRPr="002918B0" w:rsidRDefault="00B26B32" w:rsidP="00B8041F">
            <w:pPr>
              <w:spacing w:after="0" w:line="240" w:lineRule="auto"/>
              <w:jc w:val="both"/>
              <w:rPr>
                <w:rFonts w:cs="Arial"/>
                <w:b/>
                <w:color w:val="000000" w:themeColor="text1"/>
                <w:sz w:val="20"/>
                <w:szCs w:val="20"/>
              </w:rPr>
            </w:pPr>
            <w:r w:rsidRPr="002918B0">
              <w:rPr>
                <w:rFonts w:cs="Arial"/>
                <w:b/>
                <w:color w:val="000000" w:themeColor="text1"/>
                <w:sz w:val="20"/>
                <w:szCs w:val="20"/>
              </w:rPr>
              <w:t>ELEMENTO</w:t>
            </w:r>
          </w:p>
        </w:tc>
        <w:tc>
          <w:tcPr>
            <w:tcW w:w="2551" w:type="dxa"/>
            <w:tcMar>
              <w:top w:w="0" w:type="dxa"/>
              <w:left w:w="70" w:type="dxa"/>
              <w:bottom w:w="0" w:type="dxa"/>
              <w:right w:w="70" w:type="dxa"/>
            </w:tcMar>
            <w:vAlign w:val="center"/>
            <w:hideMark/>
          </w:tcPr>
          <w:p w14:paraId="20A4C5BA" w14:textId="613E295B" w:rsidR="00B26B32" w:rsidRPr="002918B0" w:rsidRDefault="00B26B32" w:rsidP="00B8041F">
            <w:pPr>
              <w:spacing w:after="0" w:line="240" w:lineRule="auto"/>
              <w:jc w:val="center"/>
              <w:rPr>
                <w:rFonts w:eastAsia="Calibri" w:cs="Arial"/>
                <w:color w:val="000000" w:themeColor="text1"/>
                <w:sz w:val="20"/>
                <w:szCs w:val="20"/>
              </w:rPr>
            </w:pPr>
            <w:r w:rsidRPr="002918B0">
              <w:rPr>
                <w:rFonts w:cs="Arial"/>
                <w:color w:val="000000" w:themeColor="text1"/>
              </w:rPr>
              <w:t>4.4.9</w:t>
            </w:r>
            <w:r w:rsidR="002E1851" w:rsidRPr="002918B0">
              <w:rPr>
                <w:rFonts w:cs="Arial"/>
                <w:color w:val="000000" w:themeColor="text1"/>
              </w:rPr>
              <w:t>.</w:t>
            </w:r>
            <w:r w:rsidRPr="002918B0">
              <w:rPr>
                <w:rFonts w:cs="Arial"/>
                <w:color w:val="000000" w:themeColor="text1"/>
              </w:rPr>
              <w:t>0.51.00</w:t>
            </w:r>
            <w:r w:rsidR="002E1851" w:rsidRPr="002918B0">
              <w:rPr>
                <w:rFonts w:cs="Arial"/>
                <w:color w:val="000000" w:themeColor="text1"/>
              </w:rPr>
              <w:t>.000</w:t>
            </w:r>
          </w:p>
        </w:tc>
        <w:tc>
          <w:tcPr>
            <w:tcW w:w="4686" w:type="dxa"/>
            <w:tcMar>
              <w:top w:w="0" w:type="dxa"/>
              <w:left w:w="70" w:type="dxa"/>
              <w:bottom w:w="0" w:type="dxa"/>
              <w:right w:w="70" w:type="dxa"/>
            </w:tcMar>
            <w:vAlign w:val="center"/>
            <w:hideMark/>
          </w:tcPr>
          <w:p w14:paraId="6C42240B" w14:textId="77777777" w:rsidR="00B26B32" w:rsidRPr="002918B0" w:rsidRDefault="00B26B32" w:rsidP="00B8041F">
            <w:pPr>
              <w:spacing w:after="0" w:line="240" w:lineRule="auto"/>
              <w:rPr>
                <w:rFonts w:eastAsiaTheme="minorHAnsi" w:cs="Arial"/>
                <w:color w:val="000000" w:themeColor="text1"/>
                <w:sz w:val="20"/>
                <w:szCs w:val="20"/>
                <w:highlight w:val="yellow"/>
              </w:rPr>
            </w:pPr>
            <w:r w:rsidRPr="002918B0">
              <w:rPr>
                <w:rFonts w:cs="Arial"/>
                <w:color w:val="000000" w:themeColor="text1"/>
                <w:sz w:val="20"/>
                <w:szCs w:val="20"/>
              </w:rPr>
              <w:t>OBRAS E INSTALAÇÕES</w:t>
            </w:r>
          </w:p>
        </w:tc>
      </w:tr>
      <w:tr w:rsidR="00B26B32" w14:paraId="3BD0C485" w14:textId="77777777" w:rsidTr="00F513D1">
        <w:trPr>
          <w:trHeight w:val="404"/>
        </w:trPr>
        <w:tc>
          <w:tcPr>
            <w:tcW w:w="2694" w:type="dxa"/>
            <w:tcMar>
              <w:top w:w="0" w:type="dxa"/>
              <w:left w:w="70" w:type="dxa"/>
              <w:bottom w:w="0" w:type="dxa"/>
              <w:right w:w="70" w:type="dxa"/>
            </w:tcMar>
            <w:vAlign w:val="center"/>
            <w:hideMark/>
          </w:tcPr>
          <w:p w14:paraId="4B53B672" w14:textId="77777777" w:rsidR="00B26B32" w:rsidRPr="002918B0" w:rsidRDefault="00B26B32" w:rsidP="00B8041F">
            <w:pPr>
              <w:spacing w:after="0" w:line="240" w:lineRule="auto"/>
              <w:jc w:val="both"/>
              <w:rPr>
                <w:rFonts w:cs="Arial"/>
                <w:b/>
                <w:color w:val="000000" w:themeColor="text1"/>
                <w:sz w:val="20"/>
                <w:szCs w:val="20"/>
              </w:rPr>
            </w:pPr>
            <w:r w:rsidRPr="002918B0">
              <w:rPr>
                <w:rFonts w:cs="Arial"/>
                <w:b/>
                <w:color w:val="000000" w:themeColor="text1"/>
                <w:sz w:val="20"/>
                <w:szCs w:val="20"/>
              </w:rPr>
              <w:t>FONTES DE RECURSOS</w:t>
            </w:r>
          </w:p>
        </w:tc>
        <w:tc>
          <w:tcPr>
            <w:tcW w:w="2551" w:type="dxa"/>
            <w:tcMar>
              <w:top w:w="0" w:type="dxa"/>
              <w:left w:w="70" w:type="dxa"/>
              <w:bottom w:w="0" w:type="dxa"/>
              <w:right w:w="70" w:type="dxa"/>
            </w:tcMar>
            <w:vAlign w:val="center"/>
            <w:hideMark/>
          </w:tcPr>
          <w:p w14:paraId="658B0F93" w14:textId="77777777" w:rsidR="00B26B32" w:rsidRPr="002918B0" w:rsidRDefault="00B26B32" w:rsidP="00B8041F">
            <w:pPr>
              <w:spacing w:after="0" w:line="240" w:lineRule="auto"/>
              <w:jc w:val="center"/>
              <w:rPr>
                <w:rFonts w:cs="Arial"/>
                <w:color w:val="000000" w:themeColor="text1"/>
                <w:sz w:val="20"/>
                <w:szCs w:val="20"/>
              </w:rPr>
            </w:pPr>
            <w:r w:rsidRPr="002918B0">
              <w:rPr>
                <w:rFonts w:cs="Arial"/>
                <w:color w:val="000000" w:themeColor="text1"/>
              </w:rPr>
              <w:t>1500</w:t>
            </w:r>
          </w:p>
        </w:tc>
        <w:tc>
          <w:tcPr>
            <w:tcW w:w="4686" w:type="dxa"/>
            <w:tcMar>
              <w:top w:w="0" w:type="dxa"/>
              <w:left w:w="70" w:type="dxa"/>
              <w:bottom w:w="0" w:type="dxa"/>
              <w:right w:w="70" w:type="dxa"/>
            </w:tcMar>
            <w:vAlign w:val="center"/>
            <w:hideMark/>
          </w:tcPr>
          <w:p w14:paraId="22E16447" w14:textId="77777777" w:rsidR="00B26B32" w:rsidRPr="002918B0" w:rsidRDefault="00B26B32" w:rsidP="00B8041F">
            <w:pPr>
              <w:spacing w:after="0" w:line="240" w:lineRule="auto"/>
              <w:rPr>
                <w:rFonts w:cs="Arial"/>
                <w:color w:val="000000" w:themeColor="text1"/>
                <w:sz w:val="20"/>
                <w:szCs w:val="20"/>
                <w:highlight w:val="yellow"/>
              </w:rPr>
            </w:pPr>
            <w:r w:rsidRPr="002918B0">
              <w:rPr>
                <w:rFonts w:cs="Arial"/>
                <w:color w:val="000000" w:themeColor="text1"/>
                <w:sz w:val="20"/>
                <w:szCs w:val="20"/>
              </w:rPr>
              <w:t>RECURSOS DA ORDINÁRIA</w:t>
            </w:r>
          </w:p>
        </w:tc>
      </w:tr>
      <w:tr w:rsidR="00B26B32" w14:paraId="27746862" w14:textId="77777777" w:rsidTr="00F513D1">
        <w:trPr>
          <w:trHeight w:val="397"/>
        </w:trPr>
        <w:tc>
          <w:tcPr>
            <w:tcW w:w="2694" w:type="dxa"/>
            <w:tcMar>
              <w:top w:w="0" w:type="dxa"/>
              <w:left w:w="70" w:type="dxa"/>
              <w:bottom w:w="0" w:type="dxa"/>
              <w:right w:w="70" w:type="dxa"/>
            </w:tcMar>
            <w:vAlign w:val="center"/>
            <w:hideMark/>
          </w:tcPr>
          <w:p w14:paraId="530FFC28" w14:textId="77777777" w:rsidR="00B26B32" w:rsidRPr="002918B0" w:rsidRDefault="00B26B32" w:rsidP="00B8041F">
            <w:pPr>
              <w:spacing w:after="0" w:line="240" w:lineRule="auto"/>
              <w:jc w:val="both"/>
              <w:rPr>
                <w:rFonts w:cs="Arial"/>
                <w:b/>
                <w:color w:val="000000" w:themeColor="text1"/>
                <w:sz w:val="20"/>
                <w:szCs w:val="20"/>
              </w:rPr>
            </w:pPr>
            <w:r w:rsidRPr="002918B0">
              <w:rPr>
                <w:rFonts w:cs="Arial"/>
                <w:b/>
                <w:color w:val="000000" w:themeColor="text1"/>
                <w:sz w:val="20"/>
                <w:szCs w:val="20"/>
              </w:rPr>
              <w:t>FONTES DE RECURSOS</w:t>
            </w:r>
          </w:p>
        </w:tc>
        <w:tc>
          <w:tcPr>
            <w:tcW w:w="2551" w:type="dxa"/>
            <w:tcMar>
              <w:top w:w="0" w:type="dxa"/>
              <w:left w:w="70" w:type="dxa"/>
              <w:bottom w:w="0" w:type="dxa"/>
              <w:right w:w="70" w:type="dxa"/>
            </w:tcMar>
            <w:vAlign w:val="center"/>
            <w:hideMark/>
          </w:tcPr>
          <w:p w14:paraId="27495C34" w14:textId="77777777" w:rsidR="00B26B32" w:rsidRPr="002918B0" w:rsidRDefault="00B26B32" w:rsidP="00B8041F">
            <w:pPr>
              <w:spacing w:after="0" w:line="240" w:lineRule="auto"/>
              <w:jc w:val="center"/>
              <w:rPr>
                <w:rFonts w:eastAsiaTheme="minorHAnsi" w:cs="Arial"/>
                <w:color w:val="000000" w:themeColor="text1"/>
              </w:rPr>
            </w:pPr>
            <w:r w:rsidRPr="002918B0">
              <w:rPr>
                <w:rFonts w:cs="Arial"/>
                <w:color w:val="000000" w:themeColor="text1"/>
              </w:rPr>
              <w:t>1700</w:t>
            </w:r>
          </w:p>
        </w:tc>
        <w:tc>
          <w:tcPr>
            <w:tcW w:w="4686" w:type="dxa"/>
            <w:tcMar>
              <w:top w:w="0" w:type="dxa"/>
              <w:left w:w="70" w:type="dxa"/>
              <w:bottom w:w="0" w:type="dxa"/>
              <w:right w:w="70" w:type="dxa"/>
            </w:tcMar>
            <w:vAlign w:val="center"/>
            <w:hideMark/>
          </w:tcPr>
          <w:p w14:paraId="44631048" w14:textId="77777777" w:rsidR="00B26B32" w:rsidRPr="002918B0" w:rsidRDefault="00B26B32" w:rsidP="00B8041F">
            <w:pPr>
              <w:spacing w:after="0" w:line="240" w:lineRule="auto"/>
              <w:rPr>
                <w:rFonts w:cs="Arial"/>
                <w:color w:val="000000" w:themeColor="text1"/>
                <w:sz w:val="20"/>
                <w:szCs w:val="20"/>
              </w:rPr>
            </w:pPr>
            <w:r w:rsidRPr="002918B0">
              <w:rPr>
                <w:rFonts w:cs="Arial"/>
                <w:color w:val="000000" w:themeColor="text1"/>
                <w:sz w:val="20"/>
                <w:szCs w:val="20"/>
              </w:rPr>
              <w:t>OUTRAS TRANSFERENCIAS DE CONVÊNIOS</w:t>
            </w:r>
          </w:p>
        </w:tc>
      </w:tr>
    </w:tbl>
    <w:p w14:paraId="1DED1457" w14:textId="77777777" w:rsidR="000313AE" w:rsidRPr="000313AE" w:rsidRDefault="000313AE" w:rsidP="000313AE"/>
    <w:p w14:paraId="703E0F64" w14:textId="6E82477B" w:rsidR="00F92891" w:rsidRDefault="00A3658F">
      <w:pPr>
        <w:pStyle w:val="Ttulo1"/>
        <w:rPr>
          <w:rFonts w:ascii="Arial" w:hAnsi="Arial" w:cs="Arial"/>
        </w:rPr>
      </w:pPr>
      <w:r w:rsidRPr="00073B7D">
        <w:rPr>
          <w:rFonts w:ascii="Arial" w:hAnsi="Arial" w:cs="Arial"/>
        </w:rPr>
        <w:t>1</w:t>
      </w:r>
      <w:r w:rsidR="000313AE">
        <w:rPr>
          <w:rFonts w:ascii="Arial" w:hAnsi="Arial" w:cs="Arial"/>
        </w:rPr>
        <w:t>2</w:t>
      </w:r>
      <w:r w:rsidRPr="00073B7D">
        <w:rPr>
          <w:rFonts w:ascii="Arial" w:hAnsi="Arial" w:cs="Arial"/>
        </w:rPr>
        <w:t>. RESULTADOS PRETENDIDOS</w:t>
      </w:r>
    </w:p>
    <w:p w14:paraId="16FD35D8" w14:textId="7382328C" w:rsidR="00432A10" w:rsidRDefault="00432A10" w:rsidP="00432A10">
      <w:pPr>
        <w:jc w:val="both"/>
      </w:pPr>
      <w:r w:rsidRPr="00432A10">
        <w:t xml:space="preserve">Com a </w:t>
      </w:r>
      <w:proofErr w:type="spellStart"/>
      <w:r w:rsidRPr="00432A10">
        <w:t>contratação</w:t>
      </w:r>
      <w:proofErr w:type="spellEnd"/>
      <w:r w:rsidRPr="00432A10">
        <w:t xml:space="preserve">, </w:t>
      </w:r>
      <w:proofErr w:type="spellStart"/>
      <w:r w:rsidRPr="00432A10">
        <w:t>pretende</w:t>
      </w:r>
      <w:proofErr w:type="spellEnd"/>
      <w:r w:rsidRPr="00432A10">
        <w:t xml:space="preserve">-se </w:t>
      </w:r>
      <w:proofErr w:type="spellStart"/>
      <w:r w:rsidRPr="00432A10">
        <w:t>disponibilizar</w:t>
      </w:r>
      <w:proofErr w:type="spellEnd"/>
      <w:r w:rsidRPr="00432A10">
        <w:t xml:space="preserve"> à </w:t>
      </w:r>
      <w:proofErr w:type="spellStart"/>
      <w:r w:rsidRPr="00432A10">
        <w:t>população</w:t>
      </w:r>
      <w:proofErr w:type="spellEnd"/>
      <w:r w:rsidRPr="00432A10">
        <w:t xml:space="preserve"> da </w:t>
      </w:r>
      <w:proofErr w:type="spellStart"/>
      <w:r w:rsidRPr="00432A10">
        <w:t>localidade</w:t>
      </w:r>
      <w:proofErr w:type="spellEnd"/>
      <w:r w:rsidRPr="00432A10">
        <w:t xml:space="preserve"> de Nova Aparecida um </w:t>
      </w:r>
      <w:proofErr w:type="spellStart"/>
      <w:r w:rsidRPr="00432A10">
        <w:t>espaço</w:t>
      </w:r>
      <w:proofErr w:type="spellEnd"/>
      <w:r w:rsidRPr="00432A10">
        <w:t xml:space="preserve"> </w:t>
      </w:r>
      <w:proofErr w:type="spellStart"/>
      <w:r w:rsidRPr="00432A10">
        <w:t>esportivo</w:t>
      </w:r>
      <w:proofErr w:type="spellEnd"/>
      <w:r w:rsidRPr="00432A10">
        <w:t xml:space="preserve"> </w:t>
      </w:r>
      <w:proofErr w:type="spellStart"/>
      <w:r w:rsidRPr="00432A10">
        <w:t>adequado</w:t>
      </w:r>
      <w:proofErr w:type="spellEnd"/>
      <w:r w:rsidRPr="00432A10">
        <w:t xml:space="preserve">, </w:t>
      </w:r>
      <w:proofErr w:type="spellStart"/>
      <w:r w:rsidRPr="00432A10">
        <w:t>seguro</w:t>
      </w:r>
      <w:proofErr w:type="spellEnd"/>
      <w:r w:rsidRPr="00432A10">
        <w:t xml:space="preserve"> e de </w:t>
      </w:r>
      <w:proofErr w:type="spellStart"/>
      <w:r w:rsidRPr="00432A10">
        <w:t>qualidade</w:t>
      </w:r>
      <w:proofErr w:type="spellEnd"/>
      <w:r w:rsidRPr="00432A10">
        <w:t xml:space="preserve"> para a </w:t>
      </w:r>
      <w:proofErr w:type="spellStart"/>
      <w:r w:rsidRPr="00432A10">
        <w:t>prática</w:t>
      </w:r>
      <w:proofErr w:type="spellEnd"/>
      <w:r w:rsidRPr="00432A10">
        <w:t xml:space="preserve"> de </w:t>
      </w:r>
      <w:proofErr w:type="spellStart"/>
      <w:r w:rsidRPr="00432A10">
        <w:t>atividades</w:t>
      </w:r>
      <w:proofErr w:type="spellEnd"/>
      <w:r w:rsidRPr="00432A10">
        <w:t xml:space="preserve"> </w:t>
      </w:r>
      <w:proofErr w:type="spellStart"/>
      <w:r w:rsidRPr="00432A10">
        <w:t>físicas</w:t>
      </w:r>
      <w:proofErr w:type="spellEnd"/>
      <w:r w:rsidRPr="00432A10">
        <w:t xml:space="preserve"> e </w:t>
      </w:r>
      <w:proofErr w:type="spellStart"/>
      <w:r w:rsidRPr="00432A10">
        <w:t>recreativas</w:t>
      </w:r>
      <w:proofErr w:type="spellEnd"/>
      <w:r w:rsidRPr="00432A10">
        <w:t xml:space="preserve">, </w:t>
      </w:r>
      <w:proofErr w:type="spellStart"/>
      <w:r w:rsidRPr="00432A10">
        <w:t>promovendo</w:t>
      </w:r>
      <w:proofErr w:type="spellEnd"/>
      <w:r w:rsidRPr="00432A10">
        <w:t xml:space="preserve"> </w:t>
      </w:r>
      <w:proofErr w:type="gramStart"/>
      <w:r w:rsidRPr="00432A10">
        <w:t>a</w:t>
      </w:r>
      <w:proofErr w:type="gramEnd"/>
      <w:r w:rsidRPr="00432A10">
        <w:t xml:space="preserve"> </w:t>
      </w:r>
      <w:proofErr w:type="spellStart"/>
      <w:r w:rsidRPr="00432A10">
        <w:t>inclusão</w:t>
      </w:r>
      <w:proofErr w:type="spellEnd"/>
      <w:r w:rsidRPr="00432A10">
        <w:t xml:space="preserve"> social, o </w:t>
      </w:r>
      <w:proofErr w:type="spellStart"/>
      <w:r w:rsidRPr="00432A10">
        <w:t>incentivo</w:t>
      </w:r>
      <w:proofErr w:type="spellEnd"/>
      <w:r w:rsidRPr="00432A10">
        <w:t xml:space="preserve"> </w:t>
      </w:r>
      <w:proofErr w:type="spellStart"/>
      <w:r w:rsidRPr="00432A10">
        <w:t>ao</w:t>
      </w:r>
      <w:proofErr w:type="spellEnd"/>
      <w:r w:rsidRPr="00432A10">
        <w:t xml:space="preserve"> </w:t>
      </w:r>
      <w:proofErr w:type="spellStart"/>
      <w:r w:rsidRPr="00432A10">
        <w:t>esporte</w:t>
      </w:r>
      <w:proofErr w:type="spellEnd"/>
      <w:r w:rsidRPr="00432A10">
        <w:t xml:space="preserve"> e a </w:t>
      </w:r>
      <w:proofErr w:type="spellStart"/>
      <w:r w:rsidRPr="00432A10">
        <w:t>melhoria</w:t>
      </w:r>
      <w:proofErr w:type="spellEnd"/>
      <w:r w:rsidRPr="00432A10">
        <w:t xml:space="preserve"> da </w:t>
      </w:r>
      <w:proofErr w:type="spellStart"/>
      <w:r w:rsidRPr="00432A10">
        <w:t>qualidade</w:t>
      </w:r>
      <w:proofErr w:type="spellEnd"/>
      <w:r w:rsidRPr="00432A10">
        <w:t xml:space="preserve"> de </w:t>
      </w:r>
      <w:proofErr w:type="spellStart"/>
      <w:r w:rsidRPr="00432A10">
        <w:t>vida</w:t>
      </w:r>
      <w:proofErr w:type="spellEnd"/>
      <w:r w:rsidRPr="00432A10">
        <w:t xml:space="preserve"> da </w:t>
      </w:r>
      <w:proofErr w:type="spellStart"/>
      <w:r w:rsidRPr="00432A10">
        <w:t>comunidade</w:t>
      </w:r>
      <w:proofErr w:type="spellEnd"/>
      <w:r w:rsidRPr="00432A10">
        <w:t xml:space="preserve">. </w:t>
      </w:r>
      <w:proofErr w:type="spellStart"/>
      <w:r w:rsidRPr="00432A10">
        <w:t>Busca</w:t>
      </w:r>
      <w:proofErr w:type="spellEnd"/>
      <w:r w:rsidRPr="00432A10">
        <w:t xml:space="preserve">-se </w:t>
      </w:r>
      <w:proofErr w:type="spellStart"/>
      <w:r w:rsidRPr="00432A10">
        <w:t>ampliar</w:t>
      </w:r>
      <w:proofErr w:type="spellEnd"/>
      <w:r w:rsidRPr="00432A10">
        <w:t xml:space="preserve"> </w:t>
      </w:r>
      <w:proofErr w:type="gramStart"/>
      <w:r w:rsidRPr="00432A10">
        <w:t>a</w:t>
      </w:r>
      <w:proofErr w:type="gramEnd"/>
      <w:r w:rsidRPr="00432A10">
        <w:t xml:space="preserve"> </w:t>
      </w:r>
      <w:proofErr w:type="spellStart"/>
      <w:r w:rsidRPr="00432A10">
        <w:t>infraestrutura</w:t>
      </w:r>
      <w:proofErr w:type="spellEnd"/>
      <w:r w:rsidRPr="00432A10">
        <w:t xml:space="preserve"> </w:t>
      </w:r>
      <w:proofErr w:type="spellStart"/>
      <w:r w:rsidRPr="00432A10">
        <w:t>esportiva</w:t>
      </w:r>
      <w:proofErr w:type="spellEnd"/>
      <w:r w:rsidRPr="00432A10">
        <w:t xml:space="preserve"> do </w:t>
      </w:r>
      <w:proofErr w:type="spellStart"/>
      <w:r w:rsidRPr="00432A10">
        <w:t>município</w:t>
      </w:r>
      <w:proofErr w:type="spellEnd"/>
      <w:r w:rsidRPr="00432A10">
        <w:t xml:space="preserve">, </w:t>
      </w:r>
      <w:proofErr w:type="spellStart"/>
      <w:r w:rsidRPr="00432A10">
        <w:t>fortalecer</w:t>
      </w:r>
      <w:proofErr w:type="spellEnd"/>
      <w:r w:rsidRPr="00432A10">
        <w:t xml:space="preserve"> as </w:t>
      </w:r>
      <w:proofErr w:type="spellStart"/>
      <w:r w:rsidRPr="00432A10">
        <w:t>políticas</w:t>
      </w:r>
      <w:proofErr w:type="spellEnd"/>
      <w:r w:rsidRPr="00432A10">
        <w:t xml:space="preserve"> </w:t>
      </w:r>
      <w:proofErr w:type="spellStart"/>
      <w:r w:rsidRPr="00432A10">
        <w:t>públicas</w:t>
      </w:r>
      <w:proofErr w:type="spellEnd"/>
      <w:r w:rsidRPr="00432A10">
        <w:t xml:space="preserve"> de </w:t>
      </w:r>
      <w:proofErr w:type="spellStart"/>
      <w:r w:rsidRPr="00432A10">
        <w:t>esporte</w:t>
      </w:r>
      <w:proofErr w:type="spellEnd"/>
      <w:r w:rsidRPr="00432A10">
        <w:t xml:space="preserve"> e </w:t>
      </w:r>
      <w:proofErr w:type="spellStart"/>
      <w:r w:rsidRPr="00432A10">
        <w:t>lazer</w:t>
      </w:r>
      <w:proofErr w:type="spellEnd"/>
      <w:r w:rsidRPr="00432A10">
        <w:t xml:space="preserve">, </w:t>
      </w:r>
      <w:proofErr w:type="spellStart"/>
      <w:r w:rsidRPr="00432A10">
        <w:t>estimular</w:t>
      </w:r>
      <w:proofErr w:type="spellEnd"/>
      <w:r w:rsidRPr="00432A10">
        <w:t xml:space="preserve"> a </w:t>
      </w:r>
      <w:proofErr w:type="spellStart"/>
      <w:r w:rsidRPr="00432A10">
        <w:t>convivência</w:t>
      </w:r>
      <w:proofErr w:type="spellEnd"/>
      <w:r w:rsidRPr="00432A10">
        <w:t xml:space="preserve"> </w:t>
      </w:r>
      <w:proofErr w:type="spellStart"/>
      <w:r w:rsidRPr="00432A10">
        <w:t>comunitária</w:t>
      </w:r>
      <w:proofErr w:type="spellEnd"/>
      <w:r w:rsidRPr="00432A10">
        <w:t xml:space="preserve"> e </w:t>
      </w:r>
      <w:proofErr w:type="spellStart"/>
      <w:r w:rsidRPr="00432A10">
        <w:t>proporcionar</w:t>
      </w:r>
      <w:proofErr w:type="spellEnd"/>
      <w:r w:rsidRPr="00432A10">
        <w:t xml:space="preserve"> </w:t>
      </w:r>
      <w:proofErr w:type="spellStart"/>
      <w:r w:rsidRPr="00432A10">
        <w:t>melhores</w:t>
      </w:r>
      <w:proofErr w:type="spellEnd"/>
      <w:r w:rsidRPr="00432A10">
        <w:t xml:space="preserve"> </w:t>
      </w:r>
      <w:proofErr w:type="spellStart"/>
      <w:r w:rsidRPr="00432A10">
        <w:t>condições</w:t>
      </w:r>
      <w:proofErr w:type="spellEnd"/>
      <w:r w:rsidRPr="00432A10">
        <w:t xml:space="preserve"> para a </w:t>
      </w:r>
      <w:proofErr w:type="spellStart"/>
      <w:r w:rsidRPr="00432A10">
        <w:t>realização</w:t>
      </w:r>
      <w:proofErr w:type="spellEnd"/>
      <w:r w:rsidRPr="00432A10">
        <w:t xml:space="preserve"> de </w:t>
      </w:r>
      <w:proofErr w:type="spellStart"/>
      <w:r w:rsidRPr="00432A10">
        <w:t>eventos</w:t>
      </w:r>
      <w:proofErr w:type="spellEnd"/>
      <w:r w:rsidRPr="00432A10">
        <w:t xml:space="preserve"> </w:t>
      </w:r>
      <w:proofErr w:type="spellStart"/>
      <w:r w:rsidRPr="00432A10">
        <w:t>esportivos</w:t>
      </w:r>
      <w:proofErr w:type="spellEnd"/>
      <w:r w:rsidRPr="00432A10">
        <w:t xml:space="preserve"> e </w:t>
      </w:r>
      <w:proofErr w:type="spellStart"/>
      <w:r w:rsidRPr="00432A10">
        <w:t>atividades</w:t>
      </w:r>
      <w:proofErr w:type="spellEnd"/>
      <w:r w:rsidRPr="00432A10">
        <w:t xml:space="preserve"> </w:t>
      </w:r>
      <w:proofErr w:type="spellStart"/>
      <w:r w:rsidRPr="00432A10">
        <w:t>coletivas</w:t>
      </w:r>
      <w:proofErr w:type="spellEnd"/>
      <w:r w:rsidRPr="00432A10">
        <w:t xml:space="preserve">. </w:t>
      </w:r>
      <w:proofErr w:type="spellStart"/>
      <w:r w:rsidRPr="00432A10">
        <w:t>Espera</w:t>
      </w:r>
      <w:proofErr w:type="spellEnd"/>
      <w:r w:rsidRPr="00432A10">
        <w:t xml:space="preserve">-se, </w:t>
      </w:r>
      <w:proofErr w:type="spellStart"/>
      <w:r w:rsidRPr="00432A10">
        <w:t>ainda</w:t>
      </w:r>
      <w:proofErr w:type="spellEnd"/>
      <w:r w:rsidRPr="00432A10">
        <w:t xml:space="preserve">, </w:t>
      </w:r>
      <w:proofErr w:type="spellStart"/>
      <w:r w:rsidRPr="00432A10">
        <w:t>obter</w:t>
      </w:r>
      <w:proofErr w:type="spellEnd"/>
      <w:r w:rsidRPr="00432A10">
        <w:t xml:space="preserve"> </w:t>
      </w:r>
      <w:proofErr w:type="spellStart"/>
      <w:r w:rsidRPr="00432A10">
        <w:t>maior</w:t>
      </w:r>
      <w:proofErr w:type="spellEnd"/>
      <w:r w:rsidRPr="00432A10">
        <w:t xml:space="preserve"> </w:t>
      </w:r>
      <w:proofErr w:type="spellStart"/>
      <w:r w:rsidRPr="00432A10">
        <w:t>durabilidade</w:t>
      </w:r>
      <w:proofErr w:type="spellEnd"/>
      <w:r w:rsidRPr="00432A10">
        <w:t xml:space="preserve"> da </w:t>
      </w:r>
      <w:proofErr w:type="spellStart"/>
      <w:r w:rsidRPr="00432A10">
        <w:t>estrutura</w:t>
      </w:r>
      <w:proofErr w:type="spellEnd"/>
      <w:r w:rsidRPr="00432A10">
        <w:t xml:space="preserve"> e </w:t>
      </w:r>
      <w:proofErr w:type="spellStart"/>
      <w:r w:rsidRPr="00432A10">
        <w:t>redução</w:t>
      </w:r>
      <w:proofErr w:type="spellEnd"/>
      <w:r w:rsidRPr="00432A10">
        <w:t xml:space="preserve"> dos custos de </w:t>
      </w:r>
      <w:proofErr w:type="spellStart"/>
      <w:r w:rsidRPr="00432A10">
        <w:t>manutenção</w:t>
      </w:r>
      <w:proofErr w:type="spellEnd"/>
      <w:r w:rsidRPr="00432A10">
        <w:t xml:space="preserve"> </w:t>
      </w:r>
      <w:proofErr w:type="spellStart"/>
      <w:r w:rsidRPr="00432A10">
        <w:t>em</w:t>
      </w:r>
      <w:proofErr w:type="spellEnd"/>
      <w:r w:rsidRPr="00432A10">
        <w:t xml:space="preserve"> </w:t>
      </w:r>
      <w:proofErr w:type="spellStart"/>
      <w:r w:rsidRPr="00432A10">
        <w:t>razão</w:t>
      </w:r>
      <w:proofErr w:type="spellEnd"/>
      <w:r w:rsidRPr="00432A10">
        <w:t xml:space="preserve"> da </w:t>
      </w:r>
      <w:proofErr w:type="spellStart"/>
      <w:r w:rsidRPr="00432A10">
        <w:t>utilização</w:t>
      </w:r>
      <w:proofErr w:type="spellEnd"/>
      <w:r w:rsidRPr="00432A10">
        <w:t xml:space="preserve"> de grama </w:t>
      </w:r>
      <w:proofErr w:type="spellStart"/>
      <w:r w:rsidRPr="00432A10">
        <w:t>sintética</w:t>
      </w:r>
      <w:proofErr w:type="spellEnd"/>
      <w:r w:rsidRPr="00432A10">
        <w:t xml:space="preserve">, </w:t>
      </w:r>
      <w:proofErr w:type="spellStart"/>
      <w:r w:rsidRPr="00432A10">
        <w:lastRenderedPageBreak/>
        <w:t>assegurando</w:t>
      </w:r>
      <w:proofErr w:type="spellEnd"/>
      <w:r w:rsidRPr="00432A10">
        <w:t xml:space="preserve"> o </w:t>
      </w:r>
      <w:proofErr w:type="spellStart"/>
      <w:r w:rsidRPr="00432A10">
        <w:t>uso</w:t>
      </w:r>
      <w:proofErr w:type="spellEnd"/>
      <w:r w:rsidRPr="00432A10">
        <w:t xml:space="preserve"> </w:t>
      </w:r>
      <w:proofErr w:type="spellStart"/>
      <w:r w:rsidRPr="00432A10">
        <w:t>contínuo</w:t>
      </w:r>
      <w:proofErr w:type="spellEnd"/>
      <w:r w:rsidRPr="00432A10">
        <w:t xml:space="preserve"> do </w:t>
      </w:r>
      <w:proofErr w:type="spellStart"/>
      <w:r w:rsidRPr="00432A10">
        <w:t>equipamento</w:t>
      </w:r>
      <w:proofErr w:type="spellEnd"/>
      <w:r w:rsidRPr="00432A10">
        <w:t xml:space="preserve"> </w:t>
      </w:r>
      <w:proofErr w:type="spellStart"/>
      <w:r w:rsidRPr="00432A10">
        <w:t>ao</w:t>
      </w:r>
      <w:proofErr w:type="spellEnd"/>
      <w:r w:rsidRPr="00432A10">
        <w:t xml:space="preserve"> </w:t>
      </w:r>
      <w:proofErr w:type="spellStart"/>
      <w:r w:rsidRPr="00432A10">
        <w:t>longo</w:t>
      </w:r>
      <w:proofErr w:type="spellEnd"/>
      <w:r w:rsidRPr="00432A10">
        <w:t xml:space="preserve"> do </w:t>
      </w:r>
      <w:proofErr w:type="spellStart"/>
      <w:r w:rsidRPr="00432A10">
        <w:t>ano</w:t>
      </w:r>
      <w:proofErr w:type="spellEnd"/>
      <w:r w:rsidRPr="00432A10">
        <w:t xml:space="preserve">. Dessa forma, a </w:t>
      </w:r>
      <w:proofErr w:type="spellStart"/>
      <w:r w:rsidRPr="00432A10">
        <w:t>contratação</w:t>
      </w:r>
      <w:proofErr w:type="spellEnd"/>
      <w:r w:rsidRPr="00432A10">
        <w:t xml:space="preserve"> </w:t>
      </w:r>
      <w:proofErr w:type="spellStart"/>
      <w:r w:rsidRPr="00432A10">
        <w:t>contribuirá</w:t>
      </w:r>
      <w:proofErr w:type="spellEnd"/>
      <w:r w:rsidRPr="00432A10">
        <w:t xml:space="preserve"> para o </w:t>
      </w:r>
      <w:proofErr w:type="spellStart"/>
      <w:r w:rsidRPr="00432A10">
        <w:t>atendimento</w:t>
      </w:r>
      <w:proofErr w:type="spellEnd"/>
      <w:r w:rsidRPr="00432A10">
        <w:t xml:space="preserve"> do interesse </w:t>
      </w:r>
      <w:proofErr w:type="spellStart"/>
      <w:r w:rsidRPr="00432A10">
        <w:t>público</w:t>
      </w:r>
      <w:proofErr w:type="spellEnd"/>
      <w:r w:rsidRPr="00432A10">
        <w:t xml:space="preserve">, </w:t>
      </w:r>
      <w:proofErr w:type="spellStart"/>
      <w:r w:rsidRPr="00432A10">
        <w:t>garantindo</w:t>
      </w:r>
      <w:proofErr w:type="spellEnd"/>
      <w:r w:rsidRPr="00432A10">
        <w:t xml:space="preserve"> </w:t>
      </w:r>
      <w:proofErr w:type="spellStart"/>
      <w:r w:rsidRPr="00432A10">
        <w:t>maior</w:t>
      </w:r>
      <w:proofErr w:type="spellEnd"/>
      <w:r w:rsidRPr="00432A10">
        <w:t xml:space="preserve"> </w:t>
      </w:r>
      <w:proofErr w:type="spellStart"/>
      <w:r w:rsidRPr="00432A10">
        <w:t>eficiência</w:t>
      </w:r>
      <w:proofErr w:type="spellEnd"/>
      <w:r w:rsidRPr="00432A10">
        <w:t xml:space="preserve"> </w:t>
      </w:r>
      <w:proofErr w:type="spellStart"/>
      <w:r w:rsidRPr="00432A10">
        <w:t>na</w:t>
      </w:r>
      <w:proofErr w:type="spellEnd"/>
      <w:r w:rsidRPr="00432A10">
        <w:t xml:space="preserve"> </w:t>
      </w:r>
      <w:proofErr w:type="spellStart"/>
      <w:r w:rsidRPr="00432A10">
        <w:t>aplicação</w:t>
      </w:r>
      <w:proofErr w:type="spellEnd"/>
      <w:r w:rsidRPr="00432A10">
        <w:t xml:space="preserve"> dos </w:t>
      </w:r>
      <w:proofErr w:type="spellStart"/>
      <w:r w:rsidRPr="00432A10">
        <w:t>recursos</w:t>
      </w:r>
      <w:proofErr w:type="spellEnd"/>
      <w:r w:rsidRPr="00432A10">
        <w:t xml:space="preserve"> </w:t>
      </w:r>
      <w:proofErr w:type="spellStart"/>
      <w:r w:rsidRPr="00432A10">
        <w:t>públicos</w:t>
      </w:r>
      <w:proofErr w:type="spellEnd"/>
      <w:r w:rsidRPr="00432A10">
        <w:t xml:space="preserve"> e </w:t>
      </w:r>
      <w:proofErr w:type="spellStart"/>
      <w:r w:rsidRPr="00432A10">
        <w:t>ampliando</w:t>
      </w:r>
      <w:proofErr w:type="spellEnd"/>
      <w:r w:rsidRPr="00432A10">
        <w:t xml:space="preserve"> o </w:t>
      </w:r>
      <w:proofErr w:type="spellStart"/>
      <w:r w:rsidRPr="00432A10">
        <w:t>acesso</w:t>
      </w:r>
      <w:proofErr w:type="spellEnd"/>
      <w:r w:rsidRPr="00432A10">
        <w:t xml:space="preserve"> da </w:t>
      </w:r>
      <w:proofErr w:type="spellStart"/>
      <w:r w:rsidRPr="00432A10">
        <w:t>população</w:t>
      </w:r>
      <w:proofErr w:type="spellEnd"/>
      <w:r w:rsidRPr="00432A10">
        <w:t xml:space="preserve"> </w:t>
      </w:r>
      <w:proofErr w:type="gramStart"/>
      <w:r w:rsidRPr="00432A10">
        <w:t>a</w:t>
      </w:r>
      <w:proofErr w:type="gramEnd"/>
      <w:r w:rsidRPr="00432A10">
        <w:t xml:space="preserve"> </w:t>
      </w:r>
      <w:proofErr w:type="spellStart"/>
      <w:r w:rsidRPr="00432A10">
        <w:t>equipamentos</w:t>
      </w:r>
      <w:proofErr w:type="spellEnd"/>
      <w:r w:rsidRPr="00432A10">
        <w:t xml:space="preserve"> </w:t>
      </w:r>
      <w:proofErr w:type="spellStart"/>
      <w:r w:rsidRPr="00432A10">
        <w:t>esportivos</w:t>
      </w:r>
      <w:proofErr w:type="spellEnd"/>
      <w:r w:rsidRPr="00432A10">
        <w:t xml:space="preserve"> de </w:t>
      </w:r>
      <w:proofErr w:type="spellStart"/>
      <w:r w:rsidRPr="00432A10">
        <w:t>qualidade</w:t>
      </w:r>
      <w:proofErr w:type="spellEnd"/>
      <w:r w:rsidRPr="00432A10">
        <w:t>.</w:t>
      </w:r>
    </w:p>
    <w:p w14:paraId="64DA11E1" w14:textId="77777777" w:rsidR="00193EC3" w:rsidRPr="00432A10" w:rsidRDefault="00193EC3" w:rsidP="00432A10">
      <w:pPr>
        <w:jc w:val="both"/>
      </w:pPr>
    </w:p>
    <w:p w14:paraId="30A803F4" w14:textId="1DB2E6E0" w:rsidR="00F92891" w:rsidRPr="00073B7D" w:rsidRDefault="00A3658F">
      <w:pPr>
        <w:pStyle w:val="Ttulo1"/>
        <w:rPr>
          <w:rFonts w:ascii="Arial" w:hAnsi="Arial" w:cs="Arial"/>
        </w:rPr>
      </w:pPr>
      <w:r w:rsidRPr="00073B7D">
        <w:rPr>
          <w:rFonts w:ascii="Arial" w:hAnsi="Arial" w:cs="Arial"/>
        </w:rPr>
        <w:t>1</w:t>
      </w:r>
      <w:r w:rsidR="000313AE">
        <w:rPr>
          <w:rFonts w:ascii="Arial" w:hAnsi="Arial" w:cs="Arial"/>
        </w:rPr>
        <w:t>3</w:t>
      </w:r>
      <w:r w:rsidRPr="00073B7D">
        <w:rPr>
          <w:rFonts w:ascii="Arial" w:hAnsi="Arial" w:cs="Arial"/>
        </w:rPr>
        <w:t>. PROVIDÊNCIAS A SEREM ADOTADAS PREVIAMENTE À CONTRATAÇÃO</w:t>
      </w:r>
    </w:p>
    <w:p w14:paraId="38AC6F46" w14:textId="1B2AAF01" w:rsidR="00F92891" w:rsidRPr="00073B7D" w:rsidRDefault="00DA77F3">
      <w:pPr>
        <w:jc w:val="both"/>
        <w:rPr>
          <w:rFonts w:cs="Arial"/>
        </w:rPr>
      </w:pPr>
      <w:r w:rsidRPr="00073B7D">
        <w:rPr>
          <w:rFonts w:cs="Arial"/>
        </w:rPr>
        <w:t xml:space="preserve">Antes da </w:t>
      </w:r>
      <w:proofErr w:type="spellStart"/>
      <w:r w:rsidRPr="00073B7D">
        <w:rPr>
          <w:rFonts w:cs="Arial"/>
        </w:rPr>
        <w:t>celebração</w:t>
      </w:r>
      <w:proofErr w:type="spellEnd"/>
      <w:r w:rsidRPr="00073B7D">
        <w:rPr>
          <w:rFonts w:cs="Arial"/>
        </w:rPr>
        <w:t xml:space="preserve"> do </w:t>
      </w:r>
      <w:proofErr w:type="spellStart"/>
      <w:r w:rsidRPr="00073B7D">
        <w:rPr>
          <w:rFonts w:cs="Arial"/>
        </w:rPr>
        <w:t>contrato</w:t>
      </w:r>
      <w:proofErr w:type="spellEnd"/>
      <w:r w:rsidRPr="00073B7D">
        <w:rPr>
          <w:rFonts w:cs="Arial"/>
        </w:rPr>
        <w:t xml:space="preserve"> </w:t>
      </w:r>
      <w:proofErr w:type="spellStart"/>
      <w:r w:rsidRPr="00073B7D">
        <w:rPr>
          <w:rFonts w:cs="Arial"/>
        </w:rPr>
        <w:t>ou</w:t>
      </w:r>
      <w:proofErr w:type="spellEnd"/>
      <w:r w:rsidRPr="00073B7D">
        <w:rPr>
          <w:rFonts w:cs="Arial"/>
        </w:rPr>
        <w:t xml:space="preserve"> </w:t>
      </w:r>
      <w:proofErr w:type="spellStart"/>
      <w:r w:rsidRPr="00073B7D">
        <w:rPr>
          <w:rFonts w:cs="Arial"/>
        </w:rPr>
        <w:t>emissão</w:t>
      </w:r>
      <w:proofErr w:type="spellEnd"/>
      <w:r w:rsidRPr="00073B7D">
        <w:rPr>
          <w:rFonts w:cs="Arial"/>
        </w:rPr>
        <w:t xml:space="preserve"> do </w:t>
      </w:r>
      <w:proofErr w:type="spellStart"/>
      <w:r w:rsidRPr="00073B7D">
        <w:rPr>
          <w:rFonts w:cs="Arial"/>
        </w:rPr>
        <w:t>instrumento</w:t>
      </w:r>
      <w:proofErr w:type="spellEnd"/>
      <w:r w:rsidRPr="00073B7D">
        <w:rPr>
          <w:rFonts w:cs="Arial"/>
        </w:rPr>
        <w:t xml:space="preserve"> </w:t>
      </w:r>
      <w:proofErr w:type="spellStart"/>
      <w:r w:rsidRPr="00073B7D">
        <w:rPr>
          <w:rFonts w:cs="Arial"/>
        </w:rPr>
        <w:t>equivalente</w:t>
      </w:r>
      <w:proofErr w:type="spellEnd"/>
      <w:r w:rsidRPr="00073B7D">
        <w:rPr>
          <w:rFonts w:cs="Arial"/>
        </w:rPr>
        <w:t xml:space="preserve">, a </w:t>
      </w:r>
      <w:proofErr w:type="spellStart"/>
      <w:r w:rsidRPr="00073B7D">
        <w:rPr>
          <w:rFonts w:cs="Arial"/>
        </w:rPr>
        <w:t>Administração</w:t>
      </w:r>
      <w:proofErr w:type="spellEnd"/>
      <w:r w:rsidRPr="00073B7D">
        <w:rPr>
          <w:rFonts w:cs="Arial"/>
        </w:rPr>
        <w:t xml:space="preserve"> </w:t>
      </w:r>
      <w:proofErr w:type="spellStart"/>
      <w:r w:rsidRPr="00073B7D">
        <w:rPr>
          <w:rFonts w:cs="Arial"/>
        </w:rPr>
        <w:t>deverá</w:t>
      </w:r>
      <w:proofErr w:type="spellEnd"/>
      <w:r w:rsidRPr="00073B7D">
        <w:rPr>
          <w:rFonts w:cs="Arial"/>
        </w:rPr>
        <w:t xml:space="preserve"> </w:t>
      </w:r>
      <w:proofErr w:type="spellStart"/>
      <w:r w:rsidRPr="00073B7D">
        <w:rPr>
          <w:rFonts w:cs="Arial"/>
        </w:rPr>
        <w:t>adotar</w:t>
      </w:r>
      <w:proofErr w:type="spellEnd"/>
      <w:r w:rsidRPr="00073B7D">
        <w:rPr>
          <w:rFonts w:cs="Arial"/>
        </w:rPr>
        <w:t xml:space="preserve">, as </w:t>
      </w:r>
      <w:proofErr w:type="spellStart"/>
      <w:r w:rsidRPr="00073B7D">
        <w:rPr>
          <w:rFonts w:cs="Arial"/>
        </w:rPr>
        <w:t>seguintes</w:t>
      </w:r>
      <w:proofErr w:type="spellEnd"/>
      <w:r w:rsidRPr="00073B7D">
        <w:rPr>
          <w:rFonts w:cs="Arial"/>
        </w:rPr>
        <w:t xml:space="preserve"> </w:t>
      </w:r>
      <w:proofErr w:type="spellStart"/>
      <w:r w:rsidRPr="00073B7D">
        <w:rPr>
          <w:rFonts w:cs="Arial"/>
        </w:rPr>
        <w:t>providências</w:t>
      </w:r>
      <w:proofErr w:type="spellEnd"/>
      <w:r w:rsidRPr="00073B7D">
        <w:rPr>
          <w:rFonts w:cs="Arial"/>
        </w:rPr>
        <w:t>:</w:t>
      </w:r>
    </w:p>
    <w:p w14:paraId="797B1A3D" w14:textId="2EE921BE" w:rsidR="00C00280" w:rsidRPr="00C00280" w:rsidRDefault="00C00280">
      <w:pPr>
        <w:pStyle w:val="Commarcadores"/>
        <w:jc w:val="both"/>
        <w:rPr>
          <w:rFonts w:cs="Arial"/>
        </w:rPr>
      </w:pPr>
      <w:proofErr w:type="spellStart"/>
      <w:r w:rsidRPr="00C00280">
        <w:rPr>
          <w:rFonts w:cs="Arial"/>
        </w:rPr>
        <w:t>Elaboração</w:t>
      </w:r>
      <w:proofErr w:type="spellEnd"/>
      <w:r w:rsidRPr="00C00280">
        <w:rPr>
          <w:rFonts w:cs="Arial"/>
        </w:rPr>
        <w:t xml:space="preserve"> e </w:t>
      </w:r>
      <w:proofErr w:type="spellStart"/>
      <w:r w:rsidRPr="00C00280">
        <w:rPr>
          <w:rFonts w:cs="Arial"/>
        </w:rPr>
        <w:t>aprovação</w:t>
      </w:r>
      <w:proofErr w:type="spellEnd"/>
      <w:r w:rsidRPr="00C00280">
        <w:rPr>
          <w:rFonts w:cs="Arial"/>
        </w:rPr>
        <w:t xml:space="preserve"> do </w:t>
      </w:r>
      <w:proofErr w:type="spellStart"/>
      <w:r w:rsidRPr="00C00280">
        <w:rPr>
          <w:rFonts w:cs="Arial"/>
        </w:rPr>
        <w:t>Anteprojeto</w:t>
      </w:r>
      <w:proofErr w:type="spellEnd"/>
      <w:r w:rsidRPr="00C00280">
        <w:rPr>
          <w:rFonts w:cs="Arial"/>
        </w:rPr>
        <w:t xml:space="preserve"> e/</w:t>
      </w:r>
      <w:proofErr w:type="spellStart"/>
      <w:r w:rsidRPr="00C00280">
        <w:rPr>
          <w:rFonts w:cs="Arial"/>
        </w:rPr>
        <w:t>ou</w:t>
      </w:r>
      <w:proofErr w:type="spellEnd"/>
      <w:r w:rsidRPr="00C00280">
        <w:rPr>
          <w:rFonts w:cs="Arial"/>
        </w:rPr>
        <w:t xml:space="preserve"> </w:t>
      </w:r>
      <w:proofErr w:type="spellStart"/>
      <w:r w:rsidRPr="00C00280">
        <w:rPr>
          <w:rFonts w:cs="Arial"/>
        </w:rPr>
        <w:t>Projeto</w:t>
      </w:r>
      <w:proofErr w:type="spellEnd"/>
      <w:r w:rsidRPr="00C00280">
        <w:rPr>
          <w:rFonts w:cs="Arial"/>
        </w:rPr>
        <w:t xml:space="preserve"> </w:t>
      </w:r>
      <w:proofErr w:type="spellStart"/>
      <w:r w:rsidRPr="00C00280">
        <w:rPr>
          <w:rFonts w:cs="Arial"/>
        </w:rPr>
        <w:t>Executivo</w:t>
      </w:r>
      <w:proofErr w:type="spellEnd"/>
      <w:r w:rsidRPr="00C00280">
        <w:rPr>
          <w:rFonts w:cs="Arial"/>
        </w:rPr>
        <w:t>;</w:t>
      </w:r>
    </w:p>
    <w:p w14:paraId="05CC8205" w14:textId="7C85AC81" w:rsidR="00F92891" w:rsidRPr="00C00280" w:rsidRDefault="00DA77F3">
      <w:pPr>
        <w:pStyle w:val="Commarcadores"/>
        <w:jc w:val="both"/>
        <w:rPr>
          <w:rFonts w:cs="Arial"/>
        </w:rPr>
      </w:pPr>
      <w:proofErr w:type="spellStart"/>
      <w:r w:rsidRPr="00C00280">
        <w:rPr>
          <w:rFonts w:cs="Arial"/>
        </w:rPr>
        <w:t>Elaborar</w:t>
      </w:r>
      <w:proofErr w:type="spellEnd"/>
      <w:r w:rsidRPr="00C00280">
        <w:rPr>
          <w:rFonts w:cs="Arial"/>
        </w:rPr>
        <w:t xml:space="preserve"> </w:t>
      </w:r>
      <w:proofErr w:type="spellStart"/>
      <w:r w:rsidRPr="00C00280">
        <w:rPr>
          <w:rFonts w:cs="Arial"/>
        </w:rPr>
        <w:t>planilhas</w:t>
      </w:r>
      <w:proofErr w:type="spellEnd"/>
      <w:r w:rsidR="00C00280" w:rsidRPr="00C00280">
        <w:rPr>
          <w:rFonts w:cs="Arial"/>
        </w:rPr>
        <w:t xml:space="preserve"> </w:t>
      </w:r>
      <w:proofErr w:type="spellStart"/>
      <w:r w:rsidR="00C00280" w:rsidRPr="00C00280">
        <w:rPr>
          <w:rFonts w:cs="Arial"/>
        </w:rPr>
        <w:t>orçamentárias</w:t>
      </w:r>
      <w:proofErr w:type="spellEnd"/>
      <w:r w:rsidRPr="00C00280">
        <w:rPr>
          <w:rFonts w:cs="Arial"/>
        </w:rPr>
        <w:t xml:space="preserve">, </w:t>
      </w:r>
      <w:proofErr w:type="spellStart"/>
      <w:r w:rsidRPr="00C00280">
        <w:rPr>
          <w:rFonts w:cs="Arial"/>
        </w:rPr>
        <w:t>composições</w:t>
      </w:r>
      <w:proofErr w:type="spellEnd"/>
      <w:r w:rsidRPr="00C00280">
        <w:rPr>
          <w:rFonts w:cs="Arial"/>
        </w:rPr>
        <w:t xml:space="preserve"> de custos, cronograma, estudos, laudos, licenças, </w:t>
      </w:r>
      <w:proofErr w:type="spellStart"/>
      <w:r w:rsidRPr="00C00280">
        <w:rPr>
          <w:rFonts w:cs="Arial"/>
        </w:rPr>
        <w:t>autorizações</w:t>
      </w:r>
      <w:proofErr w:type="spellEnd"/>
      <w:r w:rsidRPr="00C00280">
        <w:rPr>
          <w:rFonts w:cs="Arial"/>
        </w:rPr>
        <w:t xml:space="preserve">, ART/RRT e </w:t>
      </w:r>
      <w:proofErr w:type="spellStart"/>
      <w:r w:rsidRPr="00C00280">
        <w:rPr>
          <w:rFonts w:cs="Arial"/>
        </w:rPr>
        <w:t>demais</w:t>
      </w:r>
      <w:proofErr w:type="spellEnd"/>
      <w:r w:rsidRPr="00C00280">
        <w:rPr>
          <w:rFonts w:cs="Arial"/>
        </w:rPr>
        <w:t xml:space="preserve"> </w:t>
      </w:r>
      <w:proofErr w:type="spellStart"/>
      <w:r w:rsidRPr="00C00280">
        <w:rPr>
          <w:rFonts w:cs="Arial"/>
        </w:rPr>
        <w:t>documentos</w:t>
      </w:r>
      <w:proofErr w:type="spellEnd"/>
      <w:r w:rsidRPr="00C00280">
        <w:rPr>
          <w:rFonts w:cs="Arial"/>
        </w:rPr>
        <w:t xml:space="preserve"> </w:t>
      </w:r>
      <w:proofErr w:type="spellStart"/>
      <w:r w:rsidRPr="00C00280">
        <w:rPr>
          <w:rFonts w:cs="Arial"/>
        </w:rPr>
        <w:t>técnicos</w:t>
      </w:r>
      <w:proofErr w:type="spellEnd"/>
      <w:r w:rsidRPr="00C00280">
        <w:rPr>
          <w:rFonts w:cs="Arial"/>
        </w:rPr>
        <w:t xml:space="preserve"> </w:t>
      </w:r>
      <w:proofErr w:type="spellStart"/>
      <w:r w:rsidRPr="00C00280">
        <w:rPr>
          <w:rFonts w:cs="Arial"/>
        </w:rPr>
        <w:t>indispensáveis</w:t>
      </w:r>
      <w:proofErr w:type="spellEnd"/>
      <w:r w:rsidR="00C00280" w:rsidRPr="00C00280">
        <w:rPr>
          <w:rFonts w:cs="Arial"/>
        </w:rPr>
        <w:t>;</w:t>
      </w:r>
    </w:p>
    <w:p w14:paraId="11A4B9BC" w14:textId="5F218821" w:rsidR="00F92891" w:rsidRDefault="00DA77F3">
      <w:pPr>
        <w:pStyle w:val="Commarcadores"/>
        <w:jc w:val="both"/>
        <w:rPr>
          <w:rFonts w:cs="Arial"/>
        </w:rPr>
      </w:pPr>
      <w:r w:rsidRPr="00C00280">
        <w:rPr>
          <w:rFonts w:cs="Arial"/>
        </w:rPr>
        <w:t xml:space="preserve">Confirmar a disponibilidade orçamentária e financeira, bem como a </w:t>
      </w:r>
      <w:proofErr w:type="spellStart"/>
      <w:r w:rsidRPr="00C00280">
        <w:rPr>
          <w:rFonts w:cs="Arial"/>
        </w:rPr>
        <w:t>compatibilidade</w:t>
      </w:r>
      <w:proofErr w:type="spellEnd"/>
      <w:r w:rsidRPr="00C00280">
        <w:rPr>
          <w:rFonts w:cs="Arial"/>
        </w:rPr>
        <w:t xml:space="preserve"> com a </w:t>
      </w:r>
      <w:proofErr w:type="spellStart"/>
      <w:r w:rsidRPr="00C00280">
        <w:rPr>
          <w:rFonts w:cs="Arial"/>
        </w:rPr>
        <w:t>programação</w:t>
      </w:r>
      <w:proofErr w:type="spellEnd"/>
      <w:r w:rsidRPr="00C00280">
        <w:rPr>
          <w:rFonts w:cs="Arial"/>
        </w:rPr>
        <w:t xml:space="preserve"> da </w:t>
      </w:r>
      <w:proofErr w:type="spellStart"/>
      <w:r w:rsidRPr="00C00280">
        <w:rPr>
          <w:rFonts w:cs="Arial"/>
        </w:rPr>
        <w:t>unidade</w:t>
      </w:r>
      <w:proofErr w:type="spellEnd"/>
      <w:r w:rsidRPr="00C00280">
        <w:rPr>
          <w:rFonts w:cs="Arial"/>
        </w:rPr>
        <w:t xml:space="preserve"> </w:t>
      </w:r>
      <w:proofErr w:type="spellStart"/>
      <w:r w:rsidRPr="00C00280">
        <w:rPr>
          <w:rFonts w:cs="Arial"/>
        </w:rPr>
        <w:t>requisitante</w:t>
      </w:r>
      <w:proofErr w:type="spellEnd"/>
      <w:r w:rsidR="00C00280">
        <w:rPr>
          <w:rFonts w:cs="Arial"/>
        </w:rPr>
        <w:t>;</w:t>
      </w:r>
    </w:p>
    <w:p w14:paraId="247049DC" w14:textId="3FF70FA9" w:rsidR="00C00280" w:rsidRDefault="00C00280">
      <w:pPr>
        <w:pStyle w:val="Commarcadores"/>
        <w:jc w:val="both"/>
        <w:rPr>
          <w:rFonts w:cs="Arial"/>
        </w:rPr>
      </w:pPr>
      <w:proofErr w:type="spellStart"/>
      <w:r w:rsidRPr="00C00280">
        <w:rPr>
          <w:rFonts w:cs="Arial"/>
        </w:rPr>
        <w:t>Definição</w:t>
      </w:r>
      <w:proofErr w:type="spellEnd"/>
      <w:r w:rsidRPr="00C00280">
        <w:rPr>
          <w:rFonts w:cs="Arial"/>
        </w:rPr>
        <w:t xml:space="preserve"> dos </w:t>
      </w:r>
      <w:proofErr w:type="spellStart"/>
      <w:r w:rsidRPr="00C00280">
        <w:rPr>
          <w:rFonts w:cs="Arial"/>
        </w:rPr>
        <w:t>critérios</w:t>
      </w:r>
      <w:proofErr w:type="spellEnd"/>
      <w:r w:rsidRPr="00C00280">
        <w:rPr>
          <w:rFonts w:cs="Arial"/>
        </w:rPr>
        <w:t xml:space="preserve"> de </w:t>
      </w:r>
      <w:proofErr w:type="spellStart"/>
      <w:r w:rsidRPr="00C00280">
        <w:rPr>
          <w:rFonts w:cs="Arial"/>
        </w:rPr>
        <w:t>habilitação</w:t>
      </w:r>
      <w:proofErr w:type="spellEnd"/>
      <w:r w:rsidRPr="00C00280">
        <w:rPr>
          <w:rFonts w:cs="Arial"/>
        </w:rPr>
        <w:t xml:space="preserve"> </w:t>
      </w:r>
      <w:proofErr w:type="spellStart"/>
      <w:r w:rsidRPr="00C00280">
        <w:rPr>
          <w:rFonts w:cs="Arial"/>
        </w:rPr>
        <w:t>técnica</w:t>
      </w:r>
      <w:proofErr w:type="spellEnd"/>
      <w:r w:rsidRPr="00C00280">
        <w:rPr>
          <w:rFonts w:cs="Arial"/>
        </w:rPr>
        <w:t xml:space="preserve"> e </w:t>
      </w:r>
      <w:proofErr w:type="spellStart"/>
      <w:r w:rsidRPr="00C00280">
        <w:rPr>
          <w:rFonts w:cs="Arial"/>
        </w:rPr>
        <w:t>econômico-financeira</w:t>
      </w:r>
      <w:proofErr w:type="spellEnd"/>
      <w:r w:rsidRPr="00C00280">
        <w:rPr>
          <w:rFonts w:cs="Arial"/>
        </w:rPr>
        <w:t xml:space="preserve"> </w:t>
      </w:r>
      <w:proofErr w:type="spellStart"/>
      <w:r w:rsidRPr="00C00280">
        <w:rPr>
          <w:rFonts w:cs="Arial"/>
        </w:rPr>
        <w:t>compatíveis</w:t>
      </w:r>
      <w:proofErr w:type="spellEnd"/>
      <w:r w:rsidRPr="00C00280">
        <w:rPr>
          <w:rFonts w:cs="Arial"/>
        </w:rPr>
        <w:t xml:space="preserve"> com o </w:t>
      </w:r>
      <w:proofErr w:type="spellStart"/>
      <w:r w:rsidRPr="00C00280">
        <w:rPr>
          <w:rFonts w:cs="Arial"/>
        </w:rPr>
        <w:t>objeto</w:t>
      </w:r>
      <w:proofErr w:type="spellEnd"/>
      <w:r w:rsidRPr="00C00280">
        <w:rPr>
          <w:rFonts w:cs="Arial"/>
        </w:rPr>
        <w:t>;</w:t>
      </w:r>
    </w:p>
    <w:p w14:paraId="0420A7CE" w14:textId="3783D1DA" w:rsidR="00C00280" w:rsidRPr="00C00280" w:rsidRDefault="00C00280">
      <w:pPr>
        <w:pStyle w:val="Commarcadores"/>
        <w:jc w:val="both"/>
        <w:rPr>
          <w:rFonts w:cs="Arial"/>
        </w:rPr>
      </w:pPr>
      <w:proofErr w:type="spellStart"/>
      <w:r w:rsidRPr="00C00280">
        <w:rPr>
          <w:rFonts w:cs="Arial"/>
        </w:rPr>
        <w:t>Elaboração</w:t>
      </w:r>
      <w:proofErr w:type="spellEnd"/>
      <w:r w:rsidRPr="00C00280">
        <w:rPr>
          <w:rFonts w:cs="Arial"/>
        </w:rPr>
        <w:t xml:space="preserve"> do </w:t>
      </w:r>
      <w:proofErr w:type="spellStart"/>
      <w:r w:rsidRPr="00C00280">
        <w:rPr>
          <w:rFonts w:cs="Arial"/>
        </w:rPr>
        <w:t>Termo</w:t>
      </w:r>
      <w:proofErr w:type="spellEnd"/>
      <w:r w:rsidRPr="00C00280">
        <w:rPr>
          <w:rFonts w:cs="Arial"/>
        </w:rPr>
        <w:t xml:space="preserve"> de </w:t>
      </w:r>
      <w:proofErr w:type="spellStart"/>
      <w:r w:rsidRPr="00C00280">
        <w:rPr>
          <w:rFonts w:cs="Arial"/>
        </w:rPr>
        <w:t>Referência</w:t>
      </w:r>
      <w:proofErr w:type="spellEnd"/>
      <w:r w:rsidRPr="00C00280">
        <w:rPr>
          <w:rFonts w:cs="Arial"/>
        </w:rPr>
        <w:t xml:space="preserve"> </w:t>
      </w:r>
      <w:proofErr w:type="spellStart"/>
      <w:r w:rsidRPr="00C00280">
        <w:rPr>
          <w:rFonts w:cs="Arial"/>
        </w:rPr>
        <w:t>ou</w:t>
      </w:r>
      <w:proofErr w:type="spellEnd"/>
      <w:r w:rsidRPr="00C00280">
        <w:rPr>
          <w:rFonts w:cs="Arial"/>
        </w:rPr>
        <w:t xml:space="preserve"> </w:t>
      </w:r>
      <w:proofErr w:type="spellStart"/>
      <w:r w:rsidRPr="00C00280">
        <w:rPr>
          <w:rFonts w:cs="Arial"/>
        </w:rPr>
        <w:t>Projeto</w:t>
      </w:r>
      <w:proofErr w:type="spellEnd"/>
      <w:r w:rsidRPr="00C00280">
        <w:rPr>
          <w:rFonts w:cs="Arial"/>
        </w:rPr>
        <w:t xml:space="preserve"> </w:t>
      </w:r>
      <w:proofErr w:type="spellStart"/>
      <w:r w:rsidRPr="00C00280">
        <w:rPr>
          <w:rFonts w:cs="Arial"/>
        </w:rPr>
        <w:t>Básico</w:t>
      </w:r>
      <w:proofErr w:type="spellEnd"/>
      <w:r w:rsidRPr="00C00280">
        <w:rPr>
          <w:rFonts w:cs="Arial"/>
        </w:rPr>
        <w:t>;</w:t>
      </w:r>
    </w:p>
    <w:p w14:paraId="77761272" w14:textId="40957004" w:rsidR="00F92891" w:rsidRPr="00E00340" w:rsidRDefault="00DA77F3">
      <w:pPr>
        <w:pStyle w:val="Commarcadores"/>
        <w:jc w:val="both"/>
        <w:rPr>
          <w:rFonts w:cs="Arial"/>
        </w:rPr>
      </w:pPr>
      <w:r w:rsidRPr="00E00340">
        <w:rPr>
          <w:rFonts w:cs="Arial"/>
        </w:rPr>
        <w:t xml:space="preserve">Designar formalmente gestor e fiscal(is) </w:t>
      </w:r>
      <w:proofErr w:type="gramStart"/>
      <w:r w:rsidRPr="00E00340">
        <w:rPr>
          <w:rFonts w:cs="Arial"/>
        </w:rPr>
        <w:t>do</w:t>
      </w:r>
      <w:proofErr w:type="gramEnd"/>
      <w:r w:rsidRPr="00E00340">
        <w:rPr>
          <w:rFonts w:cs="Arial"/>
        </w:rPr>
        <w:t xml:space="preserve"> contrato, </w:t>
      </w:r>
      <w:proofErr w:type="spellStart"/>
      <w:r w:rsidRPr="00E00340">
        <w:rPr>
          <w:rFonts w:cs="Arial"/>
        </w:rPr>
        <w:t>preferencialmente</w:t>
      </w:r>
      <w:proofErr w:type="spellEnd"/>
      <w:r w:rsidRPr="00E00340">
        <w:rPr>
          <w:rFonts w:cs="Arial"/>
        </w:rPr>
        <w:t xml:space="preserve"> com </w:t>
      </w:r>
      <w:proofErr w:type="spellStart"/>
      <w:r w:rsidRPr="00E00340">
        <w:rPr>
          <w:rFonts w:cs="Arial"/>
        </w:rPr>
        <w:t>capacitação</w:t>
      </w:r>
      <w:proofErr w:type="spellEnd"/>
      <w:r w:rsidRPr="00E00340">
        <w:rPr>
          <w:rFonts w:cs="Arial"/>
        </w:rPr>
        <w:t xml:space="preserve"> </w:t>
      </w:r>
      <w:proofErr w:type="spellStart"/>
      <w:r w:rsidRPr="00E00340">
        <w:rPr>
          <w:rFonts w:cs="Arial"/>
        </w:rPr>
        <w:t>compatível</w:t>
      </w:r>
      <w:proofErr w:type="spellEnd"/>
      <w:r w:rsidRPr="00E00340">
        <w:rPr>
          <w:rFonts w:cs="Arial"/>
        </w:rPr>
        <w:t xml:space="preserve"> com o </w:t>
      </w:r>
      <w:proofErr w:type="spellStart"/>
      <w:r w:rsidRPr="00E00340">
        <w:rPr>
          <w:rFonts w:cs="Arial"/>
        </w:rPr>
        <w:t>objeto</w:t>
      </w:r>
      <w:proofErr w:type="spellEnd"/>
      <w:r w:rsidR="00C00280">
        <w:rPr>
          <w:rFonts w:cs="Arial"/>
        </w:rPr>
        <w:t>;</w:t>
      </w:r>
    </w:p>
    <w:p w14:paraId="07AEA59D" w14:textId="0FA39D2A" w:rsidR="00F92891" w:rsidRPr="00E00340" w:rsidRDefault="00DA77F3">
      <w:pPr>
        <w:pStyle w:val="Commarcadores"/>
        <w:jc w:val="both"/>
        <w:rPr>
          <w:rFonts w:cs="Arial"/>
        </w:rPr>
      </w:pPr>
      <w:r w:rsidRPr="00E00340">
        <w:rPr>
          <w:rFonts w:cs="Arial"/>
        </w:rPr>
        <w:t xml:space="preserve">Definir critérios de medição, recebimento provisório e definitivo, níveis mínimos de serviço, prazos, </w:t>
      </w:r>
      <w:proofErr w:type="spellStart"/>
      <w:r w:rsidRPr="00E00340">
        <w:rPr>
          <w:rFonts w:cs="Arial"/>
        </w:rPr>
        <w:t>garantias</w:t>
      </w:r>
      <w:proofErr w:type="spellEnd"/>
      <w:r w:rsidRPr="00E00340">
        <w:rPr>
          <w:rFonts w:cs="Arial"/>
        </w:rPr>
        <w:t xml:space="preserve">, </w:t>
      </w:r>
      <w:proofErr w:type="spellStart"/>
      <w:r w:rsidRPr="00E00340">
        <w:rPr>
          <w:rFonts w:cs="Arial"/>
        </w:rPr>
        <w:t>sanções</w:t>
      </w:r>
      <w:proofErr w:type="spellEnd"/>
      <w:r w:rsidRPr="00E00340">
        <w:rPr>
          <w:rFonts w:cs="Arial"/>
        </w:rPr>
        <w:t xml:space="preserve"> e </w:t>
      </w:r>
      <w:proofErr w:type="spellStart"/>
      <w:r w:rsidRPr="00E00340">
        <w:rPr>
          <w:rFonts w:cs="Arial"/>
        </w:rPr>
        <w:t>condições</w:t>
      </w:r>
      <w:proofErr w:type="spellEnd"/>
      <w:r w:rsidRPr="00E00340">
        <w:rPr>
          <w:rFonts w:cs="Arial"/>
        </w:rPr>
        <w:t xml:space="preserve"> de </w:t>
      </w:r>
      <w:proofErr w:type="spellStart"/>
      <w:r w:rsidRPr="00E00340">
        <w:rPr>
          <w:rFonts w:cs="Arial"/>
        </w:rPr>
        <w:t>pagamento</w:t>
      </w:r>
      <w:proofErr w:type="spellEnd"/>
      <w:r w:rsidR="00C00280">
        <w:rPr>
          <w:rFonts w:cs="Arial"/>
        </w:rPr>
        <w:t>;</w:t>
      </w:r>
    </w:p>
    <w:p w14:paraId="521437CC" w14:textId="4FC4DB6F" w:rsidR="00F92891" w:rsidRPr="00E00340" w:rsidRDefault="00DA77F3">
      <w:pPr>
        <w:pStyle w:val="Commarcadores"/>
        <w:jc w:val="both"/>
        <w:rPr>
          <w:rFonts w:cs="Arial"/>
        </w:rPr>
      </w:pPr>
      <w:r w:rsidRPr="00E00340">
        <w:rPr>
          <w:rFonts w:cs="Arial"/>
        </w:rPr>
        <w:t xml:space="preserve">Providenciar adequação do ambiente, local de entrega/execução, acesso, autorizações, comunicação com </w:t>
      </w:r>
      <w:proofErr w:type="spellStart"/>
      <w:r w:rsidRPr="00E00340">
        <w:rPr>
          <w:rFonts w:cs="Arial"/>
        </w:rPr>
        <w:t>unidades</w:t>
      </w:r>
      <w:proofErr w:type="spellEnd"/>
      <w:r w:rsidRPr="00E00340">
        <w:rPr>
          <w:rFonts w:cs="Arial"/>
        </w:rPr>
        <w:t xml:space="preserve"> </w:t>
      </w:r>
      <w:proofErr w:type="spellStart"/>
      <w:r w:rsidRPr="00E00340">
        <w:rPr>
          <w:rFonts w:cs="Arial"/>
        </w:rPr>
        <w:t>beneficiadas</w:t>
      </w:r>
      <w:proofErr w:type="spellEnd"/>
      <w:r w:rsidRPr="00E00340">
        <w:rPr>
          <w:rFonts w:cs="Arial"/>
        </w:rPr>
        <w:t xml:space="preserve"> e </w:t>
      </w:r>
      <w:proofErr w:type="spellStart"/>
      <w:r w:rsidRPr="00E00340">
        <w:rPr>
          <w:rFonts w:cs="Arial"/>
        </w:rPr>
        <w:t>medidas</w:t>
      </w:r>
      <w:proofErr w:type="spellEnd"/>
      <w:r w:rsidRPr="00E00340">
        <w:rPr>
          <w:rFonts w:cs="Arial"/>
        </w:rPr>
        <w:t xml:space="preserve"> </w:t>
      </w:r>
      <w:proofErr w:type="spellStart"/>
      <w:r w:rsidRPr="00E00340">
        <w:rPr>
          <w:rFonts w:cs="Arial"/>
        </w:rPr>
        <w:t>preparatórias</w:t>
      </w:r>
      <w:proofErr w:type="spellEnd"/>
      <w:r w:rsidRPr="00E00340">
        <w:rPr>
          <w:rFonts w:cs="Arial"/>
        </w:rPr>
        <w:t xml:space="preserve"> para </w:t>
      </w:r>
      <w:proofErr w:type="spellStart"/>
      <w:r w:rsidRPr="00E00340">
        <w:rPr>
          <w:rFonts w:cs="Arial"/>
        </w:rPr>
        <w:t>fiscalização</w:t>
      </w:r>
      <w:proofErr w:type="spellEnd"/>
      <w:r w:rsidR="00C00280">
        <w:rPr>
          <w:rFonts w:cs="Arial"/>
        </w:rPr>
        <w:t>.</w:t>
      </w:r>
    </w:p>
    <w:p w14:paraId="21FDF993" w14:textId="77777777" w:rsidR="00073B7D" w:rsidRDefault="00073B7D" w:rsidP="00073B7D">
      <w:pPr>
        <w:pStyle w:val="Commarcadores"/>
        <w:numPr>
          <w:ilvl w:val="0"/>
          <w:numId w:val="0"/>
        </w:numPr>
      </w:pPr>
    </w:p>
    <w:p w14:paraId="56A343CC" w14:textId="596CBA73" w:rsidR="00F92891" w:rsidRPr="00073B7D" w:rsidRDefault="00A3658F">
      <w:pPr>
        <w:pStyle w:val="Ttulo1"/>
        <w:rPr>
          <w:rFonts w:ascii="Arial" w:hAnsi="Arial" w:cs="Arial"/>
        </w:rPr>
      </w:pPr>
      <w:r w:rsidRPr="00073B7D">
        <w:rPr>
          <w:rFonts w:ascii="Arial" w:hAnsi="Arial" w:cs="Arial"/>
        </w:rPr>
        <w:t>1</w:t>
      </w:r>
      <w:r w:rsidR="000313AE">
        <w:rPr>
          <w:rFonts w:ascii="Arial" w:hAnsi="Arial" w:cs="Arial"/>
        </w:rPr>
        <w:t>4</w:t>
      </w:r>
      <w:r w:rsidRPr="00073B7D">
        <w:rPr>
          <w:rFonts w:ascii="Arial" w:hAnsi="Arial" w:cs="Arial"/>
        </w:rPr>
        <w:t>. CONTRATAÇÕES CORRELATAS E/OU INTERDEPENDENTES</w:t>
      </w:r>
    </w:p>
    <w:p w14:paraId="23893A0A" w14:textId="2406D091" w:rsidR="00ED559C" w:rsidRDefault="00ED559C" w:rsidP="002D0054">
      <w:pPr>
        <w:pStyle w:val="Ttulo1"/>
        <w:jc w:val="both"/>
        <w:rPr>
          <w:rFonts w:ascii="Arial" w:eastAsia="Arial" w:hAnsi="Arial" w:cs="Arial"/>
          <w:b w:val="0"/>
          <w:bCs w:val="0"/>
          <w:color w:val="auto"/>
          <w:sz w:val="22"/>
          <w:szCs w:val="22"/>
        </w:rPr>
      </w:pPr>
      <w:proofErr w:type="spellStart"/>
      <w:r w:rsidRPr="00ED559C">
        <w:rPr>
          <w:rFonts w:ascii="Arial" w:eastAsia="Arial" w:hAnsi="Arial" w:cs="Arial"/>
          <w:b w:val="0"/>
          <w:bCs w:val="0"/>
          <w:color w:val="auto"/>
          <w:sz w:val="22"/>
          <w:szCs w:val="22"/>
        </w:rPr>
        <w:t>Não</w:t>
      </w:r>
      <w:proofErr w:type="spellEnd"/>
      <w:r w:rsidRPr="00ED559C">
        <w:rPr>
          <w:rFonts w:ascii="Arial" w:eastAsia="Arial" w:hAnsi="Arial" w:cs="Arial"/>
          <w:b w:val="0"/>
          <w:bCs w:val="0"/>
          <w:color w:val="auto"/>
          <w:sz w:val="22"/>
          <w:szCs w:val="22"/>
        </w:rPr>
        <w:t xml:space="preserve"> </w:t>
      </w:r>
      <w:proofErr w:type="spellStart"/>
      <w:r w:rsidRPr="00ED559C">
        <w:rPr>
          <w:rFonts w:ascii="Arial" w:eastAsia="Arial" w:hAnsi="Arial" w:cs="Arial"/>
          <w:b w:val="0"/>
          <w:bCs w:val="0"/>
          <w:color w:val="auto"/>
          <w:sz w:val="22"/>
          <w:szCs w:val="22"/>
        </w:rPr>
        <w:t>há</w:t>
      </w:r>
      <w:proofErr w:type="spellEnd"/>
      <w:r w:rsidRPr="00ED559C">
        <w:rPr>
          <w:rFonts w:ascii="Arial" w:eastAsia="Arial" w:hAnsi="Arial" w:cs="Arial"/>
          <w:b w:val="0"/>
          <w:bCs w:val="0"/>
          <w:color w:val="auto"/>
          <w:sz w:val="22"/>
          <w:szCs w:val="22"/>
        </w:rPr>
        <w:t xml:space="preserve"> </w:t>
      </w:r>
      <w:proofErr w:type="spellStart"/>
      <w:r w:rsidRPr="00ED559C">
        <w:rPr>
          <w:rFonts w:ascii="Arial" w:eastAsia="Arial" w:hAnsi="Arial" w:cs="Arial"/>
          <w:b w:val="0"/>
          <w:bCs w:val="0"/>
          <w:color w:val="auto"/>
          <w:sz w:val="22"/>
          <w:szCs w:val="22"/>
        </w:rPr>
        <w:t>contratações</w:t>
      </w:r>
      <w:proofErr w:type="spellEnd"/>
      <w:r w:rsidRPr="00ED559C">
        <w:rPr>
          <w:rFonts w:ascii="Arial" w:eastAsia="Arial" w:hAnsi="Arial" w:cs="Arial"/>
          <w:b w:val="0"/>
          <w:bCs w:val="0"/>
          <w:color w:val="auto"/>
          <w:sz w:val="22"/>
          <w:szCs w:val="22"/>
        </w:rPr>
        <w:t xml:space="preserve"> que </w:t>
      </w:r>
      <w:proofErr w:type="spellStart"/>
      <w:r w:rsidRPr="00ED559C">
        <w:rPr>
          <w:rFonts w:ascii="Arial" w:eastAsia="Arial" w:hAnsi="Arial" w:cs="Arial"/>
          <w:b w:val="0"/>
          <w:bCs w:val="0"/>
          <w:color w:val="auto"/>
          <w:sz w:val="22"/>
          <w:szCs w:val="22"/>
        </w:rPr>
        <w:t>guardam</w:t>
      </w:r>
      <w:proofErr w:type="spellEnd"/>
      <w:r w:rsidRPr="00ED559C">
        <w:rPr>
          <w:rFonts w:ascii="Arial" w:eastAsia="Arial" w:hAnsi="Arial" w:cs="Arial"/>
          <w:b w:val="0"/>
          <w:bCs w:val="0"/>
          <w:color w:val="auto"/>
          <w:sz w:val="22"/>
          <w:szCs w:val="22"/>
        </w:rPr>
        <w:t xml:space="preserve"> </w:t>
      </w:r>
      <w:proofErr w:type="spellStart"/>
      <w:r w:rsidRPr="00ED559C">
        <w:rPr>
          <w:rFonts w:ascii="Arial" w:eastAsia="Arial" w:hAnsi="Arial" w:cs="Arial"/>
          <w:b w:val="0"/>
          <w:bCs w:val="0"/>
          <w:color w:val="auto"/>
          <w:sz w:val="22"/>
          <w:szCs w:val="22"/>
        </w:rPr>
        <w:t>relação</w:t>
      </w:r>
      <w:proofErr w:type="spellEnd"/>
      <w:r w:rsidRPr="00ED559C">
        <w:rPr>
          <w:rFonts w:ascii="Arial" w:eastAsia="Arial" w:hAnsi="Arial" w:cs="Arial"/>
          <w:b w:val="0"/>
          <w:bCs w:val="0"/>
          <w:color w:val="auto"/>
          <w:sz w:val="22"/>
          <w:szCs w:val="22"/>
        </w:rPr>
        <w:t>/</w:t>
      </w:r>
      <w:proofErr w:type="spellStart"/>
      <w:r w:rsidRPr="00ED559C">
        <w:rPr>
          <w:rFonts w:ascii="Arial" w:eastAsia="Arial" w:hAnsi="Arial" w:cs="Arial"/>
          <w:b w:val="0"/>
          <w:bCs w:val="0"/>
          <w:color w:val="auto"/>
          <w:sz w:val="22"/>
          <w:szCs w:val="22"/>
        </w:rPr>
        <w:t>afinidade</w:t>
      </w:r>
      <w:proofErr w:type="spellEnd"/>
      <w:r w:rsidRPr="00ED559C">
        <w:rPr>
          <w:rFonts w:ascii="Arial" w:eastAsia="Arial" w:hAnsi="Arial" w:cs="Arial"/>
          <w:b w:val="0"/>
          <w:bCs w:val="0"/>
          <w:color w:val="auto"/>
          <w:sz w:val="22"/>
          <w:szCs w:val="22"/>
        </w:rPr>
        <w:t xml:space="preserve"> com o </w:t>
      </w:r>
      <w:proofErr w:type="spellStart"/>
      <w:r w:rsidRPr="00ED559C">
        <w:rPr>
          <w:rFonts w:ascii="Arial" w:eastAsia="Arial" w:hAnsi="Arial" w:cs="Arial"/>
          <w:b w:val="0"/>
          <w:bCs w:val="0"/>
          <w:color w:val="auto"/>
          <w:sz w:val="22"/>
          <w:szCs w:val="22"/>
        </w:rPr>
        <w:t>objeto</w:t>
      </w:r>
      <w:proofErr w:type="spellEnd"/>
      <w:r w:rsidRPr="00ED559C">
        <w:rPr>
          <w:rFonts w:ascii="Arial" w:eastAsia="Arial" w:hAnsi="Arial" w:cs="Arial"/>
          <w:b w:val="0"/>
          <w:bCs w:val="0"/>
          <w:color w:val="auto"/>
          <w:sz w:val="22"/>
          <w:szCs w:val="22"/>
        </w:rPr>
        <w:t xml:space="preserve"> da </w:t>
      </w:r>
      <w:proofErr w:type="spellStart"/>
      <w:r w:rsidRPr="00ED559C">
        <w:rPr>
          <w:rFonts w:ascii="Arial" w:eastAsia="Arial" w:hAnsi="Arial" w:cs="Arial"/>
          <w:b w:val="0"/>
          <w:bCs w:val="0"/>
          <w:color w:val="auto"/>
          <w:sz w:val="22"/>
          <w:szCs w:val="22"/>
        </w:rPr>
        <w:t>compra</w:t>
      </w:r>
      <w:proofErr w:type="spellEnd"/>
      <w:r w:rsidRPr="00ED559C">
        <w:rPr>
          <w:rFonts w:ascii="Arial" w:eastAsia="Arial" w:hAnsi="Arial" w:cs="Arial"/>
          <w:b w:val="0"/>
          <w:bCs w:val="0"/>
          <w:color w:val="auto"/>
          <w:sz w:val="22"/>
          <w:szCs w:val="22"/>
        </w:rPr>
        <w:t>/</w:t>
      </w:r>
      <w:proofErr w:type="spellStart"/>
      <w:r w:rsidRPr="00ED559C">
        <w:rPr>
          <w:rFonts w:ascii="Arial" w:eastAsia="Arial" w:hAnsi="Arial" w:cs="Arial"/>
          <w:b w:val="0"/>
          <w:bCs w:val="0"/>
          <w:color w:val="auto"/>
          <w:sz w:val="22"/>
          <w:szCs w:val="22"/>
        </w:rPr>
        <w:t>contratação</w:t>
      </w:r>
      <w:proofErr w:type="spellEnd"/>
      <w:r w:rsidRPr="00ED559C">
        <w:rPr>
          <w:rFonts w:ascii="Arial" w:eastAsia="Arial" w:hAnsi="Arial" w:cs="Arial"/>
          <w:b w:val="0"/>
          <w:bCs w:val="0"/>
          <w:color w:val="auto"/>
          <w:sz w:val="22"/>
          <w:szCs w:val="22"/>
        </w:rPr>
        <w:t xml:space="preserve"> </w:t>
      </w:r>
      <w:proofErr w:type="spellStart"/>
      <w:r w:rsidRPr="00ED559C">
        <w:rPr>
          <w:rFonts w:ascii="Arial" w:eastAsia="Arial" w:hAnsi="Arial" w:cs="Arial"/>
          <w:b w:val="0"/>
          <w:bCs w:val="0"/>
          <w:color w:val="auto"/>
          <w:sz w:val="22"/>
          <w:szCs w:val="22"/>
        </w:rPr>
        <w:t>pretendida</w:t>
      </w:r>
      <w:proofErr w:type="spellEnd"/>
      <w:r w:rsidRPr="00ED559C">
        <w:rPr>
          <w:rFonts w:ascii="Arial" w:eastAsia="Arial" w:hAnsi="Arial" w:cs="Arial"/>
          <w:b w:val="0"/>
          <w:bCs w:val="0"/>
          <w:color w:val="auto"/>
          <w:sz w:val="22"/>
          <w:szCs w:val="22"/>
        </w:rPr>
        <w:t xml:space="preserve">, </w:t>
      </w:r>
      <w:proofErr w:type="spellStart"/>
      <w:r w:rsidRPr="00ED559C">
        <w:rPr>
          <w:rFonts w:ascii="Arial" w:eastAsia="Arial" w:hAnsi="Arial" w:cs="Arial"/>
          <w:b w:val="0"/>
          <w:bCs w:val="0"/>
          <w:color w:val="auto"/>
          <w:sz w:val="22"/>
          <w:szCs w:val="22"/>
        </w:rPr>
        <w:t>sejam</w:t>
      </w:r>
      <w:proofErr w:type="spellEnd"/>
      <w:r w:rsidRPr="00ED559C">
        <w:rPr>
          <w:rFonts w:ascii="Arial" w:eastAsia="Arial" w:hAnsi="Arial" w:cs="Arial"/>
          <w:b w:val="0"/>
          <w:bCs w:val="0"/>
          <w:color w:val="auto"/>
          <w:sz w:val="22"/>
          <w:szCs w:val="22"/>
        </w:rPr>
        <w:t xml:space="preserve"> </w:t>
      </w:r>
      <w:proofErr w:type="spellStart"/>
      <w:r w:rsidRPr="00ED559C">
        <w:rPr>
          <w:rFonts w:ascii="Arial" w:eastAsia="Arial" w:hAnsi="Arial" w:cs="Arial"/>
          <w:b w:val="0"/>
          <w:bCs w:val="0"/>
          <w:color w:val="auto"/>
          <w:sz w:val="22"/>
          <w:szCs w:val="22"/>
        </w:rPr>
        <w:t>elas</w:t>
      </w:r>
      <w:proofErr w:type="spellEnd"/>
      <w:r w:rsidRPr="00ED559C">
        <w:rPr>
          <w:rFonts w:ascii="Arial" w:eastAsia="Arial" w:hAnsi="Arial" w:cs="Arial"/>
          <w:b w:val="0"/>
          <w:bCs w:val="0"/>
          <w:color w:val="auto"/>
          <w:sz w:val="22"/>
          <w:szCs w:val="22"/>
        </w:rPr>
        <w:t xml:space="preserve"> </w:t>
      </w:r>
      <w:proofErr w:type="spellStart"/>
      <w:r w:rsidRPr="00ED559C">
        <w:rPr>
          <w:rFonts w:ascii="Arial" w:eastAsia="Arial" w:hAnsi="Arial" w:cs="Arial"/>
          <w:b w:val="0"/>
          <w:bCs w:val="0"/>
          <w:color w:val="auto"/>
          <w:sz w:val="22"/>
          <w:szCs w:val="22"/>
        </w:rPr>
        <w:t>já</w:t>
      </w:r>
      <w:proofErr w:type="spellEnd"/>
      <w:r w:rsidRPr="00ED559C">
        <w:rPr>
          <w:rFonts w:ascii="Arial" w:eastAsia="Arial" w:hAnsi="Arial" w:cs="Arial"/>
          <w:b w:val="0"/>
          <w:bCs w:val="0"/>
          <w:color w:val="auto"/>
          <w:sz w:val="22"/>
          <w:szCs w:val="22"/>
        </w:rPr>
        <w:t xml:space="preserve"> </w:t>
      </w:r>
      <w:proofErr w:type="spellStart"/>
      <w:r w:rsidRPr="00ED559C">
        <w:rPr>
          <w:rFonts w:ascii="Arial" w:eastAsia="Arial" w:hAnsi="Arial" w:cs="Arial"/>
          <w:b w:val="0"/>
          <w:bCs w:val="0"/>
          <w:color w:val="auto"/>
          <w:sz w:val="22"/>
          <w:szCs w:val="22"/>
        </w:rPr>
        <w:t>realizadas</w:t>
      </w:r>
      <w:proofErr w:type="spellEnd"/>
      <w:r w:rsidRPr="00ED559C">
        <w:rPr>
          <w:rFonts w:ascii="Arial" w:eastAsia="Arial" w:hAnsi="Arial" w:cs="Arial"/>
          <w:b w:val="0"/>
          <w:bCs w:val="0"/>
          <w:color w:val="auto"/>
          <w:sz w:val="22"/>
          <w:szCs w:val="22"/>
        </w:rPr>
        <w:t xml:space="preserve">, </w:t>
      </w:r>
      <w:proofErr w:type="spellStart"/>
      <w:r w:rsidRPr="00ED559C">
        <w:rPr>
          <w:rFonts w:ascii="Arial" w:eastAsia="Arial" w:hAnsi="Arial" w:cs="Arial"/>
          <w:b w:val="0"/>
          <w:bCs w:val="0"/>
          <w:color w:val="auto"/>
          <w:sz w:val="22"/>
          <w:szCs w:val="22"/>
        </w:rPr>
        <w:t>ou</w:t>
      </w:r>
      <w:proofErr w:type="spellEnd"/>
      <w:r w:rsidRPr="00ED559C">
        <w:rPr>
          <w:rFonts w:ascii="Arial" w:eastAsia="Arial" w:hAnsi="Arial" w:cs="Arial"/>
          <w:b w:val="0"/>
          <w:bCs w:val="0"/>
          <w:color w:val="auto"/>
          <w:sz w:val="22"/>
          <w:szCs w:val="22"/>
        </w:rPr>
        <w:t xml:space="preserve"> </w:t>
      </w:r>
      <w:proofErr w:type="spellStart"/>
      <w:r w:rsidRPr="00ED559C">
        <w:rPr>
          <w:rFonts w:ascii="Arial" w:eastAsia="Arial" w:hAnsi="Arial" w:cs="Arial"/>
          <w:b w:val="0"/>
          <w:bCs w:val="0"/>
          <w:color w:val="auto"/>
          <w:sz w:val="22"/>
          <w:szCs w:val="22"/>
        </w:rPr>
        <w:t>contratações</w:t>
      </w:r>
      <w:proofErr w:type="spellEnd"/>
      <w:r w:rsidRPr="00ED559C">
        <w:rPr>
          <w:rFonts w:ascii="Arial" w:eastAsia="Arial" w:hAnsi="Arial" w:cs="Arial"/>
          <w:b w:val="0"/>
          <w:bCs w:val="0"/>
          <w:color w:val="auto"/>
          <w:sz w:val="22"/>
          <w:szCs w:val="22"/>
        </w:rPr>
        <w:t xml:space="preserve"> </w:t>
      </w:r>
      <w:proofErr w:type="spellStart"/>
      <w:r w:rsidRPr="00ED559C">
        <w:rPr>
          <w:rFonts w:ascii="Arial" w:eastAsia="Arial" w:hAnsi="Arial" w:cs="Arial"/>
          <w:b w:val="0"/>
          <w:bCs w:val="0"/>
          <w:color w:val="auto"/>
          <w:sz w:val="22"/>
          <w:szCs w:val="22"/>
        </w:rPr>
        <w:t>futuras</w:t>
      </w:r>
      <w:proofErr w:type="spellEnd"/>
      <w:r w:rsidRPr="00ED559C">
        <w:rPr>
          <w:rFonts w:ascii="Arial" w:eastAsia="Arial" w:hAnsi="Arial" w:cs="Arial"/>
          <w:b w:val="0"/>
          <w:bCs w:val="0"/>
          <w:color w:val="auto"/>
          <w:sz w:val="22"/>
          <w:szCs w:val="22"/>
        </w:rPr>
        <w:t>.</w:t>
      </w:r>
    </w:p>
    <w:p w14:paraId="347C0785" w14:textId="77777777" w:rsidR="00EA5925" w:rsidRPr="00EA5925" w:rsidRDefault="00EA5925" w:rsidP="00EA5925"/>
    <w:p w14:paraId="6ECC21A5" w14:textId="1274BD27" w:rsidR="00F92891" w:rsidRPr="00073B7D" w:rsidRDefault="00A3658F">
      <w:pPr>
        <w:pStyle w:val="Ttulo1"/>
        <w:rPr>
          <w:rFonts w:ascii="Arial" w:hAnsi="Arial" w:cs="Arial"/>
        </w:rPr>
      </w:pPr>
      <w:r w:rsidRPr="00073B7D">
        <w:rPr>
          <w:rFonts w:ascii="Arial" w:hAnsi="Arial" w:cs="Arial"/>
        </w:rPr>
        <w:t>1</w:t>
      </w:r>
      <w:r w:rsidR="000313AE">
        <w:rPr>
          <w:rFonts w:ascii="Arial" w:hAnsi="Arial" w:cs="Arial"/>
        </w:rPr>
        <w:t>5</w:t>
      </w:r>
      <w:r w:rsidRPr="00073B7D">
        <w:rPr>
          <w:rFonts w:ascii="Arial" w:hAnsi="Arial" w:cs="Arial"/>
        </w:rPr>
        <w:t>. POSSÍVEIS IMPACTOS AMBIENTAIS E MEDIDAS MITIGADORAS</w:t>
      </w:r>
    </w:p>
    <w:p w14:paraId="2833AAC8" w14:textId="64B59720" w:rsidR="00F92891" w:rsidRPr="00073B7D" w:rsidRDefault="00DA77F3">
      <w:pPr>
        <w:jc w:val="both"/>
        <w:rPr>
          <w:rFonts w:cs="Arial"/>
        </w:rPr>
      </w:pPr>
      <w:r w:rsidRPr="00073B7D">
        <w:rPr>
          <w:rFonts w:cs="Arial"/>
        </w:rPr>
        <w:t xml:space="preserve">A </w:t>
      </w:r>
      <w:proofErr w:type="spellStart"/>
      <w:r w:rsidRPr="00073B7D">
        <w:rPr>
          <w:rFonts w:cs="Arial"/>
        </w:rPr>
        <w:t>contratação</w:t>
      </w:r>
      <w:proofErr w:type="spellEnd"/>
      <w:r w:rsidRPr="00073B7D">
        <w:rPr>
          <w:rFonts w:cs="Arial"/>
        </w:rPr>
        <w:t xml:space="preserve"> </w:t>
      </w:r>
      <w:proofErr w:type="spellStart"/>
      <w:r w:rsidRPr="00073B7D">
        <w:rPr>
          <w:rFonts w:cs="Arial"/>
        </w:rPr>
        <w:t>observa</w:t>
      </w:r>
      <w:proofErr w:type="spellEnd"/>
      <w:r w:rsidRPr="00073B7D">
        <w:rPr>
          <w:rFonts w:cs="Arial"/>
        </w:rPr>
        <w:t xml:space="preserve"> </w:t>
      </w:r>
      <w:proofErr w:type="spellStart"/>
      <w:r w:rsidRPr="00073B7D">
        <w:rPr>
          <w:rFonts w:cs="Arial"/>
        </w:rPr>
        <w:t>critérios</w:t>
      </w:r>
      <w:proofErr w:type="spellEnd"/>
      <w:r w:rsidRPr="00073B7D">
        <w:rPr>
          <w:rFonts w:cs="Arial"/>
        </w:rPr>
        <w:t xml:space="preserve"> de </w:t>
      </w:r>
      <w:proofErr w:type="spellStart"/>
      <w:r w:rsidRPr="00073B7D">
        <w:rPr>
          <w:rFonts w:cs="Arial"/>
        </w:rPr>
        <w:t>sustentabilidade</w:t>
      </w:r>
      <w:proofErr w:type="spellEnd"/>
      <w:r w:rsidRPr="00073B7D">
        <w:rPr>
          <w:rFonts w:cs="Arial"/>
        </w:rPr>
        <w:t xml:space="preserve"> e </w:t>
      </w:r>
      <w:proofErr w:type="spellStart"/>
      <w:r w:rsidRPr="00073B7D">
        <w:rPr>
          <w:rFonts w:cs="Arial"/>
        </w:rPr>
        <w:t>mitigação</w:t>
      </w:r>
      <w:proofErr w:type="spellEnd"/>
      <w:r w:rsidRPr="00073B7D">
        <w:rPr>
          <w:rFonts w:cs="Arial"/>
        </w:rPr>
        <w:t xml:space="preserve"> de impactos ambientais, sempre que compatíveis com o objeto, contemplando o uso racional de recursos naturais, redução de desperdícios, eficiência energética, destinação adequada de resíduos, logística reversa, reciclagem, redução de emissões, controle de ruídos, preservação de áreas públicas e cumprimento da legislação ambiental.</w:t>
      </w:r>
    </w:p>
    <w:p w14:paraId="050307EA" w14:textId="77777777" w:rsidR="002D0054" w:rsidRPr="003A6C9C" w:rsidRDefault="002D0054" w:rsidP="003A6C9C">
      <w:pPr>
        <w:ind w:firstLine="284"/>
        <w:jc w:val="both"/>
        <w:rPr>
          <w:rFonts w:cs="Arial"/>
          <w:u w:val="single"/>
        </w:rPr>
      </w:pPr>
      <w:proofErr w:type="spellStart"/>
      <w:r w:rsidRPr="003A6C9C">
        <w:rPr>
          <w:rFonts w:cs="Arial"/>
          <w:u w:val="single"/>
        </w:rPr>
        <w:t>Impactos</w:t>
      </w:r>
      <w:proofErr w:type="spellEnd"/>
      <w:r w:rsidRPr="003A6C9C">
        <w:rPr>
          <w:rFonts w:cs="Arial"/>
          <w:u w:val="single"/>
        </w:rPr>
        <w:t xml:space="preserve"> </w:t>
      </w:r>
      <w:proofErr w:type="spellStart"/>
      <w:r w:rsidRPr="003A6C9C">
        <w:rPr>
          <w:rFonts w:cs="Arial"/>
          <w:u w:val="single"/>
        </w:rPr>
        <w:t>potenciais</w:t>
      </w:r>
      <w:proofErr w:type="spellEnd"/>
      <w:r w:rsidRPr="003A6C9C">
        <w:rPr>
          <w:rFonts w:cs="Arial"/>
          <w:u w:val="single"/>
        </w:rPr>
        <w:t xml:space="preserve"> </w:t>
      </w:r>
      <w:proofErr w:type="spellStart"/>
      <w:r w:rsidRPr="003A6C9C">
        <w:rPr>
          <w:rFonts w:cs="Arial"/>
          <w:u w:val="single"/>
        </w:rPr>
        <w:t>identificados</w:t>
      </w:r>
      <w:proofErr w:type="spellEnd"/>
      <w:r w:rsidRPr="003A6C9C">
        <w:rPr>
          <w:rFonts w:cs="Arial"/>
          <w:u w:val="single"/>
        </w:rPr>
        <w:t>:</w:t>
      </w:r>
    </w:p>
    <w:p w14:paraId="60535613" w14:textId="77777777" w:rsidR="002D0054" w:rsidRPr="0041174D" w:rsidRDefault="002D0054" w:rsidP="002D0054">
      <w:pPr>
        <w:pStyle w:val="PargrafodaLista"/>
        <w:numPr>
          <w:ilvl w:val="0"/>
          <w:numId w:val="13"/>
        </w:numPr>
        <w:ind w:left="284" w:hanging="284"/>
        <w:jc w:val="both"/>
        <w:rPr>
          <w:rFonts w:cs="Arial"/>
        </w:rPr>
      </w:pPr>
      <w:proofErr w:type="spellStart"/>
      <w:r w:rsidRPr="0041174D">
        <w:rPr>
          <w:rFonts w:cs="Arial"/>
        </w:rPr>
        <w:t>Geração</w:t>
      </w:r>
      <w:proofErr w:type="spellEnd"/>
      <w:r w:rsidRPr="0041174D">
        <w:rPr>
          <w:rFonts w:cs="Arial"/>
        </w:rPr>
        <w:t xml:space="preserve"> de </w:t>
      </w:r>
      <w:proofErr w:type="spellStart"/>
      <w:r w:rsidRPr="0041174D">
        <w:rPr>
          <w:rFonts w:cs="Arial"/>
        </w:rPr>
        <w:t>resíduos</w:t>
      </w:r>
      <w:proofErr w:type="spellEnd"/>
      <w:r w:rsidRPr="0041174D">
        <w:rPr>
          <w:rFonts w:cs="Arial"/>
        </w:rPr>
        <w:t xml:space="preserve"> da </w:t>
      </w:r>
      <w:proofErr w:type="spellStart"/>
      <w:r w:rsidRPr="0041174D">
        <w:rPr>
          <w:rFonts w:cs="Arial"/>
        </w:rPr>
        <w:t>construção</w:t>
      </w:r>
      <w:proofErr w:type="spellEnd"/>
      <w:r w:rsidRPr="0041174D">
        <w:rPr>
          <w:rFonts w:cs="Arial"/>
        </w:rPr>
        <w:t xml:space="preserve"> civil </w:t>
      </w:r>
      <w:proofErr w:type="spellStart"/>
      <w:r w:rsidRPr="0041174D">
        <w:rPr>
          <w:rFonts w:cs="Arial"/>
        </w:rPr>
        <w:t>provenientes</w:t>
      </w:r>
      <w:proofErr w:type="spellEnd"/>
      <w:r w:rsidRPr="0041174D">
        <w:rPr>
          <w:rFonts w:cs="Arial"/>
        </w:rPr>
        <w:t xml:space="preserve"> das </w:t>
      </w:r>
      <w:proofErr w:type="spellStart"/>
      <w:r w:rsidRPr="0041174D">
        <w:rPr>
          <w:rFonts w:cs="Arial"/>
        </w:rPr>
        <w:t>atividades</w:t>
      </w:r>
      <w:proofErr w:type="spellEnd"/>
      <w:r w:rsidRPr="0041174D">
        <w:rPr>
          <w:rFonts w:cs="Arial"/>
        </w:rPr>
        <w:t xml:space="preserve"> de </w:t>
      </w:r>
      <w:proofErr w:type="spellStart"/>
      <w:r w:rsidRPr="0041174D">
        <w:rPr>
          <w:rFonts w:cs="Arial"/>
        </w:rPr>
        <w:t>reparo</w:t>
      </w:r>
      <w:proofErr w:type="spellEnd"/>
      <w:r w:rsidRPr="0041174D">
        <w:rPr>
          <w:rFonts w:cs="Arial"/>
        </w:rPr>
        <w:t xml:space="preserve"> e </w:t>
      </w:r>
      <w:proofErr w:type="spellStart"/>
      <w:r w:rsidRPr="0041174D">
        <w:rPr>
          <w:rFonts w:cs="Arial"/>
        </w:rPr>
        <w:t>manutenção</w:t>
      </w:r>
      <w:proofErr w:type="spellEnd"/>
      <w:r w:rsidRPr="0041174D">
        <w:rPr>
          <w:rFonts w:cs="Arial"/>
        </w:rPr>
        <w:t xml:space="preserve"> predial;</w:t>
      </w:r>
    </w:p>
    <w:p w14:paraId="781A0E56" w14:textId="77777777" w:rsidR="002D0054" w:rsidRPr="0041174D" w:rsidRDefault="002D0054" w:rsidP="002D0054">
      <w:pPr>
        <w:pStyle w:val="PargrafodaLista"/>
        <w:numPr>
          <w:ilvl w:val="0"/>
          <w:numId w:val="13"/>
        </w:numPr>
        <w:ind w:left="284" w:hanging="284"/>
        <w:jc w:val="both"/>
        <w:rPr>
          <w:rFonts w:cs="Arial"/>
        </w:rPr>
      </w:pPr>
      <w:proofErr w:type="spellStart"/>
      <w:r w:rsidRPr="0041174D">
        <w:rPr>
          <w:rFonts w:cs="Arial"/>
        </w:rPr>
        <w:lastRenderedPageBreak/>
        <w:t>Emissão</w:t>
      </w:r>
      <w:proofErr w:type="spellEnd"/>
      <w:r w:rsidRPr="0041174D">
        <w:rPr>
          <w:rFonts w:cs="Arial"/>
        </w:rPr>
        <w:t xml:space="preserve"> de </w:t>
      </w:r>
      <w:proofErr w:type="spellStart"/>
      <w:r w:rsidRPr="0041174D">
        <w:rPr>
          <w:rFonts w:cs="Arial"/>
        </w:rPr>
        <w:t>poeira</w:t>
      </w:r>
      <w:proofErr w:type="spellEnd"/>
      <w:r w:rsidRPr="0041174D">
        <w:rPr>
          <w:rFonts w:cs="Arial"/>
        </w:rPr>
        <w:t xml:space="preserve"> e material </w:t>
      </w:r>
      <w:proofErr w:type="spellStart"/>
      <w:r w:rsidRPr="0041174D">
        <w:rPr>
          <w:rFonts w:cs="Arial"/>
        </w:rPr>
        <w:t>particulado</w:t>
      </w:r>
      <w:proofErr w:type="spellEnd"/>
      <w:r w:rsidRPr="0041174D">
        <w:rPr>
          <w:rFonts w:cs="Arial"/>
        </w:rPr>
        <w:t xml:space="preserve"> </w:t>
      </w:r>
      <w:proofErr w:type="spellStart"/>
      <w:r w:rsidRPr="0041174D">
        <w:rPr>
          <w:rFonts w:cs="Arial"/>
        </w:rPr>
        <w:t>durante</w:t>
      </w:r>
      <w:proofErr w:type="spellEnd"/>
      <w:r w:rsidRPr="0041174D">
        <w:rPr>
          <w:rFonts w:cs="Arial"/>
        </w:rPr>
        <w:t xml:space="preserve"> </w:t>
      </w:r>
      <w:proofErr w:type="gramStart"/>
      <w:r w:rsidRPr="0041174D">
        <w:rPr>
          <w:rFonts w:cs="Arial"/>
        </w:rPr>
        <w:t>a</w:t>
      </w:r>
      <w:proofErr w:type="gramEnd"/>
      <w:r w:rsidRPr="0041174D">
        <w:rPr>
          <w:rFonts w:cs="Arial"/>
        </w:rPr>
        <w:t xml:space="preserve"> </w:t>
      </w:r>
      <w:proofErr w:type="spellStart"/>
      <w:r w:rsidRPr="0041174D">
        <w:rPr>
          <w:rFonts w:cs="Arial"/>
        </w:rPr>
        <w:t>execução</w:t>
      </w:r>
      <w:proofErr w:type="spellEnd"/>
      <w:r w:rsidRPr="0041174D">
        <w:rPr>
          <w:rFonts w:cs="Arial"/>
        </w:rPr>
        <w:t xml:space="preserve"> dos </w:t>
      </w:r>
      <w:proofErr w:type="spellStart"/>
      <w:r w:rsidRPr="0041174D">
        <w:rPr>
          <w:rFonts w:cs="Arial"/>
        </w:rPr>
        <w:t>serviços</w:t>
      </w:r>
      <w:proofErr w:type="spellEnd"/>
      <w:r w:rsidRPr="0041174D">
        <w:rPr>
          <w:rFonts w:cs="Arial"/>
        </w:rPr>
        <w:t xml:space="preserve">; </w:t>
      </w:r>
      <w:proofErr w:type="spellStart"/>
      <w:r w:rsidRPr="0041174D">
        <w:rPr>
          <w:rFonts w:cs="Arial"/>
        </w:rPr>
        <w:t>geração</w:t>
      </w:r>
      <w:proofErr w:type="spellEnd"/>
      <w:r w:rsidRPr="0041174D">
        <w:rPr>
          <w:rFonts w:cs="Arial"/>
        </w:rPr>
        <w:t xml:space="preserve"> de </w:t>
      </w:r>
      <w:proofErr w:type="spellStart"/>
      <w:r w:rsidRPr="0041174D">
        <w:rPr>
          <w:rFonts w:cs="Arial"/>
        </w:rPr>
        <w:t>ruídos</w:t>
      </w:r>
      <w:proofErr w:type="spellEnd"/>
      <w:r w:rsidRPr="0041174D">
        <w:rPr>
          <w:rFonts w:cs="Arial"/>
        </w:rPr>
        <w:t xml:space="preserve"> </w:t>
      </w:r>
      <w:proofErr w:type="spellStart"/>
      <w:r w:rsidRPr="0041174D">
        <w:rPr>
          <w:rFonts w:cs="Arial"/>
        </w:rPr>
        <w:t>decorrentes</w:t>
      </w:r>
      <w:proofErr w:type="spellEnd"/>
      <w:r w:rsidRPr="0041174D">
        <w:rPr>
          <w:rFonts w:cs="Arial"/>
        </w:rPr>
        <w:t xml:space="preserve"> da </w:t>
      </w:r>
      <w:proofErr w:type="spellStart"/>
      <w:r w:rsidRPr="0041174D">
        <w:rPr>
          <w:rFonts w:cs="Arial"/>
        </w:rPr>
        <w:t>utilização</w:t>
      </w:r>
      <w:proofErr w:type="spellEnd"/>
      <w:r w:rsidRPr="0041174D">
        <w:rPr>
          <w:rFonts w:cs="Arial"/>
        </w:rPr>
        <w:t xml:space="preserve"> de </w:t>
      </w:r>
      <w:proofErr w:type="spellStart"/>
      <w:r w:rsidRPr="0041174D">
        <w:rPr>
          <w:rFonts w:cs="Arial"/>
        </w:rPr>
        <w:t>equipamentos</w:t>
      </w:r>
      <w:proofErr w:type="spellEnd"/>
      <w:r w:rsidRPr="0041174D">
        <w:rPr>
          <w:rFonts w:cs="Arial"/>
        </w:rPr>
        <w:t xml:space="preserve">, ferramentas e </w:t>
      </w:r>
      <w:proofErr w:type="spellStart"/>
      <w:r w:rsidRPr="0041174D">
        <w:rPr>
          <w:rFonts w:cs="Arial"/>
        </w:rPr>
        <w:t>movimentação</w:t>
      </w:r>
      <w:proofErr w:type="spellEnd"/>
      <w:r w:rsidRPr="0041174D">
        <w:rPr>
          <w:rFonts w:cs="Arial"/>
        </w:rPr>
        <w:t xml:space="preserve"> de </w:t>
      </w:r>
      <w:proofErr w:type="spellStart"/>
      <w:r w:rsidRPr="0041174D">
        <w:rPr>
          <w:rFonts w:cs="Arial"/>
        </w:rPr>
        <w:t>materiais</w:t>
      </w:r>
      <w:proofErr w:type="spellEnd"/>
      <w:r w:rsidRPr="0041174D">
        <w:rPr>
          <w:rFonts w:cs="Arial"/>
        </w:rPr>
        <w:t xml:space="preserve">; </w:t>
      </w:r>
    </w:p>
    <w:p w14:paraId="1AA4E79D" w14:textId="77777777" w:rsidR="002D0054" w:rsidRPr="0041174D" w:rsidRDefault="002D0054" w:rsidP="002D0054">
      <w:pPr>
        <w:pStyle w:val="PargrafodaLista"/>
        <w:numPr>
          <w:ilvl w:val="0"/>
          <w:numId w:val="13"/>
        </w:numPr>
        <w:ind w:left="284" w:hanging="284"/>
        <w:jc w:val="both"/>
        <w:rPr>
          <w:rFonts w:cs="Arial"/>
        </w:rPr>
      </w:pPr>
      <w:proofErr w:type="spellStart"/>
      <w:r w:rsidRPr="0041174D">
        <w:rPr>
          <w:rFonts w:cs="Arial"/>
        </w:rPr>
        <w:t>Consumo</w:t>
      </w:r>
      <w:proofErr w:type="spellEnd"/>
      <w:r w:rsidRPr="0041174D">
        <w:rPr>
          <w:rFonts w:cs="Arial"/>
        </w:rPr>
        <w:t xml:space="preserve"> de </w:t>
      </w:r>
      <w:proofErr w:type="spellStart"/>
      <w:r w:rsidRPr="0041174D">
        <w:rPr>
          <w:rFonts w:cs="Arial"/>
        </w:rPr>
        <w:t>água</w:t>
      </w:r>
      <w:proofErr w:type="spellEnd"/>
      <w:r w:rsidRPr="0041174D">
        <w:rPr>
          <w:rFonts w:cs="Arial"/>
        </w:rPr>
        <w:t xml:space="preserve"> e </w:t>
      </w:r>
      <w:proofErr w:type="spellStart"/>
      <w:r w:rsidRPr="0041174D">
        <w:rPr>
          <w:rFonts w:cs="Arial"/>
        </w:rPr>
        <w:t>energia</w:t>
      </w:r>
      <w:proofErr w:type="spellEnd"/>
      <w:r w:rsidRPr="0041174D">
        <w:rPr>
          <w:rFonts w:cs="Arial"/>
        </w:rPr>
        <w:t xml:space="preserve"> </w:t>
      </w:r>
      <w:proofErr w:type="spellStart"/>
      <w:r w:rsidRPr="0041174D">
        <w:rPr>
          <w:rFonts w:cs="Arial"/>
        </w:rPr>
        <w:t>elétrica</w:t>
      </w:r>
      <w:proofErr w:type="spellEnd"/>
      <w:r w:rsidRPr="0041174D">
        <w:rPr>
          <w:rFonts w:cs="Arial"/>
        </w:rPr>
        <w:t xml:space="preserve">; </w:t>
      </w:r>
    </w:p>
    <w:p w14:paraId="43563AF1" w14:textId="77777777" w:rsidR="002D0054" w:rsidRPr="0041174D" w:rsidRDefault="002D0054" w:rsidP="002D0054">
      <w:pPr>
        <w:pStyle w:val="PargrafodaLista"/>
        <w:numPr>
          <w:ilvl w:val="0"/>
          <w:numId w:val="13"/>
        </w:numPr>
        <w:ind w:left="284" w:hanging="284"/>
        <w:jc w:val="both"/>
        <w:rPr>
          <w:rFonts w:cs="Arial"/>
        </w:rPr>
      </w:pPr>
      <w:proofErr w:type="spellStart"/>
      <w:r w:rsidRPr="0041174D">
        <w:rPr>
          <w:rFonts w:cs="Arial"/>
        </w:rPr>
        <w:t>Descarte</w:t>
      </w:r>
      <w:proofErr w:type="spellEnd"/>
      <w:r w:rsidRPr="0041174D">
        <w:rPr>
          <w:rFonts w:cs="Arial"/>
        </w:rPr>
        <w:t xml:space="preserve"> de </w:t>
      </w:r>
      <w:proofErr w:type="spellStart"/>
      <w:r w:rsidRPr="0041174D">
        <w:rPr>
          <w:rFonts w:cs="Arial"/>
        </w:rPr>
        <w:t>embalagens</w:t>
      </w:r>
      <w:proofErr w:type="spellEnd"/>
      <w:r w:rsidRPr="0041174D">
        <w:rPr>
          <w:rFonts w:cs="Arial"/>
        </w:rPr>
        <w:t xml:space="preserve">, </w:t>
      </w:r>
      <w:proofErr w:type="spellStart"/>
      <w:r w:rsidRPr="0041174D">
        <w:rPr>
          <w:rFonts w:cs="Arial"/>
        </w:rPr>
        <w:t>sobras</w:t>
      </w:r>
      <w:proofErr w:type="spellEnd"/>
      <w:r w:rsidRPr="0041174D">
        <w:rPr>
          <w:rFonts w:cs="Arial"/>
        </w:rPr>
        <w:t xml:space="preserve"> de </w:t>
      </w:r>
      <w:proofErr w:type="spellStart"/>
      <w:r w:rsidRPr="0041174D">
        <w:rPr>
          <w:rFonts w:cs="Arial"/>
        </w:rPr>
        <w:t>materiais</w:t>
      </w:r>
      <w:proofErr w:type="spellEnd"/>
      <w:r w:rsidRPr="0041174D">
        <w:rPr>
          <w:rFonts w:cs="Arial"/>
        </w:rPr>
        <w:t xml:space="preserve"> e </w:t>
      </w:r>
      <w:proofErr w:type="spellStart"/>
      <w:r w:rsidRPr="0041174D">
        <w:rPr>
          <w:rFonts w:cs="Arial"/>
        </w:rPr>
        <w:t>entulhos</w:t>
      </w:r>
      <w:proofErr w:type="spellEnd"/>
      <w:r w:rsidRPr="0041174D">
        <w:rPr>
          <w:rFonts w:cs="Arial"/>
        </w:rPr>
        <w:t>;</w:t>
      </w:r>
    </w:p>
    <w:p w14:paraId="5E1FFF46" w14:textId="77777777" w:rsidR="002D0054" w:rsidRPr="0041174D" w:rsidRDefault="002D0054" w:rsidP="002D0054">
      <w:pPr>
        <w:pStyle w:val="PargrafodaLista"/>
        <w:numPr>
          <w:ilvl w:val="0"/>
          <w:numId w:val="13"/>
        </w:numPr>
        <w:ind w:left="284" w:hanging="284"/>
        <w:jc w:val="both"/>
        <w:rPr>
          <w:rFonts w:cs="Arial"/>
        </w:rPr>
      </w:pPr>
      <w:proofErr w:type="spellStart"/>
      <w:r w:rsidRPr="0041174D">
        <w:rPr>
          <w:rFonts w:cs="Arial"/>
        </w:rPr>
        <w:t>Transporte</w:t>
      </w:r>
      <w:proofErr w:type="spellEnd"/>
      <w:r w:rsidRPr="0041174D">
        <w:rPr>
          <w:rFonts w:cs="Arial"/>
        </w:rPr>
        <w:t xml:space="preserve"> de </w:t>
      </w:r>
      <w:proofErr w:type="spellStart"/>
      <w:r w:rsidRPr="0041174D">
        <w:rPr>
          <w:rFonts w:cs="Arial"/>
        </w:rPr>
        <w:t>materiais</w:t>
      </w:r>
      <w:proofErr w:type="spellEnd"/>
      <w:r w:rsidRPr="0041174D">
        <w:rPr>
          <w:rFonts w:cs="Arial"/>
        </w:rPr>
        <w:t xml:space="preserve"> e </w:t>
      </w:r>
      <w:proofErr w:type="spellStart"/>
      <w:r w:rsidRPr="0041174D">
        <w:rPr>
          <w:rFonts w:cs="Arial"/>
        </w:rPr>
        <w:t>resíduos</w:t>
      </w:r>
      <w:proofErr w:type="spellEnd"/>
      <w:r w:rsidRPr="0041174D">
        <w:rPr>
          <w:rFonts w:cs="Arial"/>
        </w:rPr>
        <w:t xml:space="preserve">; </w:t>
      </w:r>
    </w:p>
    <w:p w14:paraId="0C910476" w14:textId="77777777" w:rsidR="002D0054" w:rsidRPr="0041174D" w:rsidRDefault="002D0054" w:rsidP="002D0054">
      <w:pPr>
        <w:pStyle w:val="PargrafodaLista"/>
        <w:numPr>
          <w:ilvl w:val="0"/>
          <w:numId w:val="13"/>
        </w:numPr>
        <w:ind w:left="284" w:hanging="284"/>
        <w:jc w:val="both"/>
        <w:rPr>
          <w:rFonts w:cs="Arial"/>
        </w:rPr>
      </w:pPr>
      <w:proofErr w:type="spellStart"/>
      <w:r w:rsidRPr="0041174D">
        <w:rPr>
          <w:rFonts w:cs="Arial"/>
        </w:rPr>
        <w:t>Riscos</w:t>
      </w:r>
      <w:proofErr w:type="spellEnd"/>
      <w:r w:rsidRPr="0041174D">
        <w:rPr>
          <w:rFonts w:cs="Arial"/>
        </w:rPr>
        <w:t xml:space="preserve"> </w:t>
      </w:r>
      <w:proofErr w:type="spellStart"/>
      <w:r w:rsidRPr="0041174D">
        <w:rPr>
          <w:rFonts w:cs="Arial"/>
        </w:rPr>
        <w:t>temporários</w:t>
      </w:r>
      <w:proofErr w:type="spellEnd"/>
      <w:r w:rsidRPr="0041174D">
        <w:rPr>
          <w:rFonts w:cs="Arial"/>
        </w:rPr>
        <w:t xml:space="preserve"> à </w:t>
      </w:r>
      <w:proofErr w:type="spellStart"/>
      <w:r w:rsidRPr="0041174D">
        <w:rPr>
          <w:rFonts w:cs="Arial"/>
        </w:rPr>
        <w:t>circulação</w:t>
      </w:r>
      <w:proofErr w:type="spellEnd"/>
      <w:r w:rsidRPr="0041174D">
        <w:rPr>
          <w:rFonts w:cs="Arial"/>
        </w:rPr>
        <w:t xml:space="preserve"> de </w:t>
      </w:r>
      <w:proofErr w:type="spellStart"/>
      <w:r w:rsidRPr="0041174D">
        <w:rPr>
          <w:rFonts w:cs="Arial"/>
        </w:rPr>
        <w:t>usuários</w:t>
      </w:r>
      <w:proofErr w:type="spellEnd"/>
      <w:r w:rsidRPr="0041174D">
        <w:rPr>
          <w:rFonts w:cs="Arial"/>
        </w:rPr>
        <w:t xml:space="preserve"> e </w:t>
      </w:r>
      <w:proofErr w:type="spellStart"/>
      <w:r w:rsidRPr="0041174D">
        <w:rPr>
          <w:rFonts w:cs="Arial"/>
        </w:rPr>
        <w:t>trabalhadores</w:t>
      </w:r>
      <w:proofErr w:type="spellEnd"/>
      <w:r w:rsidRPr="0041174D">
        <w:rPr>
          <w:rFonts w:cs="Arial"/>
        </w:rPr>
        <w:t xml:space="preserve"> </w:t>
      </w:r>
      <w:proofErr w:type="spellStart"/>
      <w:r w:rsidRPr="0041174D">
        <w:rPr>
          <w:rFonts w:cs="Arial"/>
        </w:rPr>
        <w:t>nas</w:t>
      </w:r>
      <w:proofErr w:type="spellEnd"/>
      <w:r w:rsidRPr="0041174D">
        <w:rPr>
          <w:rFonts w:cs="Arial"/>
        </w:rPr>
        <w:t xml:space="preserve"> </w:t>
      </w:r>
      <w:proofErr w:type="spellStart"/>
      <w:r w:rsidRPr="0041174D">
        <w:rPr>
          <w:rFonts w:cs="Arial"/>
        </w:rPr>
        <w:t>áreas</w:t>
      </w:r>
      <w:proofErr w:type="spellEnd"/>
      <w:r w:rsidRPr="0041174D">
        <w:rPr>
          <w:rFonts w:cs="Arial"/>
        </w:rPr>
        <w:t xml:space="preserve"> </w:t>
      </w:r>
      <w:proofErr w:type="spellStart"/>
      <w:r w:rsidRPr="0041174D">
        <w:rPr>
          <w:rFonts w:cs="Arial"/>
        </w:rPr>
        <w:t>adjacentes</w:t>
      </w:r>
      <w:proofErr w:type="spellEnd"/>
      <w:r w:rsidRPr="0041174D">
        <w:rPr>
          <w:rFonts w:cs="Arial"/>
        </w:rPr>
        <w:t xml:space="preserve"> à </w:t>
      </w:r>
      <w:proofErr w:type="spellStart"/>
      <w:r w:rsidRPr="0041174D">
        <w:rPr>
          <w:rFonts w:cs="Arial"/>
        </w:rPr>
        <w:t>execução</w:t>
      </w:r>
      <w:proofErr w:type="spellEnd"/>
      <w:r w:rsidRPr="0041174D">
        <w:rPr>
          <w:rFonts w:cs="Arial"/>
        </w:rPr>
        <w:t xml:space="preserve"> dos </w:t>
      </w:r>
      <w:proofErr w:type="spellStart"/>
      <w:r w:rsidRPr="0041174D">
        <w:rPr>
          <w:rFonts w:cs="Arial"/>
        </w:rPr>
        <w:t>serviços</w:t>
      </w:r>
      <w:proofErr w:type="spellEnd"/>
      <w:r w:rsidRPr="0041174D">
        <w:rPr>
          <w:rFonts w:cs="Arial"/>
        </w:rPr>
        <w:t>;</w:t>
      </w:r>
    </w:p>
    <w:p w14:paraId="3264E927" w14:textId="77777777" w:rsidR="002D0054" w:rsidRPr="0041174D" w:rsidRDefault="002D0054" w:rsidP="002D0054">
      <w:pPr>
        <w:pStyle w:val="PargrafodaLista"/>
        <w:numPr>
          <w:ilvl w:val="0"/>
          <w:numId w:val="13"/>
        </w:numPr>
        <w:ind w:left="284" w:hanging="284"/>
        <w:jc w:val="both"/>
        <w:rPr>
          <w:rFonts w:cs="Arial"/>
        </w:rPr>
      </w:pPr>
      <w:proofErr w:type="spellStart"/>
      <w:r w:rsidRPr="0041174D">
        <w:rPr>
          <w:rFonts w:cs="Arial"/>
        </w:rPr>
        <w:t>Além</w:t>
      </w:r>
      <w:proofErr w:type="spellEnd"/>
      <w:r w:rsidRPr="0041174D">
        <w:rPr>
          <w:rFonts w:cs="Arial"/>
        </w:rPr>
        <w:t xml:space="preserve"> da </w:t>
      </w:r>
      <w:proofErr w:type="spellStart"/>
      <w:r w:rsidRPr="0041174D">
        <w:rPr>
          <w:rFonts w:cs="Arial"/>
        </w:rPr>
        <w:t>possibilidade</w:t>
      </w:r>
      <w:proofErr w:type="spellEnd"/>
      <w:r w:rsidRPr="0041174D">
        <w:rPr>
          <w:rFonts w:cs="Arial"/>
        </w:rPr>
        <w:t xml:space="preserve"> de </w:t>
      </w:r>
      <w:proofErr w:type="spellStart"/>
      <w:r w:rsidRPr="0041174D">
        <w:rPr>
          <w:rFonts w:cs="Arial"/>
        </w:rPr>
        <w:t>interferências</w:t>
      </w:r>
      <w:proofErr w:type="spellEnd"/>
      <w:r w:rsidRPr="0041174D">
        <w:rPr>
          <w:rFonts w:cs="Arial"/>
        </w:rPr>
        <w:t xml:space="preserve"> </w:t>
      </w:r>
      <w:proofErr w:type="spellStart"/>
      <w:r w:rsidRPr="0041174D">
        <w:rPr>
          <w:rFonts w:cs="Arial"/>
        </w:rPr>
        <w:t>pontuais</w:t>
      </w:r>
      <w:proofErr w:type="spellEnd"/>
      <w:r w:rsidRPr="0041174D">
        <w:rPr>
          <w:rFonts w:cs="Arial"/>
        </w:rPr>
        <w:t xml:space="preserve"> </w:t>
      </w:r>
      <w:proofErr w:type="spellStart"/>
      <w:r w:rsidRPr="0041174D">
        <w:rPr>
          <w:rFonts w:cs="Arial"/>
        </w:rPr>
        <w:t>nas</w:t>
      </w:r>
      <w:proofErr w:type="spellEnd"/>
      <w:r w:rsidRPr="0041174D">
        <w:rPr>
          <w:rFonts w:cs="Arial"/>
        </w:rPr>
        <w:t xml:space="preserve"> </w:t>
      </w:r>
      <w:proofErr w:type="spellStart"/>
      <w:r w:rsidRPr="0041174D">
        <w:rPr>
          <w:rFonts w:cs="Arial"/>
        </w:rPr>
        <w:t>atividades</w:t>
      </w:r>
      <w:proofErr w:type="spellEnd"/>
      <w:r w:rsidRPr="0041174D">
        <w:rPr>
          <w:rFonts w:cs="Arial"/>
        </w:rPr>
        <w:t xml:space="preserve"> da </w:t>
      </w:r>
      <w:proofErr w:type="spellStart"/>
      <w:r w:rsidRPr="0041174D">
        <w:rPr>
          <w:rFonts w:cs="Arial"/>
        </w:rPr>
        <w:t>unidade</w:t>
      </w:r>
      <w:proofErr w:type="spellEnd"/>
      <w:r w:rsidRPr="0041174D">
        <w:rPr>
          <w:rFonts w:cs="Arial"/>
        </w:rPr>
        <w:t xml:space="preserve"> </w:t>
      </w:r>
      <w:proofErr w:type="spellStart"/>
      <w:r w:rsidRPr="0041174D">
        <w:rPr>
          <w:rFonts w:cs="Arial"/>
        </w:rPr>
        <w:t>hospitalar</w:t>
      </w:r>
      <w:proofErr w:type="spellEnd"/>
      <w:r w:rsidRPr="0041174D">
        <w:rPr>
          <w:rFonts w:cs="Arial"/>
        </w:rPr>
        <w:t xml:space="preserve"> </w:t>
      </w:r>
      <w:proofErr w:type="spellStart"/>
      <w:r w:rsidRPr="0041174D">
        <w:rPr>
          <w:rFonts w:cs="Arial"/>
        </w:rPr>
        <w:t>durante</w:t>
      </w:r>
      <w:proofErr w:type="spellEnd"/>
      <w:r w:rsidRPr="0041174D">
        <w:rPr>
          <w:rFonts w:cs="Arial"/>
        </w:rPr>
        <w:t xml:space="preserve"> a </w:t>
      </w:r>
      <w:proofErr w:type="spellStart"/>
      <w:r w:rsidRPr="0041174D">
        <w:rPr>
          <w:rFonts w:cs="Arial"/>
        </w:rPr>
        <w:t>realização</w:t>
      </w:r>
      <w:proofErr w:type="spellEnd"/>
      <w:r w:rsidRPr="0041174D">
        <w:rPr>
          <w:rFonts w:cs="Arial"/>
        </w:rPr>
        <w:t xml:space="preserve"> das </w:t>
      </w:r>
      <w:proofErr w:type="spellStart"/>
      <w:r w:rsidRPr="0041174D">
        <w:rPr>
          <w:rFonts w:cs="Arial"/>
        </w:rPr>
        <w:t>intervenções</w:t>
      </w:r>
      <w:proofErr w:type="spellEnd"/>
      <w:r w:rsidRPr="0041174D">
        <w:rPr>
          <w:rFonts w:cs="Arial"/>
        </w:rPr>
        <w:t>.).</w:t>
      </w:r>
    </w:p>
    <w:p w14:paraId="64513F2E" w14:textId="77777777" w:rsidR="002D0054" w:rsidRPr="003A6C9C" w:rsidRDefault="002D0054" w:rsidP="003A6C9C">
      <w:pPr>
        <w:ind w:firstLine="284"/>
        <w:jc w:val="both"/>
        <w:rPr>
          <w:rFonts w:cs="Arial"/>
          <w:u w:val="single"/>
        </w:rPr>
      </w:pPr>
      <w:proofErr w:type="spellStart"/>
      <w:r w:rsidRPr="003A6C9C">
        <w:rPr>
          <w:rFonts w:cs="Arial"/>
          <w:u w:val="single"/>
        </w:rPr>
        <w:t>Medidas</w:t>
      </w:r>
      <w:proofErr w:type="spellEnd"/>
      <w:r w:rsidRPr="003A6C9C">
        <w:rPr>
          <w:rFonts w:cs="Arial"/>
          <w:u w:val="single"/>
        </w:rPr>
        <w:t xml:space="preserve"> </w:t>
      </w:r>
      <w:proofErr w:type="spellStart"/>
      <w:r w:rsidRPr="003A6C9C">
        <w:rPr>
          <w:rFonts w:cs="Arial"/>
          <w:u w:val="single"/>
        </w:rPr>
        <w:t>mitigadoras</w:t>
      </w:r>
      <w:proofErr w:type="spellEnd"/>
      <w:r w:rsidRPr="003A6C9C">
        <w:rPr>
          <w:rFonts w:cs="Arial"/>
          <w:u w:val="single"/>
        </w:rPr>
        <w:t xml:space="preserve">: </w:t>
      </w:r>
    </w:p>
    <w:p w14:paraId="1BF1A287" w14:textId="77777777" w:rsidR="002D0054" w:rsidRPr="0041174D" w:rsidRDefault="002D0054" w:rsidP="002D0054">
      <w:pPr>
        <w:pStyle w:val="PargrafodaLista"/>
        <w:numPr>
          <w:ilvl w:val="0"/>
          <w:numId w:val="14"/>
        </w:numPr>
        <w:ind w:left="284" w:hanging="284"/>
        <w:jc w:val="both"/>
        <w:rPr>
          <w:rFonts w:cs="Arial"/>
        </w:rPr>
      </w:pPr>
      <w:proofErr w:type="spellStart"/>
      <w:r w:rsidRPr="0041174D">
        <w:rPr>
          <w:rFonts w:cs="Arial"/>
        </w:rPr>
        <w:t>Adoção</w:t>
      </w:r>
      <w:proofErr w:type="spellEnd"/>
      <w:r w:rsidRPr="0041174D">
        <w:rPr>
          <w:rFonts w:cs="Arial"/>
        </w:rPr>
        <w:t xml:space="preserve"> de Plano de </w:t>
      </w:r>
      <w:proofErr w:type="spellStart"/>
      <w:r w:rsidRPr="0041174D">
        <w:rPr>
          <w:rFonts w:cs="Arial"/>
        </w:rPr>
        <w:t>Gerenciamento</w:t>
      </w:r>
      <w:proofErr w:type="spellEnd"/>
      <w:r w:rsidRPr="0041174D">
        <w:rPr>
          <w:rFonts w:cs="Arial"/>
        </w:rPr>
        <w:t xml:space="preserve"> de </w:t>
      </w:r>
      <w:proofErr w:type="spellStart"/>
      <w:r w:rsidRPr="0041174D">
        <w:rPr>
          <w:rFonts w:cs="Arial"/>
        </w:rPr>
        <w:t>Resíduos</w:t>
      </w:r>
      <w:proofErr w:type="spellEnd"/>
      <w:r w:rsidRPr="0041174D">
        <w:rPr>
          <w:rFonts w:cs="Arial"/>
        </w:rPr>
        <w:t xml:space="preserve"> da Construção Civil – PGRCC, com </w:t>
      </w:r>
      <w:proofErr w:type="spellStart"/>
      <w:r w:rsidRPr="0041174D">
        <w:rPr>
          <w:rFonts w:cs="Arial"/>
        </w:rPr>
        <w:t>segregação</w:t>
      </w:r>
      <w:proofErr w:type="spellEnd"/>
      <w:r w:rsidRPr="0041174D">
        <w:rPr>
          <w:rFonts w:cs="Arial"/>
        </w:rPr>
        <w:t xml:space="preserve">, </w:t>
      </w:r>
      <w:proofErr w:type="spellStart"/>
      <w:r w:rsidRPr="0041174D">
        <w:rPr>
          <w:rFonts w:cs="Arial"/>
        </w:rPr>
        <w:t>acondicionamento</w:t>
      </w:r>
      <w:proofErr w:type="spellEnd"/>
      <w:r w:rsidRPr="0041174D">
        <w:rPr>
          <w:rFonts w:cs="Arial"/>
        </w:rPr>
        <w:t xml:space="preserve">, </w:t>
      </w:r>
      <w:proofErr w:type="spellStart"/>
      <w:r w:rsidRPr="0041174D">
        <w:rPr>
          <w:rFonts w:cs="Arial"/>
        </w:rPr>
        <w:t>armazenamento</w:t>
      </w:r>
      <w:proofErr w:type="spellEnd"/>
      <w:r w:rsidRPr="0041174D">
        <w:rPr>
          <w:rFonts w:cs="Arial"/>
        </w:rPr>
        <w:t xml:space="preserve"> </w:t>
      </w:r>
      <w:proofErr w:type="spellStart"/>
      <w:r w:rsidRPr="0041174D">
        <w:rPr>
          <w:rFonts w:cs="Arial"/>
        </w:rPr>
        <w:t>temporário</w:t>
      </w:r>
      <w:proofErr w:type="spellEnd"/>
      <w:r w:rsidRPr="0041174D">
        <w:rPr>
          <w:rFonts w:cs="Arial"/>
        </w:rPr>
        <w:t xml:space="preserve">, </w:t>
      </w:r>
      <w:proofErr w:type="spellStart"/>
      <w:r w:rsidRPr="0041174D">
        <w:rPr>
          <w:rFonts w:cs="Arial"/>
        </w:rPr>
        <w:t>transporte</w:t>
      </w:r>
      <w:proofErr w:type="spellEnd"/>
      <w:r w:rsidRPr="0041174D">
        <w:rPr>
          <w:rFonts w:cs="Arial"/>
        </w:rPr>
        <w:t xml:space="preserve"> e </w:t>
      </w:r>
      <w:proofErr w:type="spellStart"/>
      <w:r w:rsidRPr="0041174D">
        <w:rPr>
          <w:rFonts w:cs="Arial"/>
        </w:rPr>
        <w:t>destinação</w:t>
      </w:r>
      <w:proofErr w:type="spellEnd"/>
      <w:r w:rsidRPr="0041174D">
        <w:rPr>
          <w:rFonts w:cs="Arial"/>
        </w:rPr>
        <w:t xml:space="preserve"> final </w:t>
      </w:r>
      <w:proofErr w:type="spellStart"/>
      <w:r w:rsidRPr="0041174D">
        <w:rPr>
          <w:rFonts w:cs="Arial"/>
        </w:rPr>
        <w:t>ambientalmente</w:t>
      </w:r>
      <w:proofErr w:type="spellEnd"/>
      <w:r w:rsidRPr="0041174D">
        <w:rPr>
          <w:rFonts w:cs="Arial"/>
        </w:rPr>
        <w:t xml:space="preserve"> </w:t>
      </w:r>
      <w:proofErr w:type="spellStart"/>
      <w:r w:rsidRPr="0041174D">
        <w:rPr>
          <w:rFonts w:cs="Arial"/>
        </w:rPr>
        <w:t>adequada</w:t>
      </w:r>
      <w:proofErr w:type="spellEnd"/>
      <w:r w:rsidRPr="0041174D">
        <w:rPr>
          <w:rFonts w:cs="Arial"/>
        </w:rPr>
        <w:t xml:space="preserve"> dos </w:t>
      </w:r>
      <w:proofErr w:type="spellStart"/>
      <w:r w:rsidRPr="0041174D">
        <w:rPr>
          <w:rFonts w:cs="Arial"/>
        </w:rPr>
        <w:t>resíduos</w:t>
      </w:r>
      <w:proofErr w:type="spellEnd"/>
      <w:r w:rsidRPr="0041174D">
        <w:rPr>
          <w:rFonts w:cs="Arial"/>
        </w:rPr>
        <w:t xml:space="preserve"> </w:t>
      </w:r>
      <w:proofErr w:type="spellStart"/>
      <w:r w:rsidRPr="0041174D">
        <w:rPr>
          <w:rFonts w:cs="Arial"/>
        </w:rPr>
        <w:t>gerados</w:t>
      </w:r>
      <w:proofErr w:type="spellEnd"/>
      <w:r w:rsidRPr="0041174D">
        <w:rPr>
          <w:rFonts w:cs="Arial"/>
        </w:rPr>
        <w:t>;</w:t>
      </w:r>
    </w:p>
    <w:p w14:paraId="1FF4CE37" w14:textId="77777777" w:rsidR="002D0054" w:rsidRPr="0041174D" w:rsidRDefault="002D0054" w:rsidP="002D0054">
      <w:pPr>
        <w:pStyle w:val="PargrafodaLista"/>
        <w:numPr>
          <w:ilvl w:val="0"/>
          <w:numId w:val="14"/>
        </w:numPr>
        <w:ind w:left="284" w:hanging="284"/>
        <w:jc w:val="both"/>
        <w:rPr>
          <w:rFonts w:cs="Arial"/>
        </w:rPr>
      </w:pPr>
      <w:proofErr w:type="spellStart"/>
      <w:r w:rsidRPr="0041174D">
        <w:rPr>
          <w:rFonts w:cs="Arial"/>
        </w:rPr>
        <w:t>Utilização</w:t>
      </w:r>
      <w:proofErr w:type="spellEnd"/>
      <w:r w:rsidRPr="0041174D">
        <w:rPr>
          <w:rFonts w:cs="Arial"/>
        </w:rPr>
        <w:t xml:space="preserve"> de </w:t>
      </w:r>
      <w:proofErr w:type="spellStart"/>
      <w:r w:rsidRPr="0041174D">
        <w:rPr>
          <w:rFonts w:cs="Arial"/>
        </w:rPr>
        <w:t>materiais</w:t>
      </w:r>
      <w:proofErr w:type="spellEnd"/>
      <w:r w:rsidRPr="0041174D">
        <w:rPr>
          <w:rFonts w:cs="Arial"/>
        </w:rPr>
        <w:t xml:space="preserve"> e </w:t>
      </w:r>
      <w:proofErr w:type="spellStart"/>
      <w:r w:rsidRPr="0041174D">
        <w:rPr>
          <w:rFonts w:cs="Arial"/>
        </w:rPr>
        <w:t>insumos</w:t>
      </w:r>
      <w:proofErr w:type="spellEnd"/>
      <w:r w:rsidRPr="0041174D">
        <w:rPr>
          <w:rFonts w:cs="Arial"/>
        </w:rPr>
        <w:t xml:space="preserve"> </w:t>
      </w:r>
      <w:proofErr w:type="spellStart"/>
      <w:r w:rsidRPr="0041174D">
        <w:rPr>
          <w:rFonts w:cs="Arial"/>
        </w:rPr>
        <w:t>em</w:t>
      </w:r>
      <w:proofErr w:type="spellEnd"/>
      <w:r w:rsidRPr="0041174D">
        <w:rPr>
          <w:rFonts w:cs="Arial"/>
        </w:rPr>
        <w:t xml:space="preserve"> </w:t>
      </w:r>
      <w:proofErr w:type="spellStart"/>
      <w:r w:rsidRPr="0041174D">
        <w:rPr>
          <w:rFonts w:cs="Arial"/>
        </w:rPr>
        <w:t>conformidade</w:t>
      </w:r>
      <w:proofErr w:type="spellEnd"/>
      <w:r w:rsidRPr="0041174D">
        <w:rPr>
          <w:rFonts w:cs="Arial"/>
        </w:rPr>
        <w:t xml:space="preserve"> com as </w:t>
      </w:r>
      <w:proofErr w:type="spellStart"/>
      <w:r w:rsidRPr="0041174D">
        <w:rPr>
          <w:rFonts w:cs="Arial"/>
        </w:rPr>
        <w:t>normas</w:t>
      </w:r>
      <w:proofErr w:type="spellEnd"/>
      <w:r w:rsidRPr="0041174D">
        <w:rPr>
          <w:rFonts w:cs="Arial"/>
        </w:rPr>
        <w:t xml:space="preserve"> </w:t>
      </w:r>
      <w:proofErr w:type="spellStart"/>
      <w:r w:rsidRPr="0041174D">
        <w:rPr>
          <w:rFonts w:cs="Arial"/>
        </w:rPr>
        <w:t>técnicas</w:t>
      </w:r>
      <w:proofErr w:type="spellEnd"/>
      <w:r w:rsidRPr="0041174D">
        <w:rPr>
          <w:rFonts w:cs="Arial"/>
        </w:rPr>
        <w:t xml:space="preserve"> </w:t>
      </w:r>
      <w:proofErr w:type="spellStart"/>
      <w:r w:rsidRPr="0041174D">
        <w:rPr>
          <w:rFonts w:cs="Arial"/>
        </w:rPr>
        <w:t>aplicáveis</w:t>
      </w:r>
      <w:proofErr w:type="spellEnd"/>
      <w:r w:rsidRPr="0041174D">
        <w:rPr>
          <w:rFonts w:cs="Arial"/>
        </w:rPr>
        <w:t>;</w:t>
      </w:r>
    </w:p>
    <w:p w14:paraId="0D97DE2A" w14:textId="77777777" w:rsidR="002D0054" w:rsidRPr="0041174D" w:rsidRDefault="002D0054" w:rsidP="002D0054">
      <w:pPr>
        <w:pStyle w:val="PargrafodaLista"/>
        <w:numPr>
          <w:ilvl w:val="0"/>
          <w:numId w:val="14"/>
        </w:numPr>
        <w:ind w:left="284" w:hanging="284"/>
        <w:jc w:val="both"/>
        <w:rPr>
          <w:rFonts w:cs="Arial"/>
        </w:rPr>
      </w:pPr>
      <w:proofErr w:type="spellStart"/>
      <w:r w:rsidRPr="0041174D">
        <w:rPr>
          <w:rFonts w:cs="Arial"/>
        </w:rPr>
        <w:t>Controle</w:t>
      </w:r>
      <w:proofErr w:type="spellEnd"/>
      <w:r w:rsidRPr="0041174D">
        <w:rPr>
          <w:rFonts w:cs="Arial"/>
        </w:rPr>
        <w:t xml:space="preserve"> da </w:t>
      </w:r>
      <w:proofErr w:type="spellStart"/>
      <w:r w:rsidRPr="0041174D">
        <w:rPr>
          <w:rFonts w:cs="Arial"/>
        </w:rPr>
        <w:t>emissão</w:t>
      </w:r>
      <w:proofErr w:type="spellEnd"/>
      <w:r w:rsidRPr="0041174D">
        <w:rPr>
          <w:rFonts w:cs="Arial"/>
        </w:rPr>
        <w:t xml:space="preserve"> de </w:t>
      </w:r>
      <w:proofErr w:type="spellStart"/>
      <w:r w:rsidRPr="0041174D">
        <w:rPr>
          <w:rFonts w:cs="Arial"/>
        </w:rPr>
        <w:t>poeira</w:t>
      </w:r>
      <w:proofErr w:type="spellEnd"/>
      <w:r w:rsidRPr="0041174D">
        <w:rPr>
          <w:rFonts w:cs="Arial"/>
        </w:rPr>
        <w:t xml:space="preserve"> e </w:t>
      </w:r>
      <w:proofErr w:type="spellStart"/>
      <w:r w:rsidRPr="0041174D">
        <w:rPr>
          <w:rFonts w:cs="Arial"/>
        </w:rPr>
        <w:t>ruídos</w:t>
      </w:r>
      <w:proofErr w:type="spellEnd"/>
      <w:r w:rsidRPr="0041174D">
        <w:rPr>
          <w:rFonts w:cs="Arial"/>
        </w:rPr>
        <w:t xml:space="preserve"> </w:t>
      </w:r>
      <w:proofErr w:type="spellStart"/>
      <w:r w:rsidRPr="0041174D">
        <w:rPr>
          <w:rFonts w:cs="Arial"/>
        </w:rPr>
        <w:t>durante</w:t>
      </w:r>
      <w:proofErr w:type="spellEnd"/>
      <w:r w:rsidRPr="0041174D">
        <w:rPr>
          <w:rFonts w:cs="Arial"/>
        </w:rPr>
        <w:t xml:space="preserve"> </w:t>
      </w:r>
      <w:proofErr w:type="gramStart"/>
      <w:r w:rsidRPr="0041174D">
        <w:rPr>
          <w:rFonts w:cs="Arial"/>
        </w:rPr>
        <w:t>a</w:t>
      </w:r>
      <w:proofErr w:type="gramEnd"/>
      <w:r w:rsidRPr="0041174D">
        <w:rPr>
          <w:rFonts w:cs="Arial"/>
        </w:rPr>
        <w:t xml:space="preserve"> </w:t>
      </w:r>
      <w:proofErr w:type="spellStart"/>
      <w:r w:rsidRPr="0041174D">
        <w:rPr>
          <w:rFonts w:cs="Arial"/>
        </w:rPr>
        <w:t>execução</w:t>
      </w:r>
      <w:proofErr w:type="spellEnd"/>
      <w:r w:rsidRPr="0041174D">
        <w:rPr>
          <w:rFonts w:cs="Arial"/>
        </w:rPr>
        <w:t xml:space="preserve"> dos </w:t>
      </w:r>
      <w:proofErr w:type="spellStart"/>
      <w:r w:rsidRPr="0041174D">
        <w:rPr>
          <w:rFonts w:cs="Arial"/>
        </w:rPr>
        <w:t>serviços</w:t>
      </w:r>
      <w:proofErr w:type="spellEnd"/>
      <w:r w:rsidRPr="0041174D">
        <w:rPr>
          <w:rFonts w:cs="Arial"/>
        </w:rPr>
        <w:t xml:space="preserve">; </w:t>
      </w:r>
    </w:p>
    <w:p w14:paraId="16329DFE" w14:textId="77777777" w:rsidR="002D0054" w:rsidRPr="0041174D" w:rsidRDefault="002D0054" w:rsidP="002D0054">
      <w:pPr>
        <w:pStyle w:val="PargrafodaLista"/>
        <w:numPr>
          <w:ilvl w:val="0"/>
          <w:numId w:val="14"/>
        </w:numPr>
        <w:ind w:left="284" w:hanging="284"/>
        <w:jc w:val="both"/>
        <w:rPr>
          <w:rFonts w:cs="Arial"/>
        </w:rPr>
      </w:pPr>
      <w:proofErr w:type="spellStart"/>
      <w:r w:rsidRPr="0041174D">
        <w:rPr>
          <w:rFonts w:cs="Arial"/>
        </w:rPr>
        <w:t>Utilização</w:t>
      </w:r>
      <w:proofErr w:type="spellEnd"/>
      <w:r w:rsidRPr="0041174D">
        <w:rPr>
          <w:rFonts w:cs="Arial"/>
        </w:rPr>
        <w:t xml:space="preserve"> de </w:t>
      </w:r>
      <w:proofErr w:type="spellStart"/>
      <w:r w:rsidRPr="0041174D">
        <w:rPr>
          <w:rFonts w:cs="Arial"/>
        </w:rPr>
        <w:t>equipamentos</w:t>
      </w:r>
      <w:proofErr w:type="spellEnd"/>
      <w:r w:rsidRPr="0041174D">
        <w:rPr>
          <w:rFonts w:cs="Arial"/>
        </w:rPr>
        <w:t xml:space="preserve"> e ferramentas </w:t>
      </w:r>
      <w:proofErr w:type="spellStart"/>
      <w:r w:rsidRPr="0041174D">
        <w:rPr>
          <w:rFonts w:cs="Arial"/>
        </w:rPr>
        <w:t>em</w:t>
      </w:r>
      <w:proofErr w:type="spellEnd"/>
      <w:r w:rsidRPr="0041174D">
        <w:rPr>
          <w:rFonts w:cs="Arial"/>
        </w:rPr>
        <w:t xml:space="preserve"> </w:t>
      </w:r>
      <w:proofErr w:type="spellStart"/>
      <w:r w:rsidRPr="0041174D">
        <w:rPr>
          <w:rFonts w:cs="Arial"/>
        </w:rPr>
        <w:t>condições</w:t>
      </w:r>
      <w:proofErr w:type="spellEnd"/>
      <w:r w:rsidRPr="0041174D">
        <w:rPr>
          <w:rFonts w:cs="Arial"/>
        </w:rPr>
        <w:t xml:space="preserve"> </w:t>
      </w:r>
      <w:proofErr w:type="spellStart"/>
      <w:r w:rsidRPr="0041174D">
        <w:rPr>
          <w:rFonts w:cs="Arial"/>
        </w:rPr>
        <w:t>adequadas</w:t>
      </w:r>
      <w:proofErr w:type="spellEnd"/>
      <w:r w:rsidRPr="0041174D">
        <w:rPr>
          <w:rFonts w:cs="Arial"/>
        </w:rPr>
        <w:t xml:space="preserve"> de </w:t>
      </w:r>
      <w:proofErr w:type="spellStart"/>
      <w:r w:rsidRPr="0041174D">
        <w:rPr>
          <w:rFonts w:cs="Arial"/>
        </w:rPr>
        <w:t>funcionamento</w:t>
      </w:r>
      <w:proofErr w:type="spellEnd"/>
      <w:r w:rsidRPr="0041174D">
        <w:rPr>
          <w:rFonts w:cs="Arial"/>
        </w:rPr>
        <w:t xml:space="preserve"> e </w:t>
      </w:r>
      <w:proofErr w:type="spellStart"/>
      <w:r w:rsidRPr="0041174D">
        <w:rPr>
          <w:rFonts w:cs="Arial"/>
        </w:rPr>
        <w:t>eficiência</w:t>
      </w:r>
      <w:proofErr w:type="spellEnd"/>
      <w:r w:rsidRPr="0041174D">
        <w:rPr>
          <w:rFonts w:cs="Arial"/>
        </w:rPr>
        <w:t>;</w:t>
      </w:r>
    </w:p>
    <w:p w14:paraId="2EE3DD9C" w14:textId="77777777" w:rsidR="002D0054" w:rsidRPr="0041174D" w:rsidRDefault="002D0054" w:rsidP="002D0054">
      <w:pPr>
        <w:pStyle w:val="PargrafodaLista"/>
        <w:numPr>
          <w:ilvl w:val="0"/>
          <w:numId w:val="14"/>
        </w:numPr>
        <w:ind w:left="284" w:hanging="284"/>
        <w:jc w:val="both"/>
        <w:rPr>
          <w:rFonts w:cs="Arial"/>
        </w:rPr>
      </w:pPr>
      <w:proofErr w:type="spellStart"/>
      <w:r w:rsidRPr="0041174D">
        <w:rPr>
          <w:rFonts w:cs="Arial"/>
        </w:rPr>
        <w:t>Realização</w:t>
      </w:r>
      <w:proofErr w:type="spellEnd"/>
      <w:r w:rsidRPr="0041174D">
        <w:rPr>
          <w:rFonts w:cs="Arial"/>
        </w:rPr>
        <w:t xml:space="preserve"> de </w:t>
      </w:r>
      <w:proofErr w:type="spellStart"/>
      <w:r w:rsidRPr="0041174D">
        <w:rPr>
          <w:rFonts w:cs="Arial"/>
        </w:rPr>
        <w:t>limpeza</w:t>
      </w:r>
      <w:proofErr w:type="spellEnd"/>
      <w:r w:rsidRPr="0041174D">
        <w:rPr>
          <w:rFonts w:cs="Arial"/>
        </w:rPr>
        <w:t xml:space="preserve"> </w:t>
      </w:r>
      <w:proofErr w:type="spellStart"/>
      <w:r w:rsidRPr="0041174D">
        <w:rPr>
          <w:rFonts w:cs="Arial"/>
        </w:rPr>
        <w:t>periódica</w:t>
      </w:r>
      <w:proofErr w:type="spellEnd"/>
      <w:r w:rsidRPr="0041174D">
        <w:rPr>
          <w:rFonts w:cs="Arial"/>
        </w:rPr>
        <w:t xml:space="preserve"> das </w:t>
      </w:r>
      <w:proofErr w:type="spellStart"/>
      <w:r w:rsidRPr="0041174D">
        <w:rPr>
          <w:rFonts w:cs="Arial"/>
        </w:rPr>
        <w:t>áreas</w:t>
      </w:r>
      <w:proofErr w:type="spellEnd"/>
      <w:r w:rsidRPr="0041174D">
        <w:rPr>
          <w:rFonts w:cs="Arial"/>
        </w:rPr>
        <w:t xml:space="preserve"> de </w:t>
      </w:r>
      <w:proofErr w:type="spellStart"/>
      <w:r w:rsidRPr="0041174D">
        <w:rPr>
          <w:rFonts w:cs="Arial"/>
        </w:rPr>
        <w:t>trabalho</w:t>
      </w:r>
      <w:proofErr w:type="spellEnd"/>
      <w:r w:rsidRPr="0041174D">
        <w:rPr>
          <w:rFonts w:cs="Arial"/>
        </w:rPr>
        <w:t xml:space="preserve">; </w:t>
      </w:r>
    </w:p>
    <w:p w14:paraId="76B97652" w14:textId="77777777" w:rsidR="002D0054" w:rsidRDefault="002D0054" w:rsidP="002D0054">
      <w:pPr>
        <w:pStyle w:val="PargrafodaLista"/>
        <w:numPr>
          <w:ilvl w:val="0"/>
          <w:numId w:val="14"/>
        </w:numPr>
        <w:ind w:left="284" w:hanging="284"/>
        <w:jc w:val="both"/>
        <w:rPr>
          <w:rFonts w:cs="Arial"/>
        </w:rPr>
      </w:pPr>
      <w:proofErr w:type="spellStart"/>
      <w:r w:rsidRPr="0041174D">
        <w:rPr>
          <w:rFonts w:cs="Arial"/>
        </w:rPr>
        <w:t>Acondicionamento</w:t>
      </w:r>
      <w:proofErr w:type="spellEnd"/>
      <w:r w:rsidRPr="0041174D">
        <w:rPr>
          <w:rFonts w:cs="Arial"/>
        </w:rPr>
        <w:t xml:space="preserve"> </w:t>
      </w:r>
      <w:proofErr w:type="spellStart"/>
      <w:r w:rsidRPr="0041174D">
        <w:rPr>
          <w:rFonts w:cs="Arial"/>
        </w:rPr>
        <w:t>adequado</w:t>
      </w:r>
      <w:proofErr w:type="spellEnd"/>
      <w:r w:rsidRPr="0041174D">
        <w:rPr>
          <w:rFonts w:cs="Arial"/>
        </w:rPr>
        <w:t xml:space="preserve"> de </w:t>
      </w:r>
      <w:proofErr w:type="spellStart"/>
      <w:r w:rsidRPr="0041174D">
        <w:rPr>
          <w:rFonts w:cs="Arial"/>
        </w:rPr>
        <w:t>entulhos</w:t>
      </w:r>
      <w:proofErr w:type="spellEnd"/>
      <w:r w:rsidRPr="0041174D">
        <w:rPr>
          <w:rFonts w:cs="Arial"/>
        </w:rPr>
        <w:t xml:space="preserve">, </w:t>
      </w:r>
      <w:proofErr w:type="spellStart"/>
      <w:r w:rsidRPr="0041174D">
        <w:rPr>
          <w:rFonts w:cs="Arial"/>
        </w:rPr>
        <w:t>embalagens</w:t>
      </w:r>
      <w:proofErr w:type="spellEnd"/>
      <w:r w:rsidRPr="0041174D">
        <w:rPr>
          <w:rFonts w:cs="Arial"/>
        </w:rPr>
        <w:t xml:space="preserve"> e </w:t>
      </w:r>
      <w:proofErr w:type="spellStart"/>
      <w:r w:rsidRPr="0041174D">
        <w:rPr>
          <w:rFonts w:cs="Arial"/>
        </w:rPr>
        <w:t>resíduos</w:t>
      </w:r>
      <w:proofErr w:type="spellEnd"/>
      <w:r w:rsidRPr="0041174D">
        <w:rPr>
          <w:rFonts w:cs="Arial"/>
        </w:rPr>
        <w:t xml:space="preserve">; </w:t>
      </w:r>
    </w:p>
    <w:p w14:paraId="43FD2106" w14:textId="18C0F84B" w:rsidR="002D0054" w:rsidRDefault="002D0054" w:rsidP="002D0054">
      <w:pPr>
        <w:pStyle w:val="PargrafodaLista"/>
        <w:numPr>
          <w:ilvl w:val="0"/>
          <w:numId w:val="14"/>
        </w:numPr>
        <w:ind w:left="284" w:hanging="284"/>
        <w:jc w:val="both"/>
        <w:rPr>
          <w:rFonts w:cs="Arial"/>
        </w:rPr>
      </w:pPr>
      <w:proofErr w:type="spellStart"/>
      <w:r w:rsidRPr="0041174D">
        <w:rPr>
          <w:rFonts w:cs="Arial"/>
        </w:rPr>
        <w:t>Transporte</w:t>
      </w:r>
      <w:proofErr w:type="spellEnd"/>
      <w:r w:rsidRPr="0041174D">
        <w:rPr>
          <w:rFonts w:cs="Arial"/>
        </w:rPr>
        <w:t xml:space="preserve"> dos </w:t>
      </w:r>
      <w:proofErr w:type="spellStart"/>
      <w:r w:rsidRPr="0041174D">
        <w:rPr>
          <w:rFonts w:cs="Arial"/>
        </w:rPr>
        <w:t>resíduos</w:t>
      </w:r>
      <w:proofErr w:type="spellEnd"/>
      <w:r w:rsidRPr="0041174D">
        <w:rPr>
          <w:rFonts w:cs="Arial"/>
        </w:rPr>
        <w:t xml:space="preserve"> por </w:t>
      </w:r>
      <w:proofErr w:type="spellStart"/>
      <w:r w:rsidRPr="0041174D">
        <w:rPr>
          <w:rFonts w:cs="Arial"/>
        </w:rPr>
        <w:t>meios</w:t>
      </w:r>
      <w:proofErr w:type="spellEnd"/>
      <w:r w:rsidRPr="0041174D">
        <w:rPr>
          <w:rFonts w:cs="Arial"/>
        </w:rPr>
        <w:t xml:space="preserve"> </w:t>
      </w:r>
      <w:proofErr w:type="spellStart"/>
      <w:r w:rsidRPr="0041174D">
        <w:rPr>
          <w:rFonts w:cs="Arial"/>
        </w:rPr>
        <w:t>apropriados</w:t>
      </w:r>
      <w:proofErr w:type="spellEnd"/>
      <w:r w:rsidRPr="0041174D">
        <w:rPr>
          <w:rFonts w:cs="Arial"/>
        </w:rPr>
        <w:t xml:space="preserve"> e </w:t>
      </w:r>
      <w:proofErr w:type="spellStart"/>
      <w:r w:rsidRPr="0041174D">
        <w:rPr>
          <w:rFonts w:cs="Arial"/>
        </w:rPr>
        <w:t>destinação</w:t>
      </w:r>
      <w:proofErr w:type="spellEnd"/>
      <w:r w:rsidRPr="0041174D">
        <w:rPr>
          <w:rFonts w:cs="Arial"/>
        </w:rPr>
        <w:t xml:space="preserve"> </w:t>
      </w:r>
      <w:proofErr w:type="spellStart"/>
      <w:r w:rsidRPr="0041174D">
        <w:rPr>
          <w:rFonts w:cs="Arial"/>
        </w:rPr>
        <w:t>em</w:t>
      </w:r>
      <w:proofErr w:type="spellEnd"/>
      <w:r w:rsidRPr="0041174D">
        <w:rPr>
          <w:rFonts w:cs="Arial"/>
        </w:rPr>
        <w:t xml:space="preserve"> </w:t>
      </w:r>
      <w:proofErr w:type="spellStart"/>
      <w:r w:rsidRPr="0041174D">
        <w:rPr>
          <w:rFonts w:cs="Arial"/>
        </w:rPr>
        <w:t>locais</w:t>
      </w:r>
      <w:proofErr w:type="spellEnd"/>
      <w:r w:rsidRPr="0041174D">
        <w:rPr>
          <w:rFonts w:cs="Arial"/>
        </w:rPr>
        <w:t xml:space="preserve"> </w:t>
      </w:r>
      <w:proofErr w:type="spellStart"/>
      <w:r w:rsidRPr="0041174D">
        <w:rPr>
          <w:rFonts w:cs="Arial"/>
        </w:rPr>
        <w:t>licenciados</w:t>
      </w:r>
      <w:proofErr w:type="spellEnd"/>
      <w:r w:rsidRPr="0041174D">
        <w:rPr>
          <w:rFonts w:cs="Arial"/>
        </w:rPr>
        <w:t xml:space="preserve"> </w:t>
      </w:r>
      <w:proofErr w:type="spellStart"/>
      <w:r w:rsidRPr="0041174D">
        <w:rPr>
          <w:rFonts w:cs="Arial"/>
        </w:rPr>
        <w:t>pelos</w:t>
      </w:r>
      <w:proofErr w:type="spellEnd"/>
      <w:r w:rsidRPr="0041174D">
        <w:rPr>
          <w:rFonts w:cs="Arial"/>
        </w:rPr>
        <w:t xml:space="preserve"> </w:t>
      </w:r>
      <w:proofErr w:type="spellStart"/>
      <w:r w:rsidRPr="0041174D">
        <w:rPr>
          <w:rFonts w:cs="Arial"/>
        </w:rPr>
        <w:t>órgãos</w:t>
      </w:r>
      <w:proofErr w:type="spellEnd"/>
      <w:r w:rsidRPr="0041174D">
        <w:rPr>
          <w:rFonts w:cs="Arial"/>
        </w:rPr>
        <w:t xml:space="preserve"> </w:t>
      </w:r>
      <w:proofErr w:type="spellStart"/>
      <w:r w:rsidRPr="0041174D">
        <w:rPr>
          <w:rFonts w:cs="Arial"/>
        </w:rPr>
        <w:t>competentes</w:t>
      </w:r>
      <w:proofErr w:type="spellEnd"/>
      <w:r w:rsidRPr="0041174D">
        <w:rPr>
          <w:rFonts w:cs="Arial"/>
        </w:rPr>
        <w:t>.</w:t>
      </w:r>
    </w:p>
    <w:p w14:paraId="3E02044D" w14:textId="77777777" w:rsidR="00DD2DED" w:rsidRPr="0041174D" w:rsidRDefault="00DD2DED" w:rsidP="00DD2DED">
      <w:pPr>
        <w:pStyle w:val="PargrafodaLista"/>
        <w:ind w:left="284"/>
        <w:jc w:val="both"/>
        <w:rPr>
          <w:rFonts w:cs="Arial"/>
        </w:rPr>
      </w:pPr>
    </w:p>
    <w:p w14:paraId="714A876C" w14:textId="1437F840" w:rsidR="00F92891" w:rsidRPr="00073B7D" w:rsidRDefault="00A3658F">
      <w:pPr>
        <w:pStyle w:val="Ttulo1"/>
        <w:rPr>
          <w:rFonts w:ascii="Arial" w:hAnsi="Arial" w:cs="Arial"/>
        </w:rPr>
      </w:pPr>
      <w:r w:rsidRPr="00073B7D">
        <w:rPr>
          <w:rFonts w:ascii="Arial" w:hAnsi="Arial" w:cs="Arial"/>
        </w:rPr>
        <w:t>1</w:t>
      </w:r>
      <w:r w:rsidR="000313AE">
        <w:rPr>
          <w:rFonts w:ascii="Arial" w:hAnsi="Arial" w:cs="Arial"/>
        </w:rPr>
        <w:t>6</w:t>
      </w:r>
      <w:r w:rsidRPr="00073B7D">
        <w:rPr>
          <w:rFonts w:ascii="Arial" w:hAnsi="Arial" w:cs="Arial"/>
        </w:rPr>
        <w:t>. ANÁLISE PRELIMINAR DE RISCOS</w:t>
      </w:r>
    </w:p>
    <w:p w14:paraId="533A3D6F" w14:textId="47432334" w:rsidR="00F92891" w:rsidRPr="00073B7D" w:rsidRDefault="00DA77F3">
      <w:pPr>
        <w:jc w:val="both"/>
        <w:rPr>
          <w:rFonts w:cs="Arial"/>
        </w:rPr>
      </w:pPr>
      <w:r w:rsidRPr="00073B7D">
        <w:rPr>
          <w:rFonts w:cs="Arial"/>
        </w:rPr>
        <w:t xml:space="preserve">Sem </w:t>
      </w:r>
      <w:proofErr w:type="spellStart"/>
      <w:r w:rsidRPr="00073B7D">
        <w:rPr>
          <w:rFonts w:cs="Arial"/>
        </w:rPr>
        <w:t>prejuízo</w:t>
      </w:r>
      <w:proofErr w:type="spellEnd"/>
      <w:r w:rsidR="00073B7D">
        <w:rPr>
          <w:rFonts w:cs="Arial"/>
        </w:rPr>
        <w:t xml:space="preserve"> das </w:t>
      </w:r>
      <w:proofErr w:type="spellStart"/>
      <w:r w:rsidR="00073B7D">
        <w:rPr>
          <w:rFonts w:cs="Arial"/>
        </w:rPr>
        <w:t>análises</w:t>
      </w:r>
      <w:proofErr w:type="spellEnd"/>
      <w:r w:rsidR="00073B7D">
        <w:rPr>
          <w:rFonts w:cs="Arial"/>
        </w:rPr>
        <w:t xml:space="preserve"> </w:t>
      </w:r>
      <w:proofErr w:type="spellStart"/>
      <w:r w:rsidR="00073B7D">
        <w:rPr>
          <w:rFonts w:cs="Arial"/>
        </w:rPr>
        <w:t>específicas</w:t>
      </w:r>
      <w:proofErr w:type="spellEnd"/>
      <w:r w:rsidR="00073B7D">
        <w:rPr>
          <w:rFonts w:cs="Arial"/>
        </w:rPr>
        <w:t xml:space="preserve"> </w:t>
      </w:r>
      <w:proofErr w:type="spellStart"/>
      <w:r w:rsidR="00073B7D">
        <w:rPr>
          <w:rFonts w:cs="Arial"/>
        </w:rPr>
        <w:t>posteriores</w:t>
      </w:r>
      <w:proofErr w:type="spellEnd"/>
      <w:r w:rsidRPr="00073B7D">
        <w:rPr>
          <w:rFonts w:cs="Arial"/>
        </w:rPr>
        <w:t xml:space="preserve">, </w:t>
      </w:r>
      <w:proofErr w:type="spellStart"/>
      <w:r w:rsidRPr="00073B7D">
        <w:rPr>
          <w:rFonts w:cs="Arial"/>
        </w:rPr>
        <w:t>identificam</w:t>
      </w:r>
      <w:proofErr w:type="spellEnd"/>
      <w:r w:rsidRPr="00073B7D">
        <w:rPr>
          <w:rFonts w:cs="Arial"/>
        </w:rPr>
        <w:t xml:space="preserve">-se </w:t>
      </w:r>
      <w:proofErr w:type="spellStart"/>
      <w:r w:rsidRPr="00073B7D">
        <w:rPr>
          <w:rFonts w:cs="Arial"/>
        </w:rPr>
        <w:t>preliminarmente</w:t>
      </w:r>
      <w:proofErr w:type="spellEnd"/>
      <w:r w:rsidRPr="00073B7D">
        <w:rPr>
          <w:rFonts w:cs="Arial"/>
        </w:rPr>
        <w:t xml:space="preserve"> </w:t>
      </w:r>
      <w:proofErr w:type="spellStart"/>
      <w:r w:rsidRPr="00073B7D">
        <w:rPr>
          <w:rFonts w:cs="Arial"/>
        </w:rPr>
        <w:t>os</w:t>
      </w:r>
      <w:proofErr w:type="spellEnd"/>
      <w:r w:rsidRPr="00073B7D">
        <w:rPr>
          <w:rFonts w:cs="Arial"/>
        </w:rPr>
        <w:t xml:space="preserve"> </w:t>
      </w:r>
      <w:proofErr w:type="spellStart"/>
      <w:r w:rsidRPr="00073B7D">
        <w:rPr>
          <w:rFonts w:cs="Arial"/>
        </w:rPr>
        <w:t>seguintes</w:t>
      </w:r>
      <w:proofErr w:type="spellEnd"/>
      <w:r w:rsidRPr="00073B7D">
        <w:rPr>
          <w:rFonts w:cs="Arial"/>
        </w:rPr>
        <w:t xml:space="preserve"> </w:t>
      </w:r>
      <w:proofErr w:type="spellStart"/>
      <w:r w:rsidRPr="00073B7D">
        <w:rPr>
          <w:rFonts w:cs="Arial"/>
        </w:rPr>
        <w:t>riscos</w:t>
      </w:r>
      <w:proofErr w:type="spellEnd"/>
      <w:r w:rsidRPr="00073B7D">
        <w:rPr>
          <w:rFonts w:cs="Arial"/>
        </w:rPr>
        <w:t xml:space="preserve"> e </w:t>
      </w:r>
      <w:proofErr w:type="spellStart"/>
      <w:r w:rsidRPr="00073B7D">
        <w:rPr>
          <w:rFonts w:cs="Arial"/>
        </w:rPr>
        <w:t>medidas</w:t>
      </w:r>
      <w:proofErr w:type="spellEnd"/>
      <w:r w:rsidRPr="00073B7D">
        <w:rPr>
          <w:rFonts w:cs="Arial"/>
        </w:rPr>
        <w:t xml:space="preserve"> de tratamento:</w:t>
      </w:r>
    </w:p>
    <w:tbl>
      <w:tblPr>
        <w:tblStyle w:val="Tabelacomgrade"/>
        <w:tblW w:w="0" w:type="auto"/>
        <w:jc w:val="center"/>
        <w:tblLayout w:type="fixed"/>
        <w:tblLook w:val="04A0" w:firstRow="1" w:lastRow="0" w:firstColumn="1" w:lastColumn="0" w:noHBand="0" w:noVBand="1"/>
      </w:tblPr>
      <w:tblGrid>
        <w:gridCol w:w="1668"/>
        <w:gridCol w:w="1984"/>
        <w:gridCol w:w="1418"/>
        <w:gridCol w:w="2976"/>
        <w:gridCol w:w="1859"/>
      </w:tblGrid>
      <w:tr w:rsidR="00F92891" w:rsidRPr="00073B7D" w14:paraId="426AA6AC" w14:textId="77777777" w:rsidTr="00CD7008">
        <w:trPr>
          <w:cantSplit/>
          <w:tblHeader/>
          <w:jc w:val="center"/>
        </w:trPr>
        <w:tc>
          <w:tcPr>
            <w:tcW w:w="1668" w:type="dxa"/>
          </w:tcPr>
          <w:p w14:paraId="7C53A742" w14:textId="1E349E06" w:rsidR="00F92891" w:rsidRPr="00073B7D" w:rsidRDefault="00A3658F" w:rsidP="00A3658F">
            <w:pPr>
              <w:jc w:val="center"/>
              <w:rPr>
                <w:rFonts w:cs="Arial"/>
              </w:rPr>
            </w:pPr>
            <w:r w:rsidRPr="00073B7D">
              <w:rPr>
                <w:rFonts w:cs="Arial"/>
                <w:b/>
                <w:sz w:val="20"/>
              </w:rPr>
              <w:t>RISCO</w:t>
            </w:r>
          </w:p>
        </w:tc>
        <w:tc>
          <w:tcPr>
            <w:tcW w:w="1984" w:type="dxa"/>
          </w:tcPr>
          <w:p w14:paraId="30448A4F" w14:textId="66919864" w:rsidR="00F92891" w:rsidRPr="00073B7D" w:rsidRDefault="00A3658F" w:rsidP="00A3658F">
            <w:pPr>
              <w:jc w:val="center"/>
              <w:rPr>
                <w:rFonts w:cs="Arial"/>
              </w:rPr>
            </w:pPr>
            <w:r w:rsidRPr="00073B7D">
              <w:rPr>
                <w:rFonts w:cs="Arial"/>
                <w:b/>
                <w:sz w:val="20"/>
              </w:rPr>
              <w:t>PROBABILIDADE</w:t>
            </w:r>
          </w:p>
        </w:tc>
        <w:tc>
          <w:tcPr>
            <w:tcW w:w="1418" w:type="dxa"/>
          </w:tcPr>
          <w:p w14:paraId="507AD1F0" w14:textId="04F2087C" w:rsidR="00F92891" w:rsidRPr="00073B7D" w:rsidRDefault="00A3658F" w:rsidP="00A3658F">
            <w:pPr>
              <w:jc w:val="center"/>
              <w:rPr>
                <w:rFonts w:cs="Arial"/>
              </w:rPr>
            </w:pPr>
            <w:r w:rsidRPr="00073B7D">
              <w:rPr>
                <w:rFonts w:cs="Arial"/>
                <w:b/>
                <w:sz w:val="20"/>
              </w:rPr>
              <w:t>IMPACTO</w:t>
            </w:r>
          </w:p>
        </w:tc>
        <w:tc>
          <w:tcPr>
            <w:tcW w:w="2976" w:type="dxa"/>
          </w:tcPr>
          <w:p w14:paraId="12D4CAD8" w14:textId="2440D4CD" w:rsidR="00F92891" w:rsidRPr="00073B7D" w:rsidRDefault="00A3658F" w:rsidP="00A3658F">
            <w:pPr>
              <w:jc w:val="center"/>
              <w:rPr>
                <w:rFonts w:cs="Arial"/>
              </w:rPr>
            </w:pPr>
            <w:r w:rsidRPr="00073B7D">
              <w:rPr>
                <w:rFonts w:cs="Arial"/>
                <w:b/>
                <w:sz w:val="20"/>
              </w:rPr>
              <w:t>MEDIDA PREVENTIVA/MITIGADORA</w:t>
            </w:r>
          </w:p>
        </w:tc>
        <w:tc>
          <w:tcPr>
            <w:tcW w:w="1859" w:type="dxa"/>
          </w:tcPr>
          <w:p w14:paraId="08766E1B" w14:textId="6F48A0A6" w:rsidR="00F92891" w:rsidRPr="00073B7D" w:rsidRDefault="00A3658F" w:rsidP="00A3658F">
            <w:pPr>
              <w:jc w:val="center"/>
              <w:rPr>
                <w:rFonts w:cs="Arial"/>
              </w:rPr>
            </w:pPr>
            <w:r w:rsidRPr="00073B7D">
              <w:rPr>
                <w:rFonts w:cs="Arial"/>
                <w:b/>
                <w:sz w:val="20"/>
              </w:rPr>
              <w:t>RESPONSÁVEL</w:t>
            </w:r>
          </w:p>
        </w:tc>
      </w:tr>
      <w:tr w:rsidR="007D67A1" w:rsidRPr="00073B7D" w14:paraId="63EF1825" w14:textId="77777777" w:rsidTr="00CD7008">
        <w:trPr>
          <w:cantSplit/>
          <w:jc w:val="center"/>
        </w:trPr>
        <w:tc>
          <w:tcPr>
            <w:tcW w:w="1668" w:type="dxa"/>
          </w:tcPr>
          <w:p w14:paraId="1088FC6A" w14:textId="77777777" w:rsidR="007D67A1" w:rsidRPr="007D67A1" w:rsidRDefault="007D67A1" w:rsidP="007D67A1">
            <w:pPr>
              <w:rPr>
                <w:rFonts w:cs="Arial"/>
              </w:rPr>
            </w:pPr>
            <w:proofErr w:type="spellStart"/>
            <w:r w:rsidRPr="007D67A1">
              <w:rPr>
                <w:rFonts w:cs="Arial"/>
                <w:sz w:val="20"/>
              </w:rPr>
              <w:t>Quantitativo</w:t>
            </w:r>
            <w:proofErr w:type="spellEnd"/>
            <w:r w:rsidRPr="007D67A1">
              <w:rPr>
                <w:rFonts w:cs="Arial"/>
                <w:sz w:val="20"/>
              </w:rPr>
              <w:t xml:space="preserve"> </w:t>
            </w:r>
            <w:proofErr w:type="spellStart"/>
            <w:r w:rsidRPr="007D67A1">
              <w:rPr>
                <w:rFonts w:cs="Arial"/>
                <w:sz w:val="20"/>
              </w:rPr>
              <w:t>subestimado</w:t>
            </w:r>
            <w:proofErr w:type="spellEnd"/>
            <w:r w:rsidRPr="007D67A1">
              <w:rPr>
                <w:rFonts w:cs="Arial"/>
                <w:sz w:val="20"/>
              </w:rPr>
              <w:t xml:space="preserve"> </w:t>
            </w:r>
            <w:proofErr w:type="spellStart"/>
            <w:r w:rsidRPr="007D67A1">
              <w:rPr>
                <w:rFonts w:cs="Arial"/>
                <w:sz w:val="20"/>
              </w:rPr>
              <w:t>ou</w:t>
            </w:r>
            <w:proofErr w:type="spellEnd"/>
            <w:r w:rsidRPr="007D67A1">
              <w:rPr>
                <w:rFonts w:cs="Arial"/>
                <w:sz w:val="20"/>
              </w:rPr>
              <w:t xml:space="preserve"> </w:t>
            </w:r>
            <w:proofErr w:type="spellStart"/>
            <w:r w:rsidRPr="007D67A1">
              <w:rPr>
                <w:rFonts w:cs="Arial"/>
                <w:sz w:val="20"/>
              </w:rPr>
              <w:t>superestimado</w:t>
            </w:r>
            <w:proofErr w:type="spellEnd"/>
          </w:p>
        </w:tc>
        <w:tc>
          <w:tcPr>
            <w:tcW w:w="1984" w:type="dxa"/>
          </w:tcPr>
          <w:p w14:paraId="10654467" w14:textId="2F588E08" w:rsidR="007D67A1" w:rsidRPr="007D67A1" w:rsidRDefault="007D67A1" w:rsidP="007D67A1">
            <w:pPr>
              <w:jc w:val="center"/>
              <w:rPr>
                <w:rFonts w:cs="Arial"/>
                <w:sz w:val="20"/>
              </w:rPr>
            </w:pPr>
          </w:p>
          <w:p w14:paraId="72481F82" w14:textId="17FDEBE0" w:rsidR="007D67A1" w:rsidRPr="007D67A1" w:rsidRDefault="007D67A1" w:rsidP="007D67A1">
            <w:pPr>
              <w:jc w:val="center"/>
              <w:rPr>
                <w:rFonts w:cs="Arial"/>
              </w:rPr>
            </w:pPr>
            <w:proofErr w:type="spellStart"/>
            <w:r w:rsidRPr="007D67A1">
              <w:rPr>
                <w:rFonts w:cs="Arial"/>
                <w:sz w:val="20"/>
              </w:rPr>
              <w:t>Média</w:t>
            </w:r>
            <w:proofErr w:type="spellEnd"/>
          </w:p>
        </w:tc>
        <w:tc>
          <w:tcPr>
            <w:tcW w:w="1418" w:type="dxa"/>
          </w:tcPr>
          <w:p w14:paraId="7EA8290F" w14:textId="734D9F5F" w:rsidR="007D67A1" w:rsidRPr="007D67A1" w:rsidRDefault="007D67A1" w:rsidP="007D67A1">
            <w:pPr>
              <w:jc w:val="center"/>
              <w:rPr>
                <w:rFonts w:cs="Arial"/>
                <w:sz w:val="20"/>
              </w:rPr>
            </w:pPr>
          </w:p>
          <w:p w14:paraId="53EDB67C" w14:textId="143C0EDA" w:rsidR="007D67A1" w:rsidRPr="007D67A1" w:rsidRDefault="007D67A1" w:rsidP="007D67A1">
            <w:pPr>
              <w:jc w:val="center"/>
              <w:rPr>
                <w:rFonts w:cs="Arial"/>
              </w:rPr>
            </w:pPr>
            <w:r w:rsidRPr="007D67A1">
              <w:rPr>
                <w:rFonts w:cs="Arial"/>
                <w:sz w:val="20"/>
              </w:rPr>
              <w:t>Alto</w:t>
            </w:r>
          </w:p>
        </w:tc>
        <w:tc>
          <w:tcPr>
            <w:tcW w:w="2976" w:type="dxa"/>
          </w:tcPr>
          <w:p w14:paraId="617EA16A" w14:textId="77777777" w:rsidR="007D67A1" w:rsidRPr="007D67A1" w:rsidRDefault="007D67A1" w:rsidP="007D67A1">
            <w:pPr>
              <w:rPr>
                <w:rFonts w:cs="Arial"/>
              </w:rPr>
            </w:pPr>
            <w:r w:rsidRPr="007D67A1">
              <w:rPr>
                <w:rFonts w:cs="Arial"/>
                <w:sz w:val="20"/>
              </w:rPr>
              <w:t>Revisar memória de cálculo e histórico de demanda</w:t>
            </w:r>
          </w:p>
        </w:tc>
        <w:tc>
          <w:tcPr>
            <w:tcW w:w="1859" w:type="dxa"/>
          </w:tcPr>
          <w:p w14:paraId="52034EB3" w14:textId="77777777" w:rsidR="007D67A1" w:rsidRPr="007D67A1" w:rsidRDefault="007D67A1" w:rsidP="007D67A1">
            <w:pPr>
              <w:rPr>
                <w:rFonts w:cs="Arial"/>
              </w:rPr>
            </w:pPr>
            <w:r w:rsidRPr="007D67A1">
              <w:rPr>
                <w:rFonts w:cs="Arial"/>
                <w:sz w:val="20"/>
              </w:rPr>
              <w:t>Área requisitante/técnica</w:t>
            </w:r>
          </w:p>
        </w:tc>
      </w:tr>
      <w:tr w:rsidR="007D67A1" w:rsidRPr="00073B7D" w14:paraId="10DCBBAA" w14:textId="77777777" w:rsidTr="00CD7008">
        <w:trPr>
          <w:cantSplit/>
          <w:jc w:val="center"/>
        </w:trPr>
        <w:tc>
          <w:tcPr>
            <w:tcW w:w="1668" w:type="dxa"/>
          </w:tcPr>
          <w:p w14:paraId="667E2B97" w14:textId="77777777" w:rsidR="007D67A1" w:rsidRPr="007D67A1" w:rsidRDefault="007D67A1" w:rsidP="007D67A1">
            <w:pPr>
              <w:rPr>
                <w:rFonts w:cs="Arial"/>
              </w:rPr>
            </w:pPr>
            <w:r w:rsidRPr="007D67A1">
              <w:rPr>
                <w:rFonts w:cs="Arial"/>
                <w:sz w:val="20"/>
              </w:rPr>
              <w:t>Especificação insuficiente ou restritiva</w:t>
            </w:r>
          </w:p>
        </w:tc>
        <w:tc>
          <w:tcPr>
            <w:tcW w:w="1984" w:type="dxa"/>
          </w:tcPr>
          <w:p w14:paraId="652098FA" w14:textId="77777777" w:rsidR="007D67A1" w:rsidRPr="007D67A1" w:rsidRDefault="007D67A1" w:rsidP="007D67A1">
            <w:pPr>
              <w:jc w:val="center"/>
              <w:rPr>
                <w:rFonts w:cs="Arial"/>
                <w:sz w:val="20"/>
              </w:rPr>
            </w:pPr>
          </w:p>
          <w:p w14:paraId="115B2C21" w14:textId="2E99A62F" w:rsidR="007D67A1" w:rsidRPr="007D67A1" w:rsidRDefault="007D67A1" w:rsidP="007D67A1">
            <w:pPr>
              <w:jc w:val="center"/>
              <w:rPr>
                <w:rFonts w:cs="Arial"/>
              </w:rPr>
            </w:pPr>
            <w:proofErr w:type="spellStart"/>
            <w:r w:rsidRPr="007D67A1">
              <w:rPr>
                <w:rFonts w:cs="Arial"/>
                <w:sz w:val="20"/>
              </w:rPr>
              <w:t>Média</w:t>
            </w:r>
            <w:proofErr w:type="spellEnd"/>
          </w:p>
        </w:tc>
        <w:tc>
          <w:tcPr>
            <w:tcW w:w="1418" w:type="dxa"/>
          </w:tcPr>
          <w:p w14:paraId="41BB977D" w14:textId="77777777" w:rsidR="007D67A1" w:rsidRPr="007D67A1" w:rsidRDefault="007D67A1" w:rsidP="007D67A1">
            <w:pPr>
              <w:jc w:val="center"/>
              <w:rPr>
                <w:rFonts w:cs="Arial"/>
                <w:sz w:val="20"/>
              </w:rPr>
            </w:pPr>
          </w:p>
          <w:p w14:paraId="71B8B385" w14:textId="54AF5ECA" w:rsidR="007D67A1" w:rsidRPr="007D67A1" w:rsidRDefault="007D67A1" w:rsidP="007D67A1">
            <w:pPr>
              <w:jc w:val="center"/>
              <w:rPr>
                <w:rFonts w:cs="Arial"/>
              </w:rPr>
            </w:pPr>
            <w:r w:rsidRPr="007D67A1">
              <w:rPr>
                <w:rFonts w:cs="Arial"/>
                <w:sz w:val="20"/>
              </w:rPr>
              <w:t>Alto</w:t>
            </w:r>
          </w:p>
        </w:tc>
        <w:tc>
          <w:tcPr>
            <w:tcW w:w="2976" w:type="dxa"/>
          </w:tcPr>
          <w:p w14:paraId="55CBE4BC" w14:textId="77777777" w:rsidR="007D67A1" w:rsidRPr="007D67A1" w:rsidRDefault="007D67A1" w:rsidP="007D67A1">
            <w:pPr>
              <w:rPr>
                <w:rFonts w:cs="Arial"/>
              </w:rPr>
            </w:pPr>
            <w:r w:rsidRPr="007D67A1">
              <w:rPr>
                <w:rFonts w:cs="Arial"/>
                <w:sz w:val="20"/>
              </w:rPr>
              <w:t>Validar requisitos técnicos e evitar marcas/exigências desnecessárias</w:t>
            </w:r>
          </w:p>
        </w:tc>
        <w:tc>
          <w:tcPr>
            <w:tcW w:w="1859" w:type="dxa"/>
          </w:tcPr>
          <w:p w14:paraId="0A12DE09" w14:textId="77777777" w:rsidR="007D67A1" w:rsidRPr="007D67A1" w:rsidRDefault="007D67A1" w:rsidP="007D67A1">
            <w:pPr>
              <w:rPr>
                <w:rFonts w:cs="Arial"/>
              </w:rPr>
            </w:pPr>
            <w:r w:rsidRPr="007D67A1">
              <w:rPr>
                <w:rFonts w:cs="Arial"/>
                <w:sz w:val="20"/>
              </w:rPr>
              <w:t>Equipe de planejamento</w:t>
            </w:r>
          </w:p>
        </w:tc>
      </w:tr>
      <w:tr w:rsidR="007D67A1" w:rsidRPr="00073B7D" w14:paraId="6A7BFF47" w14:textId="77777777" w:rsidTr="00CD7008">
        <w:trPr>
          <w:cantSplit/>
          <w:jc w:val="center"/>
        </w:trPr>
        <w:tc>
          <w:tcPr>
            <w:tcW w:w="1668" w:type="dxa"/>
          </w:tcPr>
          <w:p w14:paraId="7F182BAA" w14:textId="77777777" w:rsidR="007D67A1" w:rsidRPr="007D67A1" w:rsidRDefault="007D67A1" w:rsidP="007D67A1">
            <w:pPr>
              <w:rPr>
                <w:rFonts w:cs="Arial"/>
              </w:rPr>
            </w:pPr>
            <w:r w:rsidRPr="007D67A1">
              <w:rPr>
                <w:rFonts w:cs="Arial"/>
                <w:sz w:val="20"/>
              </w:rPr>
              <w:t>Pesquisa de preços inconsistente</w:t>
            </w:r>
          </w:p>
        </w:tc>
        <w:tc>
          <w:tcPr>
            <w:tcW w:w="1984" w:type="dxa"/>
          </w:tcPr>
          <w:p w14:paraId="7B1C8E99" w14:textId="03E7F0E2" w:rsidR="007D67A1" w:rsidRPr="007D67A1" w:rsidRDefault="007D67A1" w:rsidP="007D67A1">
            <w:pPr>
              <w:jc w:val="center"/>
              <w:rPr>
                <w:rFonts w:cs="Arial"/>
                <w:sz w:val="20"/>
              </w:rPr>
            </w:pPr>
          </w:p>
          <w:p w14:paraId="5D5020D3" w14:textId="11976D9C" w:rsidR="007D67A1" w:rsidRPr="007D67A1" w:rsidRDefault="007D67A1" w:rsidP="007D67A1">
            <w:pPr>
              <w:jc w:val="center"/>
              <w:rPr>
                <w:rFonts w:cs="Arial"/>
              </w:rPr>
            </w:pPr>
            <w:proofErr w:type="spellStart"/>
            <w:r w:rsidRPr="007D67A1">
              <w:rPr>
                <w:rFonts w:cs="Arial"/>
                <w:sz w:val="20"/>
              </w:rPr>
              <w:t>Média</w:t>
            </w:r>
            <w:proofErr w:type="spellEnd"/>
          </w:p>
        </w:tc>
        <w:tc>
          <w:tcPr>
            <w:tcW w:w="1418" w:type="dxa"/>
          </w:tcPr>
          <w:p w14:paraId="40A5DAED" w14:textId="77777777" w:rsidR="007D67A1" w:rsidRPr="007D67A1" w:rsidRDefault="007D67A1" w:rsidP="007D67A1">
            <w:pPr>
              <w:jc w:val="center"/>
              <w:rPr>
                <w:rFonts w:cs="Arial"/>
                <w:sz w:val="20"/>
              </w:rPr>
            </w:pPr>
          </w:p>
          <w:p w14:paraId="66083975" w14:textId="35CC848C" w:rsidR="007D67A1" w:rsidRPr="007D67A1" w:rsidRDefault="007D67A1" w:rsidP="007D67A1">
            <w:pPr>
              <w:jc w:val="center"/>
              <w:rPr>
                <w:rFonts w:cs="Arial"/>
              </w:rPr>
            </w:pPr>
            <w:proofErr w:type="spellStart"/>
            <w:r w:rsidRPr="007D67A1">
              <w:rPr>
                <w:rFonts w:cs="Arial"/>
                <w:sz w:val="20"/>
              </w:rPr>
              <w:t>Médio</w:t>
            </w:r>
            <w:proofErr w:type="spellEnd"/>
          </w:p>
        </w:tc>
        <w:tc>
          <w:tcPr>
            <w:tcW w:w="2976" w:type="dxa"/>
          </w:tcPr>
          <w:p w14:paraId="6491328A" w14:textId="77777777" w:rsidR="007D67A1" w:rsidRPr="007D67A1" w:rsidRDefault="007D67A1" w:rsidP="007D67A1">
            <w:pPr>
              <w:rPr>
                <w:rFonts w:cs="Arial"/>
              </w:rPr>
            </w:pPr>
            <w:r w:rsidRPr="007D67A1">
              <w:rPr>
                <w:rFonts w:cs="Arial"/>
                <w:sz w:val="20"/>
              </w:rPr>
              <w:t>Utilizar múltiplas fontes e justificar metodologia</w:t>
            </w:r>
          </w:p>
        </w:tc>
        <w:tc>
          <w:tcPr>
            <w:tcW w:w="1859" w:type="dxa"/>
          </w:tcPr>
          <w:p w14:paraId="314CCDB2" w14:textId="77777777" w:rsidR="007D67A1" w:rsidRPr="007D67A1" w:rsidRDefault="007D67A1" w:rsidP="007D67A1">
            <w:pPr>
              <w:rPr>
                <w:rFonts w:cs="Arial"/>
              </w:rPr>
            </w:pPr>
            <w:r w:rsidRPr="007D67A1">
              <w:rPr>
                <w:rFonts w:cs="Arial"/>
                <w:sz w:val="20"/>
              </w:rPr>
              <w:t>Setor de compras</w:t>
            </w:r>
          </w:p>
        </w:tc>
      </w:tr>
      <w:tr w:rsidR="007D67A1" w:rsidRPr="00073B7D" w14:paraId="6A4E8B61" w14:textId="77777777" w:rsidTr="00CD7008">
        <w:trPr>
          <w:cantSplit/>
          <w:jc w:val="center"/>
        </w:trPr>
        <w:tc>
          <w:tcPr>
            <w:tcW w:w="1668" w:type="dxa"/>
          </w:tcPr>
          <w:p w14:paraId="31FD29ED" w14:textId="77777777" w:rsidR="007D67A1" w:rsidRPr="007D67A1" w:rsidRDefault="007D67A1" w:rsidP="007D67A1">
            <w:pPr>
              <w:rPr>
                <w:rFonts w:cs="Arial"/>
              </w:rPr>
            </w:pPr>
            <w:r w:rsidRPr="007D67A1">
              <w:rPr>
                <w:rFonts w:cs="Arial"/>
                <w:sz w:val="20"/>
              </w:rPr>
              <w:t>Atraso na execução/entrega</w:t>
            </w:r>
          </w:p>
        </w:tc>
        <w:tc>
          <w:tcPr>
            <w:tcW w:w="1984" w:type="dxa"/>
          </w:tcPr>
          <w:p w14:paraId="33F6E0EE" w14:textId="77777777" w:rsidR="007D67A1" w:rsidRPr="007D67A1" w:rsidRDefault="007D67A1" w:rsidP="007D67A1">
            <w:pPr>
              <w:jc w:val="center"/>
              <w:rPr>
                <w:rFonts w:cs="Arial"/>
                <w:sz w:val="20"/>
              </w:rPr>
            </w:pPr>
          </w:p>
          <w:p w14:paraId="583E287C" w14:textId="211FEC79" w:rsidR="007D67A1" w:rsidRPr="007D67A1" w:rsidRDefault="007D67A1" w:rsidP="007D67A1">
            <w:pPr>
              <w:jc w:val="center"/>
              <w:rPr>
                <w:rFonts w:cs="Arial"/>
              </w:rPr>
            </w:pPr>
            <w:proofErr w:type="spellStart"/>
            <w:r w:rsidRPr="007D67A1">
              <w:rPr>
                <w:rFonts w:cs="Arial"/>
                <w:sz w:val="20"/>
              </w:rPr>
              <w:t>Média</w:t>
            </w:r>
            <w:proofErr w:type="spellEnd"/>
          </w:p>
        </w:tc>
        <w:tc>
          <w:tcPr>
            <w:tcW w:w="1418" w:type="dxa"/>
          </w:tcPr>
          <w:p w14:paraId="314C34B6" w14:textId="77777777" w:rsidR="007D67A1" w:rsidRPr="007D67A1" w:rsidRDefault="007D67A1" w:rsidP="007D67A1">
            <w:pPr>
              <w:jc w:val="center"/>
              <w:rPr>
                <w:rFonts w:cs="Arial"/>
                <w:sz w:val="20"/>
              </w:rPr>
            </w:pPr>
          </w:p>
          <w:p w14:paraId="63A41082" w14:textId="538EFBA3" w:rsidR="007D67A1" w:rsidRPr="007D67A1" w:rsidRDefault="007D67A1" w:rsidP="007D67A1">
            <w:pPr>
              <w:jc w:val="center"/>
              <w:rPr>
                <w:rFonts w:cs="Arial"/>
              </w:rPr>
            </w:pPr>
            <w:r w:rsidRPr="007D67A1">
              <w:rPr>
                <w:rFonts w:cs="Arial"/>
                <w:sz w:val="20"/>
              </w:rPr>
              <w:t>Alto</w:t>
            </w:r>
          </w:p>
        </w:tc>
        <w:tc>
          <w:tcPr>
            <w:tcW w:w="2976" w:type="dxa"/>
          </w:tcPr>
          <w:p w14:paraId="281A47E9" w14:textId="77777777" w:rsidR="007D67A1" w:rsidRPr="007D67A1" w:rsidRDefault="007D67A1" w:rsidP="007D67A1">
            <w:pPr>
              <w:rPr>
                <w:rFonts w:cs="Arial"/>
              </w:rPr>
            </w:pPr>
            <w:r w:rsidRPr="007D67A1">
              <w:rPr>
                <w:rFonts w:cs="Arial"/>
                <w:sz w:val="20"/>
              </w:rPr>
              <w:t>Definir cronograma, sanções, fiscalização e condições de recebimento</w:t>
            </w:r>
          </w:p>
        </w:tc>
        <w:tc>
          <w:tcPr>
            <w:tcW w:w="1859" w:type="dxa"/>
          </w:tcPr>
          <w:p w14:paraId="134572B7" w14:textId="77777777" w:rsidR="007D67A1" w:rsidRPr="007D67A1" w:rsidRDefault="007D67A1" w:rsidP="007D67A1">
            <w:pPr>
              <w:rPr>
                <w:rFonts w:cs="Arial"/>
              </w:rPr>
            </w:pPr>
            <w:r w:rsidRPr="007D67A1">
              <w:rPr>
                <w:rFonts w:cs="Arial"/>
                <w:sz w:val="20"/>
              </w:rPr>
              <w:t>Gestor/fiscal</w:t>
            </w:r>
          </w:p>
        </w:tc>
      </w:tr>
    </w:tbl>
    <w:p w14:paraId="6245EB37" w14:textId="746CF1F6" w:rsidR="00F92891" w:rsidRPr="00073B7D" w:rsidRDefault="00A3658F">
      <w:pPr>
        <w:pStyle w:val="Ttulo1"/>
        <w:rPr>
          <w:rFonts w:ascii="Arial" w:hAnsi="Arial" w:cs="Arial"/>
        </w:rPr>
      </w:pPr>
      <w:r w:rsidRPr="00073B7D">
        <w:rPr>
          <w:rFonts w:ascii="Arial" w:hAnsi="Arial" w:cs="Arial"/>
        </w:rPr>
        <w:lastRenderedPageBreak/>
        <w:t>1</w:t>
      </w:r>
      <w:r w:rsidR="000313AE">
        <w:rPr>
          <w:rFonts w:ascii="Arial" w:hAnsi="Arial" w:cs="Arial"/>
        </w:rPr>
        <w:t>7</w:t>
      </w:r>
      <w:r w:rsidRPr="00073B7D">
        <w:rPr>
          <w:rFonts w:ascii="Arial" w:hAnsi="Arial" w:cs="Arial"/>
        </w:rPr>
        <w:t>. ADEQUAÇÃO DA MODALIDADE, CRITÉRIO DE JULGAMENTO E REGIME DE EXECUÇÃO</w:t>
      </w:r>
    </w:p>
    <w:p w14:paraId="3516493D" w14:textId="601B42DE" w:rsidR="00F92891" w:rsidRDefault="00DA77F3" w:rsidP="00592B60">
      <w:pPr>
        <w:spacing w:line="360" w:lineRule="auto"/>
        <w:jc w:val="both"/>
        <w:rPr>
          <w:rFonts w:cs="Arial"/>
        </w:rPr>
      </w:pPr>
      <w:proofErr w:type="spellStart"/>
      <w:r w:rsidRPr="00073B7D">
        <w:rPr>
          <w:rFonts w:cs="Arial"/>
        </w:rPr>
        <w:t>Preliminarmente</w:t>
      </w:r>
      <w:proofErr w:type="spellEnd"/>
      <w:r w:rsidRPr="00073B7D">
        <w:rPr>
          <w:rFonts w:cs="Arial"/>
        </w:rPr>
        <w:t>, indica-se:</w:t>
      </w:r>
    </w:p>
    <w:p w14:paraId="33047EBB" w14:textId="324C91F2" w:rsidR="00F92891" w:rsidRPr="00073B7D" w:rsidRDefault="00DA77F3" w:rsidP="00592B60">
      <w:pPr>
        <w:pStyle w:val="Commarcadores"/>
        <w:spacing w:line="360" w:lineRule="auto"/>
        <w:jc w:val="both"/>
        <w:rPr>
          <w:rFonts w:cs="Arial"/>
        </w:rPr>
      </w:pPr>
      <w:proofErr w:type="spellStart"/>
      <w:r w:rsidRPr="00073B7D">
        <w:rPr>
          <w:rFonts w:cs="Arial"/>
        </w:rPr>
        <w:t>Modalidade</w:t>
      </w:r>
      <w:proofErr w:type="spellEnd"/>
      <w:r w:rsidRPr="00073B7D">
        <w:rPr>
          <w:rFonts w:cs="Arial"/>
        </w:rPr>
        <w:t>/</w:t>
      </w:r>
      <w:proofErr w:type="spellStart"/>
      <w:r w:rsidRPr="00073B7D">
        <w:rPr>
          <w:rFonts w:cs="Arial"/>
        </w:rPr>
        <w:t>procedimento</w:t>
      </w:r>
      <w:proofErr w:type="spellEnd"/>
      <w:r w:rsidRPr="00073B7D">
        <w:rPr>
          <w:rFonts w:cs="Arial"/>
        </w:rPr>
        <w:t xml:space="preserve">: </w:t>
      </w:r>
      <w:proofErr w:type="spellStart"/>
      <w:r w:rsidR="009703C8">
        <w:rPr>
          <w:rFonts w:cs="Arial"/>
        </w:rPr>
        <w:t>concorrência</w:t>
      </w:r>
      <w:proofErr w:type="spellEnd"/>
      <w:r w:rsidR="009703C8">
        <w:rPr>
          <w:rFonts w:cs="Arial"/>
        </w:rPr>
        <w:t xml:space="preserve"> </w:t>
      </w:r>
      <w:proofErr w:type="spellStart"/>
      <w:r w:rsidR="009703C8">
        <w:rPr>
          <w:rFonts w:cs="Arial"/>
        </w:rPr>
        <w:t>eletrônica</w:t>
      </w:r>
      <w:proofErr w:type="spellEnd"/>
      <w:r w:rsidR="009703C8">
        <w:rPr>
          <w:rFonts w:cs="Arial"/>
        </w:rPr>
        <w:t>.</w:t>
      </w:r>
    </w:p>
    <w:p w14:paraId="4E7E900B" w14:textId="76DF694C" w:rsidR="00F92891" w:rsidRPr="00073B7D" w:rsidRDefault="00DA77F3" w:rsidP="00592B60">
      <w:pPr>
        <w:pStyle w:val="Commarcadores"/>
        <w:spacing w:line="360" w:lineRule="auto"/>
        <w:jc w:val="both"/>
        <w:rPr>
          <w:rFonts w:cs="Arial"/>
        </w:rPr>
      </w:pPr>
      <w:proofErr w:type="spellStart"/>
      <w:r w:rsidRPr="00073B7D">
        <w:rPr>
          <w:rFonts w:cs="Arial"/>
        </w:rPr>
        <w:t>Critério</w:t>
      </w:r>
      <w:proofErr w:type="spellEnd"/>
      <w:r w:rsidRPr="00073B7D">
        <w:rPr>
          <w:rFonts w:cs="Arial"/>
        </w:rPr>
        <w:t xml:space="preserve"> de </w:t>
      </w:r>
      <w:proofErr w:type="spellStart"/>
      <w:r w:rsidRPr="00073B7D">
        <w:rPr>
          <w:rFonts w:cs="Arial"/>
        </w:rPr>
        <w:t>julgamento</w:t>
      </w:r>
      <w:proofErr w:type="spellEnd"/>
      <w:r w:rsidRPr="00073B7D">
        <w:rPr>
          <w:rFonts w:cs="Arial"/>
        </w:rPr>
        <w:t xml:space="preserve">: </w:t>
      </w:r>
      <w:proofErr w:type="spellStart"/>
      <w:r w:rsidR="009703C8">
        <w:rPr>
          <w:rFonts w:cs="Arial"/>
        </w:rPr>
        <w:t>m</w:t>
      </w:r>
      <w:r w:rsidR="009703C8" w:rsidRPr="00884F53">
        <w:rPr>
          <w:rFonts w:cs="Arial"/>
        </w:rPr>
        <w:t>enor</w:t>
      </w:r>
      <w:proofErr w:type="spellEnd"/>
      <w:r w:rsidR="009703C8" w:rsidRPr="00884F53">
        <w:rPr>
          <w:rFonts w:cs="Arial"/>
        </w:rPr>
        <w:t xml:space="preserve"> </w:t>
      </w:r>
      <w:proofErr w:type="spellStart"/>
      <w:r w:rsidR="009703C8" w:rsidRPr="00884F53">
        <w:rPr>
          <w:rFonts w:cs="Arial"/>
        </w:rPr>
        <w:t>preço</w:t>
      </w:r>
      <w:proofErr w:type="spellEnd"/>
      <w:r w:rsidR="009703C8">
        <w:rPr>
          <w:rFonts w:cs="Arial"/>
        </w:rPr>
        <w:t>.</w:t>
      </w:r>
    </w:p>
    <w:p w14:paraId="6868D41B" w14:textId="5D679F98" w:rsidR="00F92891" w:rsidRPr="009703C8" w:rsidRDefault="00DA77F3" w:rsidP="00592B60">
      <w:pPr>
        <w:pStyle w:val="Commarcadores"/>
        <w:spacing w:line="360" w:lineRule="auto"/>
        <w:jc w:val="both"/>
        <w:rPr>
          <w:rFonts w:cs="Arial"/>
        </w:rPr>
      </w:pPr>
      <w:r w:rsidRPr="00073B7D">
        <w:rPr>
          <w:rFonts w:cs="Arial"/>
        </w:rPr>
        <w:t xml:space="preserve">Regime de </w:t>
      </w:r>
      <w:proofErr w:type="spellStart"/>
      <w:r w:rsidRPr="00073B7D">
        <w:rPr>
          <w:rFonts w:cs="Arial"/>
        </w:rPr>
        <w:t>execução</w:t>
      </w:r>
      <w:proofErr w:type="spellEnd"/>
      <w:r w:rsidRPr="00073B7D">
        <w:rPr>
          <w:rFonts w:cs="Arial"/>
        </w:rPr>
        <w:t>/</w:t>
      </w:r>
      <w:proofErr w:type="spellStart"/>
      <w:r w:rsidRPr="00073B7D">
        <w:rPr>
          <w:rFonts w:cs="Arial"/>
        </w:rPr>
        <w:t>fornecimento</w:t>
      </w:r>
      <w:proofErr w:type="spellEnd"/>
      <w:r w:rsidRPr="00073B7D">
        <w:rPr>
          <w:rFonts w:cs="Arial"/>
        </w:rPr>
        <w:t>:</w:t>
      </w:r>
      <w:r w:rsidR="009703C8">
        <w:rPr>
          <w:rFonts w:cs="Arial"/>
        </w:rPr>
        <w:t xml:space="preserve"> </w:t>
      </w:r>
      <w:proofErr w:type="spellStart"/>
      <w:r w:rsidR="009703C8" w:rsidRPr="00884F53">
        <w:rPr>
          <w:rFonts w:cs="Arial"/>
        </w:rPr>
        <w:t>empreitada</w:t>
      </w:r>
      <w:proofErr w:type="spellEnd"/>
      <w:r w:rsidR="009703C8" w:rsidRPr="00884F53">
        <w:rPr>
          <w:rFonts w:cs="Arial"/>
        </w:rPr>
        <w:t xml:space="preserve"> por </w:t>
      </w:r>
      <w:proofErr w:type="spellStart"/>
      <w:r w:rsidR="009703C8" w:rsidRPr="00884F53">
        <w:rPr>
          <w:rFonts w:cs="Arial"/>
        </w:rPr>
        <w:t>preço</w:t>
      </w:r>
      <w:proofErr w:type="spellEnd"/>
      <w:r w:rsidR="009703C8" w:rsidRPr="00884F53">
        <w:rPr>
          <w:rFonts w:cs="Arial"/>
        </w:rPr>
        <w:t xml:space="preserve"> </w:t>
      </w:r>
      <w:proofErr w:type="spellStart"/>
      <w:r w:rsidR="009703C8">
        <w:rPr>
          <w:rFonts w:cs="Arial"/>
        </w:rPr>
        <w:t>unitário</w:t>
      </w:r>
      <w:proofErr w:type="spellEnd"/>
      <w:r w:rsidR="009703C8" w:rsidRPr="00884F53">
        <w:rPr>
          <w:rFonts w:cs="Arial"/>
        </w:rPr>
        <w:t xml:space="preserve">, </w:t>
      </w:r>
      <w:proofErr w:type="spellStart"/>
      <w:r w:rsidR="009703C8" w:rsidRPr="00884F53">
        <w:rPr>
          <w:rFonts w:cs="Arial"/>
        </w:rPr>
        <w:t>conforme</w:t>
      </w:r>
      <w:proofErr w:type="spellEnd"/>
      <w:r w:rsidR="009703C8" w:rsidRPr="00884F53">
        <w:rPr>
          <w:rFonts w:cs="Arial"/>
        </w:rPr>
        <w:t xml:space="preserve"> </w:t>
      </w:r>
      <w:proofErr w:type="spellStart"/>
      <w:r w:rsidR="009703C8" w:rsidRPr="00073B7D">
        <w:rPr>
          <w:rFonts w:cs="Arial"/>
        </w:rPr>
        <w:t>características</w:t>
      </w:r>
      <w:proofErr w:type="spellEnd"/>
      <w:r w:rsidR="009703C8" w:rsidRPr="00073B7D">
        <w:rPr>
          <w:rFonts w:cs="Arial"/>
        </w:rPr>
        <w:t xml:space="preserve"> do </w:t>
      </w:r>
      <w:proofErr w:type="spellStart"/>
      <w:r w:rsidR="009703C8" w:rsidRPr="00073B7D">
        <w:rPr>
          <w:rFonts w:cs="Arial"/>
        </w:rPr>
        <w:t>objeto</w:t>
      </w:r>
      <w:proofErr w:type="spellEnd"/>
      <w:r w:rsidR="009703C8" w:rsidRPr="00073B7D">
        <w:rPr>
          <w:rFonts w:cs="Arial"/>
        </w:rPr>
        <w:t>.</w:t>
      </w:r>
    </w:p>
    <w:p w14:paraId="625FA4C7" w14:textId="77777777" w:rsidR="009703C8" w:rsidRPr="00073B7D" w:rsidRDefault="00DA77F3" w:rsidP="00592B60">
      <w:pPr>
        <w:pStyle w:val="Commarcadores"/>
        <w:spacing w:line="360" w:lineRule="auto"/>
        <w:jc w:val="both"/>
        <w:rPr>
          <w:rFonts w:cs="Arial"/>
        </w:rPr>
      </w:pPr>
      <w:proofErr w:type="spellStart"/>
      <w:r w:rsidRPr="00073B7D">
        <w:rPr>
          <w:rFonts w:cs="Arial"/>
        </w:rPr>
        <w:t>Instrumento</w:t>
      </w:r>
      <w:proofErr w:type="spellEnd"/>
      <w:r w:rsidRPr="00073B7D">
        <w:rPr>
          <w:rFonts w:cs="Arial"/>
        </w:rPr>
        <w:t xml:space="preserve"> </w:t>
      </w:r>
      <w:proofErr w:type="spellStart"/>
      <w:r w:rsidRPr="00073B7D">
        <w:rPr>
          <w:rFonts w:cs="Arial"/>
        </w:rPr>
        <w:t>contratual</w:t>
      </w:r>
      <w:proofErr w:type="spellEnd"/>
      <w:r w:rsidRPr="00073B7D">
        <w:rPr>
          <w:rFonts w:cs="Arial"/>
        </w:rPr>
        <w:t xml:space="preserve">: </w:t>
      </w:r>
      <w:proofErr w:type="spellStart"/>
      <w:r w:rsidR="009703C8" w:rsidRPr="008921C7">
        <w:rPr>
          <w:rFonts w:cs="Arial"/>
        </w:rPr>
        <w:t>contrato</w:t>
      </w:r>
      <w:proofErr w:type="spellEnd"/>
      <w:r w:rsidR="009703C8" w:rsidRPr="008921C7">
        <w:rPr>
          <w:rFonts w:cs="Arial"/>
        </w:rPr>
        <w:t xml:space="preserve">, </w:t>
      </w:r>
      <w:proofErr w:type="spellStart"/>
      <w:r w:rsidR="009703C8" w:rsidRPr="00073B7D">
        <w:rPr>
          <w:rFonts w:cs="Arial"/>
        </w:rPr>
        <w:t>conforme</w:t>
      </w:r>
      <w:proofErr w:type="spellEnd"/>
      <w:r w:rsidR="009703C8" w:rsidRPr="00073B7D">
        <w:rPr>
          <w:rFonts w:cs="Arial"/>
        </w:rPr>
        <w:t xml:space="preserve"> </w:t>
      </w:r>
      <w:proofErr w:type="spellStart"/>
      <w:r w:rsidR="009703C8" w:rsidRPr="00073B7D">
        <w:rPr>
          <w:rFonts w:cs="Arial"/>
        </w:rPr>
        <w:t>legislação</w:t>
      </w:r>
      <w:proofErr w:type="spellEnd"/>
      <w:r w:rsidR="009703C8" w:rsidRPr="00073B7D">
        <w:rPr>
          <w:rFonts w:cs="Arial"/>
        </w:rPr>
        <w:t xml:space="preserve"> e </w:t>
      </w:r>
      <w:proofErr w:type="spellStart"/>
      <w:r w:rsidR="009703C8" w:rsidRPr="00073B7D">
        <w:rPr>
          <w:rFonts w:cs="Arial"/>
        </w:rPr>
        <w:t>regulamentação</w:t>
      </w:r>
      <w:proofErr w:type="spellEnd"/>
      <w:r w:rsidR="009703C8" w:rsidRPr="00073B7D">
        <w:rPr>
          <w:rFonts w:cs="Arial"/>
        </w:rPr>
        <w:t xml:space="preserve"> local.</w:t>
      </w:r>
    </w:p>
    <w:p w14:paraId="189DEF0C" w14:textId="147C0A86" w:rsidR="00F92891" w:rsidRPr="00073B7D" w:rsidRDefault="00F92891" w:rsidP="009703C8">
      <w:pPr>
        <w:pStyle w:val="Commarcadores"/>
        <w:numPr>
          <w:ilvl w:val="0"/>
          <w:numId w:val="0"/>
        </w:numPr>
        <w:ind w:left="360"/>
        <w:jc w:val="both"/>
        <w:rPr>
          <w:rFonts w:cs="Arial"/>
        </w:rPr>
      </w:pPr>
    </w:p>
    <w:p w14:paraId="53F85656" w14:textId="26B3C0AF" w:rsidR="00F92891" w:rsidRPr="00073B7D" w:rsidRDefault="00A3658F">
      <w:pPr>
        <w:pStyle w:val="Ttulo1"/>
        <w:rPr>
          <w:rFonts w:ascii="Arial" w:hAnsi="Arial" w:cs="Arial"/>
        </w:rPr>
      </w:pPr>
      <w:r w:rsidRPr="00073B7D">
        <w:rPr>
          <w:rFonts w:ascii="Arial" w:hAnsi="Arial" w:cs="Arial"/>
        </w:rPr>
        <w:t>1</w:t>
      </w:r>
      <w:r w:rsidR="000313AE">
        <w:rPr>
          <w:rFonts w:ascii="Arial" w:hAnsi="Arial" w:cs="Arial"/>
        </w:rPr>
        <w:t>8</w:t>
      </w:r>
      <w:r w:rsidRPr="00073B7D">
        <w:rPr>
          <w:rFonts w:ascii="Arial" w:hAnsi="Arial" w:cs="Arial"/>
        </w:rPr>
        <w:t>. DECLARAÇÃO DE VIABILIDADE DA CONTRATAÇÃO</w:t>
      </w:r>
    </w:p>
    <w:p w14:paraId="79150A83" w14:textId="77777777" w:rsidR="00F92891" w:rsidRPr="00073B7D" w:rsidRDefault="00DA77F3" w:rsidP="00592B60">
      <w:pPr>
        <w:spacing w:line="360" w:lineRule="auto"/>
        <w:jc w:val="both"/>
        <w:rPr>
          <w:rFonts w:cs="Arial"/>
        </w:rPr>
      </w:pPr>
      <w:r w:rsidRPr="00073B7D">
        <w:rPr>
          <w:rFonts w:cs="Arial"/>
        </w:rPr>
        <w:t xml:space="preserve">Com base </w:t>
      </w:r>
      <w:proofErr w:type="spellStart"/>
      <w:r w:rsidRPr="00073B7D">
        <w:rPr>
          <w:rFonts w:cs="Arial"/>
        </w:rPr>
        <w:t>nos</w:t>
      </w:r>
      <w:proofErr w:type="spellEnd"/>
      <w:r w:rsidRPr="00073B7D">
        <w:rPr>
          <w:rFonts w:cs="Arial"/>
        </w:rPr>
        <w:t xml:space="preserve"> </w:t>
      </w:r>
      <w:proofErr w:type="spellStart"/>
      <w:r w:rsidRPr="00073B7D">
        <w:rPr>
          <w:rFonts w:cs="Arial"/>
        </w:rPr>
        <w:t>elementos</w:t>
      </w:r>
      <w:proofErr w:type="spellEnd"/>
      <w:r w:rsidRPr="00073B7D">
        <w:rPr>
          <w:rFonts w:cs="Arial"/>
        </w:rPr>
        <w:t xml:space="preserve"> preliminares analisados, especialmente a caracterização da necessidade pública, a identificação de solução potencialmente adequada, os requisitos mínimos, a estimativa de quantidades, o levantamento de mercado, a estimativa de valor, a análise do parcelamento, os resultados pretendidos e as providências prévias, conclui-se pela viabilidade técnica, econômica e jurídica da contratação, desde que sejam integralmente preenchidos os campos pendentes, juntados os documentos comprobatórios e observadas as recomendações constantes deste ETP.</w:t>
      </w:r>
    </w:p>
    <w:p w14:paraId="37414BA9" w14:textId="08651BCA" w:rsidR="00F92891" w:rsidRDefault="00DA77F3" w:rsidP="00592B60">
      <w:pPr>
        <w:spacing w:line="360" w:lineRule="auto"/>
        <w:jc w:val="both"/>
        <w:rPr>
          <w:rFonts w:cs="Arial"/>
        </w:rPr>
      </w:pPr>
      <w:r w:rsidRPr="00073B7D">
        <w:rPr>
          <w:rFonts w:cs="Arial"/>
        </w:rPr>
        <w:t xml:space="preserve">A contratação mostra-se adequada ao atendimento da necessidade administrativa descrita, devendo </w:t>
      </w:r>
      <w:proofErr w:type="gramStart"/>
      <w:r w:rsidRPr="00073B7D">
        <w:rPr>
          <w:rFonts w:cs="Arial"/>
        </w:rPr>
        <w:t>a</w:t>
      </w:r>
      <w:proofErr w:type="gramEnd"/>
      <w:r w:rsidRPr="00073B7D">
        <w:rPr>
          <w:rFonts w:cs="Arial"/>
        </w:rPr>
        <w:t xml:space="preserve"> instrução prosseguir para elaboração do Termo de Referência, Projeto Básico, Anteprojeto ou documento equivalente, bem como para complementação da pesquisa de preços, análise de riscos, confirmação orçamentária e demais </w:t>
      </w:r>
      <w:proofErr w:type="spellStart"/>
      <w:r w:rsidRPr="00073B7D">
        <w:rPr>
          <w:rFonts w:cs="Arial"/>
        </w:rPr>
        <w:t>atos</w:t>
      </w:r>
      <w:proofErr w:type="spellEnd"/>
      <w:r w:rsidRPr="00073B7D">
        <w:rPr>
          <w:rFonts w:cs="Arial"/>
        </w:rPr>
        <w:t xml:space="preserve"> da </w:t>
      </w:r>
      <w:proofErr w:type="spellStart"/>
      <w:r w:rsidRPr="00073B7D">
        <w:rPr>
          <w:rFonts w:cs="Arial"/>
        </w:rPr>
        <w:t>fase</w:t>
      </w:r>
      <w:proofErr w:type="spellEnd"/>
      <w:r w:rsidRPr="00073B7D">
        <w:rPr>
          <w:rFonts w:cs="Arial"/>
        </w:rPr>
        <w:t xml:space="preserve"> </w:t>
      </w:r>
      <w:proofErr w:type="spellStart"/>
      <w:r w:rsidRPr="00073B7D">
        <w:rPr>
          <w:rFonts w:cs="Arial"/>
        </w:rPr>
        <w:t>preparatória</w:t>
      </w:r>
      <w:proofErr w:type="spellEnd"/>
      <w:r w:rsidRPr="00073B7D">
        <w:rPr>
          <w:rFonts w:cs="Arial"/>
        </w:rPr>
        <w:t>.</w:t>
      </w:r>
    </w:p>
    <w:p w14:paraId="29E7D81F" w14:textId="77777777" w:rsidR="008F7A38" w:rsidRPr="00073B7D" w:rsidRDefault="008F7A38">
      <w:pPr>
        <w:jc w:val="both"/>
        <w:rPr>
          <w:rFonts w:cs="Arial"/>
        </w:rPr>
      </w:pPr>
    </w:p>
    <w:p w14:paraId="2D7614C8" w14:textId="1A255C29" w:rsidR="00F92891" w:rsidRPr="00073B7D" w:rsidRDefault="00A3658F">
      <w:pPr>
        <w:pStyle w:val="Ttulo1"/>
        <w:rPr>
          <w:rFonts w:ascii="Arial" w:hAnsi="Arial" w:cs="Arial"/>
        </w:rPr>
      </w:pPr>
      <w:r w:rsidRPr="00073B7D">
        <w:rPr>
          <w:rFonts w:ascii="Arial" w:hAnsi="Arial" w:cs="Arial"/>
        </w:rPr>
        <w:t>1</w:t>
      </w:r>
      <w:r w:rsidR="000313AE">
        <w:rPr>
          <w:rFonts w:ascii="Arial" w:hAnsi="Arial" w:cs="Arial"/>
        </w:rPr>
        <w:t>9</w:t>
      </w:r>
      <w:r w:rsidRPr="00073B7D">
        <w:rPr>
          <w:rFonts w:ascii="Arial" w:hAnsi="Arial" w:cs="Arial"/>
        </w:rPr>
        <w:t>. DOCUMENTOS COMPLEMENTARES RECOMENDADOS</w:t>
      </w:r>
    </w:p>
    <w:p w14:paraId="26080BDB" w14:textId="75AA5FC6" w:rsidR="00F92891" w:rsidRPr="00073B7D" w:rsidRDefault="00DA77F3">
      <w:pPr>
        <w:jc w:val="both"/>
        <w:rPr>
          <w:rFonts w:cs="Arial"/>
        </w:rPr>
      </w:pPr>
      <w:proofErr w:type="spellStart"/>
      <w:r w:rsidRPr="00073B7D">
        <w:rPr>
          <w:rFonts w:cs="Arial"/>
        </w:rPr>
        <w:t>Recomenda</w:t>
      </w:r>
      <w:proofErr w:type="spellEnd"/>
      <w:r w:rsidRPr="00073B7D">
        <w:rPr>
          <w:rFonts w:cs="Arial"/>
        </w:rPr>
        <w:t>-</w:t>
      </w:r>
      <w:proofErr w:type="spellStart"/>
      <w:r w:rsidRPr="00073B7D">
        <w:rPr>
          <w:rFonts w:cs="Arial"/>
        </w:rPr>
        <w:t>se a</w:t>
      </w:r>
      <w:proofErr w:type="spellEnd"/>
      <w:r w:rsidRPr="00073B7D">
        <w:rPr>
          <w:rFonts w:cs="Arial"/>
        </w:rPr>
        <w:t xml:space="preserve"> </w:t>
      </w:r>
      <w:proofErr w:type="spellStart"/>
      <w:r w:rsidRPr="00073B7D">
        <w:rPr>
          <w:rFonts w:cs="Arial"/>
        </w:rPr>
        <w:t>juntada</w:t>
      </w:r>
      <w:proofErr w:type="spellEnd"/>
      <w:r w:rsidRPr="00073B7D">
        <w:rPr>
          <w:rFonts w:cs="Arial"/>
        </w:rPr>
        <w:t xml:space="preserve"> dos </w:t>
      </w:r>
      <w:proofErr w:type="spellStart"/>
      <w:r w:rsidRPr="00073B7D">
        <w:rPr>
          <w:rFonts w:cs="Arial"/>
        </w:rPr>
        <w:t>seguintes</w:t>
      </w:r>
      <w:proofErr w:type="spellEnd"/>
      <w:r w:rsidRPr="00073B7D">
        <w:rPr>
          <w:rFonts w:cs="Arial"/>
        </w:rPr>
        <w:t xml:space="preserve"> </w:t>
      </w:r>
      <w:proofErr w:type="spellStart"/>
      <w:r w:rsidRPr="00073B7D">
        <w:rPr>
          <w:rFonts w:cs="Arial"/>
        </w:rPr>
        <w:t>documentos</w:t>
      </w:r>
      <w:proofErr w:type="spellEnd"/>
      <w:r w:rsidRPr="00073B7D">
        <w:rPr>
          <w:rFonts w:cs="Arial"/>
        </w:rPr>
        <w:t>:</w:t>
      </w:r>
    </w:p>
    <w:p w14:paraId="38244EFC" w14:textId="36D9A246" w:rsidR="00F92891" w:rsidRPr="00AE03D6" w:rsidRDefault="00DA77F3" w:rsidP="00AE03D6">
      <w:pPr>
        <w:pStyle w:val="Commarcadores"/>
        <w:spacing w:line="360" w:lineRule="auto"/>
        <w:jc w:val="both"/>
        <w:rPr>
          <w:rFonts w:cs="Arial"/>
        </w:rPr>
      </w:pPr>
      <w:proofErr w:type="spellStart"/>
      <w:r w:rsidRPr="00AE03D6">
        <w:rPr>
          <w:rFonts w:cs="Arial"/>
        </w:rPr>
        <w:t>Projetos</w:t>
      </w:r>
      <w:proofErr w:type="spellEnd"/>
      <w:r w:rsidRPr="00AE03D6">
        <w:rPr>
          <w:rFonts w:cs="Arial"/>
        </w:rPr>
        <w:t xml:space="preserve">, </w:t>
      </w:r>
      <w:proofErr w:type="spellStart"/>
      <w:r w:rsidRPr="00AE03D6">
        <w:rPr>
          <w:rFonts w:cs="Arial"/>
        </w:rPr>
        <w:t>memoriais</w:t>
      </w:r>
      <w:proofErr w:type="spellEnd"/>
      <w:r w:rsidRPr="00AE03D6">
        <w:rPr>
          <w:rFonts w:cs="Arial"/>
        </w:rPr>
        <w:t xml:space="preserve"> </w:t>
      </w:r>
      <w:proofErr w:type="spellStart"/>
      <w:r w:rsidRPr="00AE03D6">
        <w:rPr>
          <w:rFonts w:cs="Arial"/>
        </w:rPr>
        <w:t>descritivos</w:t>
      </w:r>
      <w:proofErr w:type="spellEnd"/>
      <w:r w:rsidRPr="00AE03D6">
        <w:rPr>
          <w:rFonts w:cs="Arial"/>
        </w:rPr>
        <w:t xml:space="preserve">, </w:t>
      </w:r>
      <w:proofErr w:type="spellStart"/>
      <w:r w:rsidRPr="00AE03D6">
        <w:rPr>
          <w:rFonts w:cs="Arial"/>
        </w:rPr>
        <w:t>planilhas</w:t>
      </w:r>
      <w:proofErr w:type="spellEnd"/>
      <w:r w:rsidRPr="00AE03D6">
        <w:rPr>
          <w:rFonts w:cs="Arial"/>
        </w:rPr>
        <w:t xml:space="preserve"> </w:t>
      </w:r>
      <w:proofErr w:type="spellStart"/>
      <w:r w:rsidRPr="00AE03D6">
        <w:rPr>
          <w:rFonts w:cs="Arial"/>
        </w:rPr>
        <w:t>orçamentárias</w:t>
      </w:r>
      <w:proofErr w:type="spellEnd"/>
      <w:r w:rsidRPr="00AE03D6">
        <w:rPr>
          <w:rFonts w:cs="Arial"/>
        </w:rPr>
        <w:t xml:space="preserve"> e </w:t>
      </w:r>
      <w:proofErr w:type="spellStart"/>
      <w:r w:rsidRPr="00AE03D6">
        <w:rPr>
          <w:rFonts w:cs="Arial"/>
        </w:rPr>
        <w:t>cronograma</w:t>
      </w:r>
      <w:proofErr w:type="spellEnd"/>
      <w:r w:rsidRPr="00AE03D6">
        <w:rPr>
          <w:rFonts w:cs="Arial"/>
        </w:rPr>
        <w:t xml:space="preserve"> </w:t>
      </w:r>
      <w:proofErr w:type="spellStart"/>
      <w:r w:rsidRPr="00AE03D6">
        <w:rPr>
          <w:rFonts w:cs="Arial"/>
        </w:rPr>
        <w:t>físico-financeiro</w:t>
      </w:r>
      <w:proofErr w:type="spellEnd"/>
      <w:r w:rsidR="00ED559C" w:rsidRPr="00AE03D6">
        <w:rPr>
          <w:rFonts w:cs="Arial"/>
        </w:rPr>
        <w:t>;</w:t>
      </w:r>
    </w:p>
    <w:p w14:paraId="135CD4B8" w14:textId="3D367E9F" w:rsidR="00F92891" w:rsidRPr="00AE03D6" w:rsidRDefault="00DA77F3" w:rsidP="00AE03D6">
      <w:pPr>
        <w:pStyle w:val="Commarcadores"/>
        <w:spacing w:line="360" w:lineRule="auto"/>
        <w:jc w:val="both"/>
        <w:rPr>
          <w:rFonts w:cs="Arial"/>
        </w:rPr>
      </w:pPr>
      <w:proofErr w:type="spellStart"/>
      <w:r w:rsidRPr="00AE03D6">
        <w:rPr>
          <w:rFonts w:cs="Arial"/>
        </w:rPr>
        <w:t>Matriz</w:t>
      </w:r>
      <w:proofErr w:type="spellEnd"/>
      <w:r w:rsidRPr="00AE03D6">
        <w:rPr>
          <w:rFonts w:cs="Arial"/>
        </w:rPr>
        <w:t xml:space="preserve"> </w:t>
      </w:r>
      <w:proofErr w:type="spellStart"/>
      <w:r w:rsidRPr="00AE03D6">
        <w:rPr>
          <w:rFonts w:cs="Arial"/>
        </w:rPr>
        <w:t>ou</w:t>
      </w:r>
      <w:proofErr w:type="spellEnd"/>
      <w:r w:rsidRPr="00AE03D6">
        <w:rPr>
          <w:rFonts w:cs="Arial"/>
        </w:rPr>
        <w:t xml:space="preserve"> </w:t>
      </w:r>
      <w:proofErr w:type="spellStart"/>
      <w:r w:rsidRPr="00AE03D6">
        <w:rPr>
          <w:rFonts w:cs="Arial"/>
        </w:rPr>
        <w:t>análise</w:t>
      </w:r>
      <w:proofErr w:type="spellEnd"/>
      <w:r w:rsidRPr="00AE03D6">
        <w:rPr>
          <w:rFonts w:cs="Arial"/>
        </w:rPr>
        <w:t xml:space="preserve"> de </w:t>
      </w:r>
      <w:proofErr w:type="spellStart"/>
      <w:r w:rsidRPr="00AE03D6">
        <w:rPr>
          <w:rFonts w:cs="Arial"/>
        </w:rPr>
        <w:t>riscos</w:t>
      </w:r>
      <w:proofErr w:type="spellEnd"/>
      <w:r w:rsidR="00ED559C" w:rsidRPr="00AE03D6">
        <w:rPr>
          <w:rFonts w:cs="Arial"/>
        </w:rPr>
        <w:t>;</w:t>
      </w:r>
    </w:p>
    <w:p w14:paraId="4AE2FBD7" w14:textId="230066D3" w:rsidR="00ED559C" w:rsidRPr="00AE03D6" w:rsidRDefault="00ED559C" w:rsidP="00AE03D6">
      <w:pPr>
        <w:pStyle w:val="Commarcadores"/>
        <w:spacing w:line="360" w:lineRule="auto"/>
        <w:jc w:val="both"/>
        <w:rPr>
          <w:rFonts w:cs="Arial"/>
        </w:rPr>
      </w:pPr>
      <w:proofErr w:type="spellStart"/>
      <w:r w:rsidRPr="00AE03D6">
        <w:rPr>
          <w:rFonts w:cs="Arial"/>
        </w:rPr>
        <w:t>Projeto</w:t>
      </w:r>
      <w:proofErr w:type="spellEnd"/>
      <w:r w:rsidRPr="00AE03D6">
        <w:rPr>
          <w:rFonts w:cs="Arial"/>
        </w:rPr>
        <w:t xml:space="preserve"> </w:t>
      </w:r>
      <w:proofErr w:type="spellStart"/>
      <w:r w:rsidRPr="00AE03D6">
        <w:rPr>
          <w:rFonts w:cs="Arial"/>
        </w:rPr>
        <w:t>Básico</w:t>
      </w:r>
      <w:proofErr w:type="spellEnd"/>
      <w:r w:rsidRPr="00AE03D6">
        <w:rPr>
          <w:rFonts w:cs="Arial"/>
        </w:rPr>
        <w:t>.</w:t>
      </w:r>
    </w:p>
    <w:p w14:paraId="61756479" w14:textId="77777777" w:rsidR="00AE03D6" w:rsidRPr="00131EB8" w:rsidRDefault="00AE03D6" w:rsidP="00AE03D6">
      <w:pPr>
        <w:pStyle w:val="Commarcadores"/>
        <w:numPr>
          <w:ilvl w:val="0"/>
          <w:numId w:val="0"/>
        </w:numPr>
        <w:ind w:left="360"/>
        <w:jc w:val="both"/>
        <w:rPr>
          <w:rFonts w:cs="Arial"/>
          <w:color w:val="EE0000"/>
        </w:rPr>
      </w:pPr>
    </w:p>
    <w:p w14:paraId="40975F8C" w14:textId="309AEA32" w:rsidR="00F92891" w:rsidRPr="00073B7D" w:rsidRDefault="004D4071">
      <w:pPr>
        <w:pStyle w:val="Ttulo1"/>
        <w:rPr>
          <w:rFonts w:ascii="Arial" w:hAnsi="Arial" w:cs="Arial"/>
        </w:rPr>
      </w:pPr>
      <w:r>
        <w:rPr>
          <w:rFonts w:ascii="Arial" w:hAnsi="Arial" w:cs="Arial"/>
        </w:rPr>
        <w:lastRenderedPageBreak/>
        <w:t>20</w:t>
      </w:r>
      <w:r w:rsidR="00A3658F" w:rsidRPr="00073B7D">
        <w:rPr>
          <w:rFonts w:ascii="Arial" w:hAnsi="Arial" w:cs="Arial"/>
        </w:rPr>
        <w:t>. QUADRO DE ADEQUAÇÃO AOS ELEMENTOS DO ART. 18, §1º, DA LEI Nº 14.133/2021</w:t>
      </w:r>
    </w:p>
    <w:tbl>
      <w:tblPr>
        <w:tblStyle w:val="Tabelacomgrade"/>
        <w:tblW w:w="10736" w:type="dxa"/>
        <w:jc w:val="center"/>
        <w:tblLook w:val="04A0" w:firstRow="1" w:lastRow="0" w:firstColumn="1" w:lastColumn="0" w:noHBand="0" w:noVBand="1"/>
      </w:tblPr>
      <w:tblGrid>
        <w:gridCol w:w="2155"/>
        <w:gridCol w:w="2696"/>
        <w:gridCol w:w="2123"/>
        <w:gridCol w:w="3762"/>
      </w:tblGrid>
      <w:tr w:rsidR="00F92891" w:rsidRPr="00073B7D" w14:paraId="423E28AC" w14:textId="77777777" w:rsidTr="007D29AA">
        <w:trPr>
          <w:cantSplit/>
          <w:trHeight w:val="716"/>
          <w:tblHeader/>
          <w:jc w:val="center"/>
        </w:trPr>
        <w:tc>
          <w:tcPr>
            <w:tcW w:w="2155" w:type="dxa"/>
          </w:tcPr>
          <w:p w14:paraId="0A394259" w14:textId="61F0E4E4" w:rsidR="00F92891" w:rsidRPr="00073B7D" w:rsidRDefault="00A3658F" w:rsidP="00A3658F">
            <w:pPr>
              <w:jc w:val="center"/>
              <w:rPr>
                <w:rFonts w:cs="Arial"/>
              </w:rPr>
            </w:pPr>
            <w:r w:rsidRPr="00073B7D">
              <w:rPr>
                <w:rFonts w:cs="Arial"/>
                <w:b/>
                <w:sz w:val="20"/>
              </w:rPr>
              <w:t>ELEMENTO LEGAL</w:t>
            </w:r>
          </w:p>
        </w:tc>
        <w:tc>
          <w:tcPr>
            <w:tcW w:w="2693" w:type="dxa"/>
          </w:tcPr>
          <w:p w14:paraId="51B3048E" w14:textId="534F2701" w:rsidR="00F92891" w:rsidRPr="00073B7D" w:rsidRDefault="00A3658F" w:rsidP="00A3658F">
            <w:pPr>
              <w:jc w:val="center"/>
              <w:rPr>
                <w:rFonts w:cs="Arial"/>
              </w:rPr>
            </w:pPr>
            <w:r w:rsidRPr="00073B7D">
              <w:rPr>
                <w:rFonts w:cs="Arial"/>
                <w:b/>
                <w:sz w:val="20"/>
              </w:rPr>
              <w:t>CONTEÚDO EXIGIDO</w:t>
            </w:r>
          </w:p>
        </w:tc>
        <w:tc>
          <w:tcPr>
            <w:tcW w:w="2124" w:type="dxa"/>
          </w:tcPr>
          <w:p w14:paraId="5BC2AC94" w14:textId="4F48355B" w:rsidR="00F92891" w:rsidRPr="00073B7D" w:rsidRDefault="00A3658F" w:rsidP="00A3658F">
            <w:pPr>
              <w:jc w:val="center"/>
              <w:rPr>
                <w:rFonts w:cs="Arial"/>
              </w:rPr>
            </w:pPr>
            <w:r w:rsidRPr="00073B7D">
              <w:rPr>
                <w:rFonts w:cs="Arial"/>
                <w:b/>
                <w:sz w:val="20"/>
              </w:rPr>
              <w:t>LOCAL NESTE ETP</w:t>
            </w:r>
          </w:p>
        </w:tc>
        <w:tc>
          <w:tcPr>
            <w:tcW w:w="3764" w:type="dxa"/>
          </w:tcPr>
          <w:p w14:paraId="5663804F" w14:textId="7B11BD58" w:rsidR="00F92891" w:rsidRPr="00073B7D" w:rsidRDefault="00A3658F" w:rsidP="00A3658F">
            <w:pPr>
              <w:jc w:val="center"/>
              <w:rPr>
                <w:rFonts w:cs="Arial"/>
              </w:rPr>
            </w:pPr>
            <w:r w:rsidRPr="00073B7D">
              <w:rPr>
                <w:rFonts w:cs="Arial"/>
                <w:b/>
                <w:sz w:val="20"/>
              </w:rPr>
              <w:t>SITUAÇÃO</w:t>
            </w:r>
          </w:p>
        </w:tc>
      </w:tr>
      <w:tr w:rsidR="00F92891" w:rsidRPr="00073B7D" w14:paraId="3271AB75" w14:textId="77777777" w:rsidTr="007D29AA">
        <w:trPr>
          <w:cantSplit/>
          <w:trHeight w:val="412"/>
          <w:jc w:val="center"/>
        </w:trPr>
        <w:tc>
          <w:tcPr>
            <w:tcW w:w="2155" w:type="dxa"/>
          </w:tcPr>
          <w:p w14:paraId="65AB1D62" w14:textId="77777777" w:rsidR="00F92891" w:rsidRPr="00073B7D" w:rsidRDefault="00DA77F3" w:rsidP="00CD7008">
            <w:pPr>
              <w:jc w:val="center"/>
              <w:rPr>
                <w:rFonts w:cs="Arial"/>
              </w:rPr>
            </w:pPr>
            <w:proofErr w:type="spellStart"/>
            <w:r w:rsidRPr="00073B7D">
              <w:rPr>
                <w:rFonts w:cs="Arial"/>
                <w:sz w:val="20"/>
              </w:rPr>
              <w:t>Inciso</w:t>
            </w:r>
            <w:proofErr w:type="spellEnd"/>
            <w:r w:rsidRPr="00073B7D">
              <w:rPr>
                <w:rFonts w:cs="Arial"/>
                <w:sz w:val="20"/>
              </w:rPr>
              <w:t xml:space="preserve"> I</w:t>
            </w:r>
          </w:p>
        </w:tc>
        <w:tc>
          <w:tcPr>
            <w:tcW w:w="2693" w:type="dxa"/>
          </w:tcPr>
          <w:p w14:paraId="70931CB4" w14:textId="77777777" w:rsidR="00F92891" w:rsidRPr="00073B7D" w:rsidRDefault="00DA77F3" w:rsidP="00CD7008">
            <w:pPr>
              <w:jc w:val="center"/>
              <w:rPr>
                <w:rFonts w:cs="Arial"/>
              </w:rPr>
            </w:pPr>
            <w:proofErr w:type="spellStart"/>
            <w:r w:rsidRPr="00073B7D">
              <w:rPr>
                <w:rFonts w:cs="Arial"/>
                <w:sz w:val="20"/>
              </w:rPr>
              <w:t>Descrição</w:t>
            </w:r>
            <w:proofErr w:type="spellEnd"/>
            <w:r w:rsidRPr="00073B7D">
              <w:rPr>
                <w:rFonts w:cs="Arial"/>
                <w:sz w:val="20"/>
              </w:rPr>
              <w:t xml:space="preserve"> da </w:t>
            </w:r>
            <w:proofErr w:type="spellStart"/>
            <w:r w:rsidRPr="00073B7D">
              <w:rPr>
                <w:rFonts w:cs="Arial"/>
                <w:sz w:val="20"/>
              </w:rPr>
              <w:t>necessidade</w:t>
            </w:r>
            <w:proofErr w:type="spellEnd"/>
          </w:p>
        </w:tc>
        <w:tc>
          <w:tcPr>
            <w:tcW w:w="2124" w:type="dxa"/>
          </w:tcPr>
          <w:p w14:paraId="56C11901" w14:textId="77777777" w:rsidR="00F92891" w:rsidRPr="00073B7D" w:rsidRDefault="00DA77F3" w:rsidP="00CD7008">
            <w:pPr>
              <w:jc w:val="center"/>
              <w:rPr>
                <w:rFonts w:cs="Arial"/>
              </w:rPr>
            </w:pPr>
            <w:r w:rsidRPr="00073B7D">
              <w:rPr>
                <w:rFonts w:cs="Arial"/>
                <w:sz w:val="20"/>
              </w:rPr>
              <w:t>Item 2</w:t>
            </w:r>
          </w:p>
        </w:tc>
        <w:tc>
          <w:tcPr>
            <w:tcW w:w="3764" w:type="dxa"/>
          </w:tcPr>
          <w:p w14:paraId="48E91FB1" w14:textId="77777777" w:rsidR="00F92891" w:rsidRPr="00073B7D" w:rsidRDefault="00DA77F3" w:rsidP="00CD7008">
            <w:pPr>
              <w:jc w:val="center"/>
              <w:rPr>
                <w:rFonts w:cs="Arial"/>
              </w:rPr>
            </w:pPr>
            <w:proofErr w:type="spellStart"/>
            <w:r w:rsidRPr="00073B7D">
              <w:rPr>
                <w:rFonts w:cs="Arial"/>
                <w:sz w:val="20"/>
              </w:rPr>
              <w:t>Obrigatório</w:t>
            </w:r>
            <w:proofErr w:type="spellEnd"/>
          </w:p>
        </w:tc>
      </w:tr>
      <w:tr w:rsidR="00F92891" w:rsidRPr="00073B7D" w14:paraId="6F2D6FF2" w14:textId="77777777" w:rsidTr="007D29AA">
        <w:trPr>
          <w:cantSplit/>
          <w:trHeight w:val="1467"/>
          <w:jc w:val="center"/>
        </w:trPr>
        <w:tc>
          <w:tcPr>
            <w:tcW w:w="2155" w:type="dxa"/>
          </w:tcPr>
          <w:p w14:paraId="4DCB7F65" w14:textId="77777777" w:rsidR="00F92891" w:rsidRPr="00073B7D" w:rsidRDefault="00DA77F3" w:rsidP="00CD7008">
            <w:pPr>
              <w:jc w:val="center"/>
              <w:rPr>
                <w:rFonts w:cs="Arial"/>
              </w:rPr>
            </w:pPr>
            <w:proofErr w:type="spellStart"/>
            <w:r w:rsidRPr="00073B7D">
              <w:rPr>
                <w:rFonts w:cs="Arial"/>
                <w:sz w:val="20"/>
              </w:rPr>
              <w:t>Inciso</w:t>
            </w:r>
            <w:proofErr w:type="spellEnd"/>
            <w:r w:rsidRPr="00073B7D">
              <w:rPr>
                <w:rFonts w:cs="Arial"/>
                <w:sz w:val="20"/>
              </w:rPr>
              <w:t xml:space="preserve"> II</w:t>
            </w:r>
          </w:p>
        </w:tc>
        <w:tc>
          <w:tcPr>
            <w:tcW w:w="2693" w:type="dxa"/>
          </w:tcPr>
          <w:p w14:paraId="12E32202" w14:textId="77777777" w:rsidR="00F92891" w:rsidRPr="00073B7D" w:rsidRDefault="00DA77F3" w:rsidP="00CD7008">
            <w:pPr>
              <w:jc w:val="center"/>
              <w:rPr>
                <w:rFonts w:cs="Arial"/>
              </w:rPr>
            </w:pPr>
            <w:proofErr w:type="spellStart"/>
            <w:r w:rsidRPr="00073B7D">
              <w:rPr>
                <w:rFonts w:cs="Arial"/>
                <w:sz w:val="20"/>
              </w:rPr>
              <w:t>Alinhamento</w:t>
            </w:r>
            <w:proofErr w:type="spellEnd"/>
            <w:r w:rsidRPr="00073B7D">
              <w:rPr>
                <w:rFonts w:cs="Arial"/>
                <w:sz w:val="20"/>
              </w:rPr>
              <w:t xml:space="preserve"> com </w:t>
            </w:r>
            <w:proofErr w:type="spellStart"/>
            <w:r w:rsidRPr="00073B7D">
              <w:rPr>
                <w:rFonts w:cs="Arial"/>
                <w:sz w:val="20"/>
              </w:rPr>
              <w:t>planejamento</w:t>
            </w:r>
            <w:proofErr w:type="spellEnd"/>
            <w:r w:rsidRPr="00073B7D">
              <w:rPr>
                <w:rFonts w:cs="Arial"/>
                <w:sz w:val="20"/>
              </w:rPr>
              <w:t>/PCA</w:t>
            </w:r>
          </w:p>
        </w:tc>
        <w:tc>
          <w:tcPr>
            <w:tcW w:w="2124" w:type="dxa"/>
          </w:tcPr>
          <w:p w14:paraId="2E9C51D0" w14:textId="77777777" w:rsidR="00F92891" w:rsidRPr="00073B7D" w:rsidRDefault="00DA77F3" w:rsidP="00CD7008">
            <w:pPr>
              <w:jc w:val="center"/>
              <w:rPr>
                <w:rFonts w:cs="Arial"/>
              </w:rPr>
            </w:pPr>
            <w:r w:rsidRPr="00073B7D">
              <w:rPr>
                <w:rFonts w:cs="Arial"/>
                <w:sz w:val="20"/>
              </w:rPr>
              <w:t>Item 4</w:t>
            </w:r>
          </w:p>
        </w:tc>
        <w:tc>
          <w:tcPr>
            <w:tcW w:w="3764" w:type="dxa"/>
          </w:tcPr>
          <w:p w14:paraId="3DFB5D0C" w14:textId="2BF07695" w:rsidR="00F92891" w:rsidRPr="00131EB8" w:rsidRDefault="00781F6E" w:rsidP="00C04863">
            <w:pPr>
              <w:jc w:val="center"/>
              <w:rPr>
                <w:rFonts w:cs="Arial"/>
                <w:color w:val="EE0000"/>
              </w:rPr>
            </w:pPr>
            <w:r w:rsidRPr="00781F6E">
              <w:rPr>
                <w:rFonts w:cs="Arial"/>
                <w:sz w:val="20"/>
              </w:rPr>
              <w:t xml:space="preserve">A </w:t>
            </w:r>
            <w:proofErr w:type="spellStart"/>
            <w:r w:rsidRPr="00781F6E">
              <w:rPr>
                <w:rFonts w:cs="Arial"/>
                <w:sz w:val="20"/>
              </w:rPr>
              <w:t>presente</w:t>
            </w:r>
            <w:proofErr w:type="spellEnd"/>
            <w:r w:rsidRPr="00781F6E">
              <w:rPr>
                <w:rFonts w:cs="Arial"/>
                <w:sz w:val="20"/>
              </w:rPr>
              <w:t xml:space="preserve"> </w:t>
            </w:r>
            <w:proofErr w:type="spellStart"/>
            <w:r w:rsidRPr="00781F6E">
              <w:rPr>
                <w:rFonts w:cs="Arial"/>
                <w:sz w:val="20"/>
              </w:rPr>
              <w:t>contratação</w:t>
            </w:r>
            <w:proofErr w:type="spellEnd"/>
            <w:r w:rsidRPr="00781F6E">
              <w:rPr>
                <w:rFonts w:cs="Arial"/>
                <w:sz w:val="20"/>
              </w:rPr>
              <w:t xml:space="preserve"> </w:t>
            </w:r>
            <w:proofErr w:type="spellStart"/>
            <w:r w:rsidRPr="00781F6E">
              <w:rPr>
                <w:rFonts w:cs="Arial"/>
                <w:sz w:val="20"/>
              </w:rPr>
              <w:t>poderá</w:t>
            </w:r>
            <w:proofErr w:type="spellEnd"/>
            <w:r w:rsidRPr="00781F6E">
              <w:rPr>
                <w:rFonts w:cs="Arial"/>
                <w:sz w:val="20"/>
              </w:rPr>
              <w:t xml:space="preserve"> </w:t>
            </w:r>
            <w:proofErr w:type="spellStart"/>
            <w:r w:rsidRPr="00781F6E">
              <w:rPr>
                <w:rFonts w:cs="Arial"/>
                <w:sz w:val="20"/>
              </w:rPr>
              <w:t>não</w:t>
            </w:r>
            <w:proofErr w:type="spellEnd"/>
            <w:r w:rsidRPr="00781F6E">
              <w:rPr>
                <w:rFonts w:cs="Arial"/>
                <w:sz w:val="20"/>
              </w:rPr>
              <w:t xml:space="preserve"> </w:t>
            </w:r>
            <w:proofErr w:type="spellStart"/>
            <w:r w:rsidRPr="00781F6E">
              <w:rPr>
                <w:rFonts w:cs="Arial"/>
                <w:sz w:val="20"/>
              </w:rPr>
              <w:t>constar</w:t>
            </w:r>
            <w:proofErr w:type="spellEnd"/>
            <w:r w:rsidRPr="00781F6E">
              <w:rPr>
                <w:rFonts w:cs="Arial"/>
                <w:sz w:val="20"/>
              </w:rPr>
              <w:t xml:space="preserve"> </w:t>
            </w:r>
            <w:proofErr w:type="spellStart"/>
            <w:r w:rsidRPr="00781F6E">
              <w:rPr>
                <w:rFonts w:cs="Arial"/>
                <w:sz w:val="20"/>
              </w:rPr>
              <w:t>formalmente</w:t>
            </w:r>
            <w:proofErr w:type="spellEnd"/>
            <w:r w:rsidRPr="00781F6E">
              <w:rPr>
                <w:rFonts w:cs="Arial"/>
                <w:sz w:val="20"/>
              </w:rPr>
              <w:t xml:space="preserve"> no Plano de </w:t>
            </w:r>
            <w:proofErr w:type="spellStart"/>
            <w:r w:rsidRPr="00781F6E">
              <w:rPr>
                <w:rFonts w:cs="Arial"/>
                <w:sz w:val="20"/>
              </w:rPr>
              <w:t>Contratações</w:t>
            </w:r>
            <w:proofErr w:type="spellEnd"/>
            <w:r w:rsidRPr="00781F6E">
              <w:rPr>
                <w:rFonts w:cs="Arial"/>
                <w:sz w:val="20"/>
              </w:rPr>
              <w:t xml:space="preserve"> </w:t>
            </w:r>
            <w:proofErr w:type="spellStart"/>
            <w:r w:rsidRPr="00781F6E">
              <w:rPr>
                <w:rFonts w:cs="Arial"/>
                <w:sz w:val="20"/>
              </w:rPr>
              <w:t>Anual</w:t>
            </w:r>
            <w:proofErr w:type="spellEnd"/>
            <w:r w:rsidRPr="00781F6E">
              <w:rPr>
                <w:rFonts w:cs="Arial"/>
                <w:sz w:val="20"/>
              </w:rPr>
              <w:t xml:space="preserve"> – PCA do </w:t>
            </w:r>
            <w:proofErr w:type="spellStart"/>
            <w:r w:rsidRPr="00781F6E">
              <w:rPr>
                <w:rFonts w:cs="Arial"/>
                <w:sz w:val="20"/>
              </w:rPr>
              <w:t>Município</w:t>
            </w:r>
            <w:proofErr w:type="spellEnd"/>
            <w:r w:rsidRPr="00781F6E">
              <w:rPr>
                <w:rFonts w:cs="Arial"/>
                <w:sz w:val="20"/>
              </w:rPr>
              <w:t xml:space="preserve">, </w:t>
            </w:r>
            <w:proofErr w:type="spellStart"/>
            <w:r w:rsidRPr="00781F6E">
              <w:rPr>
                <w:rFonts w:cs="Arial"/>
                <w:sz w:val="20"/>
              </w:rPr>
              <w:t>considerando</w:t>
            </w:r>
            <w:proofErr w:type="spellEnd"/>
            <w:r w:rsidRPr="00781F6E">
              <w:rPr>
                <w:rFonts w:cs="Arial"/>
                <w:sz w:val="20"/>
              </w:rPr>
              <w:t xml:space="preserve"> a </w:t>
            </w:r>
            <w:proofErr w:type="spellStart"/>
            <w:r w:rsidRPr="00781F6E">
              <w:rPr>
                <w:rFonts w:cs="Arial"/>
                <w:sz w:val="20"/>
              </w:rPr>
              <w:t>superveniência</w:t>
            </w:r>
            <w:proofErr w:type="spellEnd"/>
            <w:r w:rsidRPr="00781F6E">
              <w:rPr>
                <w:rFonts w:cs="Arial"/>
                <w:sz w:val="20"/>
              </w:rPr>
              <w:t xml:space="preserve"> da </w:t>
            </w:r>
            <w:proofErr w:type="spellStart"/>
            <w:r w:rsidRPr="00781F6E">
              <w:rPr>
                <w:rFonts w:cs="Arial"/>
                <w:sz w:val="20"/>
              </w:rPr>
              <w:t>demanda</w:t>
            </w:r>
            <w:proofErr w:type="spellEnd"/>
            <w:r w:rsidRPr="00781F6E">
              <w:rPr>
                <w:rFonts w:cs="Arial"/>
                <w:sz w:val="20"/>
              </w:rPr>
              <w:t>.</w:t>
            </w:r>
          </w:p>
        </w:tc>
      </w:tr>
      <w:tr w:rsidR="00F92891" w:rsidRPr="00073B7D" w14:paraId="03C3B807" w14:textId="77777777" w:rsidTr="007D29AA">
        <w:trPr>
          <w:cantSplit/>
          <w:trHeight w:val="510"/>
          <w:jc w:val="center"/>
        </w:trPr>
        <w:tc>
          <w:tcPr>
            <w:tcW w:w="2155" w:type="dxa"/>
          </w:tcPr>
          <w:p w14:paraId="3D2C87E8" w14:textId="77777777" w:rsidR="00F92891" w:rsidRPr="00073B7D" w:rsidRDefault="00DA77F3" w:rsidP="00CD7008">
            <w:pPr>
              <w:jc w:val="center"/>
              <w:rPr>
                <w:rFonts w:cs="Arial"/>
              </w:rPr>
            </w:pPr>
            <w:proofErr w:type="spellStart"/>
            <w:r w:rsidRPr="00073B7D">
              <w:rPr>
                <w:rFonts w:cs="Arial"/>
                <w:sz w:val="20"/>
              </w:rPr>
              <w:t>Inciso</w:t>
            </w:r>
            <w:proofErr w:type="spellEnd"/>
            <w:r w:rsidRPr="00073B7D">
              <w:rPr>
                <w:rFonts w:cs="Arial"/>
                <w:sz w:val="20"/>
              </w:rPr>
              <w:t xml:space="preserve"> III</w:t>
            </w:r>
          </w:p>
        </w:tc>
        <w:tc>
          <w:tcPr>
            <w:tcW w:w="2693" w:type="dxa"/>
          </w:tcPr>
          <w:p w14:paraId="7066A5D2" w14:textId="77777777" w:rsidR="00F92891" w:rsidRPr="00073B7D" w:rsidRDefault="00DA77F3" w:rsidP="00CD7008">
            <w:pPr>
              <w:jc w:val="center"/>
              <w:rPr>
                <w:rFonts w:cs="Arial"/>
              </w:rPr>
            </w:pPr>
            <w:proofErr w:type="spellStart"/>
            <w:r w:rsidRPr="00073B7D">
              <w:rPr>
                <w:rFonts w:cs="Arial"/>
                <w:sz w:val="20"/>
              </w:rPr>
              <w:t>Requisitos</w:t>
            </w:r>
            <w:proofErr w:type="spellEnd"/>
            <w:r w:rsidRPr="00073B7D">
              <w:rPr>
                <w:rFonts w:cs="Arial"/>
                <w:sz w:val="20"/>
              </w:rPr>
              <w:t xml:space="preserve"> da </w:t>
            </w:r>
            <w:proofErr w:type="spellStart"/>
            <w:r w:rsidRPr="00073B7D">
              <w:rPr>
                <w:rFonts w:cs="Arial"/>
                <w:sz w:val="20"/>
              </w:rPr>
              <w:t>contratação</w:t>
            </w:r>
            <w:proofErr w:type="spellEnd"/>
          </w:p>
        </w:tc>
        <w:tc>
          <w:tcPr>
            <w:tcW w:w="2124" w:type="dxa"/>
          </w:tcPr>
          <w:p w14:paraId="2CF461A0" w14:textId="77777777" w:rsidR="00F92891" w:rsidRPr="00073B7D" w:rsidRDefault="00DA77F3" w:rsidP="00CD7008">
            <w:pPr>
              <w:jc w:val="center"/>
              <w:rPr>
                <w:rFonts w:cs="Arial"/>
              </w:rPr>
            </w:pPr>
            <w:r w:rsidRPr="00073B7D">
              <w:rPr>
                <w:rFonts w:cs="Arial"/>
                <w:sz w:val="20"/>
              </w:rPr>
              <w:t>Item 5</w:t>
            </w:r>
          </w:p>
        </w:tc>
        <w:tc>
          <w:tcPr>
            <w:tcW w:w="3764" w:type="dxa"/>
          </w:tcPr>
          <w:p w14:paraId="3652062D" w14:textId="668221A3" w:rsidR="00F92891" w:rsidRPr="00131EB8" w:rsidRDefault="00781F6E" w:rsidP="00CD7008">
            <w:pPr>
              <w:jc w:val="center"/>
              <w:rPr>
                <w:rFonts w:cs="Arial"/>
                <w:color w:val="EE0000"/>
              </w:rPr>
            </w:pPr>
            <w:proofErr w:type="spellStart"/>
            <w:r w:rsidRPr="00781F6E">
              <w:rPr>
                <w:rFonts w:cs="Arial"/>
                <w:sz w:val="20"/>
              </w:rPr>
              <w:t>Atendido</w:t>
            </w:r>
            <w:proofErr w:type="spellEnd"/>
          </w:p>
        </w:tc>
      </w:tr>
      <w:tr w:rsidR="00F92891" w:rsidRPr="00073B7D" w14:paraId="10464A21" w14:textId="77777777" w:rsidTr="007D29AA">
        <w:trPr>
          <w:cantSplit/>
          <w:trHeight w:val="688"/>
          <w:jc w:val="center"/>
        </w:trPr>
        <w:tc>
          <w:tcPr>
            <w:tcW w:w="2155" w:type="dxa"/>
          </w:tcPr>
          <w:p w14:paraId="0677A98E" w14:textId="77777777" w:rsidR="00F92891" w:rsidRPr="00073B7D" w:rsidRDefault="00DA77F3" w:rsidP="00CD7008">
            <w:pPr>
              <w:jc w:val="center"/>
              <w:rPr>
                <w:rFonts w:cs="Arial"/>
              </w:rPr>
            </w:pPr>
            <w:proofErr w:type="spellStart"/>
            <w:r w:rsidRPr="00073B7D">
              <w:rPr>
                <w:rFonts w:cs="Arial"/>
                <w:sz w:val="20"/>
              </w:rPr>
              <w:t>Inciso</w:t>
            </w:r>
            <w:proofErr w:type="spellEnd"/>
            <w:r w:rsidRPr="00073B7D">
              <w:rPr>
                <w:rFonts w:cs="Arial"/>
                <w:sz w:val="20"/>
              </w:rPr>
              <w:t xml:space="preserve"> IV</w:t>
            </w:r>
          </w:p>
        </w:tc>
        <w:tc>
          <w:tcPr>
            <w:tcW w:w="2693" w:type="dxa"/>
          </w:tcPr>
          <w:p w14:paraId="37B06B3A" w14:textId="77777777" w:rsidR="00F92891" w:rsidRPr="00073B7D" w:rsidRDefault="00DA77F3" w:rsidP="00CD7008">
            <w:pPr>
              <w:jc w:val="center"/>
              <w:rPr>
                <w:rFonts w:cs="Arial"/>
              </w:rPr>
            </w:pPr>
            <w:proofErr w:type="spellStart"/>
            <w:r w:rsidRPr="00073B7D">
              <w:rPr>
                <w:rFonts w:cs="Arial"/>
                <w:sz w:val="20"/>
              </w:rPr>
              <w:t>Estimativas</w:t>
            </w:r>
            <w:proofErr w:type="spellEnd"/>
            <w:r w:rsidRPr="00073B7D">
              <w:rPr>
                <w:rFonts w:cs="Arial"/>
                <w:sz w:val="20"/>
              </w:rPr>
              <w:t xml:space="preserve"> de </w:t>
            </w:r>
            <w:proofErr w:type="spellStart"/>
            <w:r w:rsidRPr="00073B7D">
              <w:rPr>
                <w:rFonts w:cs="Arial"/>
                <w:sz w:val="20"/>
              </w:rPr>
              <w:t>quantidades</w:t>
            </w:r>
            <w:proofErr w:type="spellEnd"/>
            <w:r w:rsidRPr="00073B7D">
              <w:rPr>
                <w:rFonts w:cs="Arial"/>
                <w:sz w:val="20"/>
              </w:rPr>
              <w:t xml:space="preserve"> e </w:t>
            </w:r>
            <w:proofErr w:type="spellStart"/>
            <w:r w:rsidRPr="00073B7D">
              <w:rPr>
                <w:rFonts w:cs="Arial"/>
                <w:sz w:val="20"/>
              </w:rPr>
              <w:t>memórias</w:t>
            </w:r>
            <w:proofErr w:type="spellEnd"/>
          </w:p>
        </w:tc>
        <w:tc>
          <w:tcPr>
            <w:tcW w:w="2124" w:type="dxa"/>
          </w:tcPr>
          <w:p w14:paraId="060E6438" w14:textId="77777777" w:rsidR="00F92891" w:rsidRPr="00073B7D" w:rsidRDefault="00DA77F3" w:rsidP="00CD7008">
            <w:pPr>
              <w:jc w:val="center"/>
              <w:rPr>
                <w:rFonts w:cs="Arial"/>
              </w:rPr>
            </w:pPr>
            <w:r w:rsidRPr="00073B7D">
              <w:rPr>
                <w:rFonts w:cs="Arial"/>
                <w:sz w:val="20"/>
              </w:rPr>
              <w:t>Item 6</w:t>
            </w:r>
          </w:p>
        </w:tc>
        <w:tc>
          <w:tcPr>
            <w:tcW w:w="3764" w:type="dxa"/>
          </w:tcPr>
          <w:p w14:paraId="71276B24" w14:textId="77777777" w:rsidR="00F92891" w:rsidRPr="00073B7D" w:rsidRDefault="00DA77F3" w:rsidP="00CD7008">
            <w:pPr>
              <w:jc w:val="center"/>
              <w:rPr>
                <w:rFonts w:cs="Arial"/>
              </w:rPr>
            </w:pPr>
            <w:proofErr w:type="spellStart"/>
            <w:r w:rsidRPr="00073B7D">
              <w:rPr>
                <w:rFonts w:cs="Arial"/>
                <w:sz w:val="20"/>
              </w:rPr>
              <w:t>Obrigatório</w:t>
            </w:r>
            <w:proofErr w:type="spellEnd"/>
          </w:p>
        </w:tc>
      </w:tr>
      <w:tr w:rsidR="00F92891" w:rsidRPr="00073B7D" w14:paraId="4F4A259A" w14:textId="77777777" w:rsidTr="007D29AA">
        <w:trPr>
          <w:cantSplit/>
          <w:trHeight w:val="415"/>
          <w:jc w:val="center"/>
        </w:trPr>
        <w:tc>
          <w:tcPr>
            <w:tcW w:w="2155" w:type="dxa"/>
          </w:tcPr>
          <w:p w14:paraId="739685D0" w14:textId="77777777" w:rsidR="00F92891" w:rsidRPr="00073B7D" w:rsidRDefault="00DA77F3" w:rsidP="00CD7008">
            <w:pPr>
              <w:jc w:val="center"/>
              <w:rPr>
                <w:rFonts w:cs="Arial"/>
              </w:rPr>
            </w:pPr>
            <w:proofErr w:type="spellStart"/>
            <w:r w:rsidRPr="00073B7D">
              <w:rPr>
                <w:rFonts w:cs="Arial"/>
                <w:sz w:val="20"/>
              </w:rPr>
              <w:t>Inciso</w:t>
            </w:r>
            <w:proofErr w:type="spellEnd"/>
            <w:r w:rsidRPr="00073B7D">
              <w:rPr>
                <w:rFonts w:cs="Arial"/>
                <w:sz w:val="20"/>
              </w:rPr>
              <w:t xml:space="preserve"> V</w:t>
            </w:r>
          </w:p>
        </w:tc>
        <w:tc>
          <w:tcPr>
            <w:tcW w:w="2693" w:type="dxa"/>
          </w:tcPr>
          <w:p w14:paraId="709874BF" w14:textId="77777777" w:rsidR="00F92891" w:rsidRPr="00073B7D" w:rsidRDefault="00DA77F3" w:rsidP="00CD7008">
            <w:pPr>
              <w:jc w:val="center"/>
              <w:rPr>
                <w:rFonts w:cs="Arial"/>
              </w:rPr>
            </w:pPr>
            <w:proofErr w:type="spellStart"/>
            <w:r w:rsidRPr="00073B7D">
              <w:rPr>
                <w:rFonts w:cs="Arial"/>
                <w:sz w:val="20"/>
              </w:rPr>
              <w:t>Levantamento</w:t>
            </w:r>
            <w:proofErr w:type="spellEnd"/>
            <w:r w:rsidRPr="00073B7D">
              <w:rPr>
                <w:rFonts w:cs="Arial"/>
                <w:sz w:val="20"/>
              </w:rPr>
              <w:t xml:space="preserve"> de mercado</w:t>
            </w:r>
          </w:p>
        </w:tc>
        <w:tc>
          <w:tcPr>
            <w:tcW w:w="2124" w:type="dxa"/>
          </w:tcPr>
          <w:p w14:paraId="23C3AAB7" w14:textId="77777777" w:rsidR="00F92891" w:rsidRPr="00073B7D" w:rsidRDefault="00DA77F3" w:rsidP="00CD7008">
            <w:pPr>
              <w:jc w:val="center"/>
              <w:rPr>
                <w:rFonts w:cs="Arial"/>
              </w:rPr>
            </w:pPr>
            <w:r w:rsidRPr="00073B7D">
              <w:rPr>
                <w:rFonts w:cs="Arial"/>
                <w:sz w:val="20"/>
              </w:rPr>
              <w:t>Item 7</w:t>
            </w:r>
          </w:p>
        </w:tc>
        <w:tc>
          <w:tcPr>
            <w:tcW w:w="3764" w:type="dxa"/>
          </w:tcPr>
          <w:p w14:paraId="2478F48A" w14:textId="2C3CFDD6" w:rsidR="00F92891" w:rsidRPr="00073B7D" w:rsidRDefault="00781F6E" w:rsidP="00CD7008">
            <w:pPr>
              <w:jc w:val="center"/>
              <w:rPr>
                <w:rFonts w:cs="Arial"/>
              </w:rPr>
            </w:pPr>
            <w:proofErr w:type="spellStart"/>
            <w:r w:rsidRPr="00781F6E">
              <w:rPr>
                <w:rFonts w:cs="Arial"/>
                <w:sz w:val="20"/>
              </w:rPr>
              <w:t>Atendido</w:t>
            </w:r>
            <w:proofErr w:type="spellEnd"/>
          </w:p>
        </w:tc>
      </w:tr>
      <w:tr w:rsidR="00F92891" w:rsidRPr="00073B7D" w14:paraId="4F9B4F7A" w14:textId="77777777" w:rsidTr="007D29AA">
        <w:trPr>
          <w:cantSplit/>
          <w:jc w:val="center"/>
        </w:trPr>
        <w:tc>
          <w:tcPr>
            <w:tcW w:w="2155" w:type="dxa"/>
          </w:tcPr>
          <w:p w14:paraId="6A916C1F" w14:textId="77777777" w:rsidR="00F92891" w:rsidRPr="00073B7D" w:rsidRDefault="00DA77F3" w:rsidP="00CD7008">
            <w:pPr>
              <w:jc w:val="center"/>
              <w:rPr>
                <w:rFonts w:cs="Arial"/>
              </w:rPr>
            </w:pPr>
            <w:proofErr w:type="spellStart"/>
            <w:r w:rsidRPr="00073B7D">
              <w:rPr>
                <w:rFonts w:cs="Arial"/>
                <w:sz w:val="20"/>
              </w:rPr>
              <w:t>Inciso</w:t>
            </w:r>
            <w:proofErr w:type="spellEnd"/>
            <w:r w:rsidRPr="00073B7D">
              <w:rPr>
                <w:rFonts w:cs="Arial"/>
                <w:sz w:val="20"/>
              </w:rPr>
              <w:t xml:space="preserve"> VI</w:t>
            </w:r>
          </w:p>
        </w:tc>
        <w:tc>
          <w:tcPr>
            <w:tcW w:w="2693" w:type="dxa"/>
          </w:tcPr>
          <w:p w14:paraId="67EDBFAB" w14:textId="77777777" w:rsidR="00F92891" w:rsidRPr="00073B7D" w:rsidRDefault="00DA77F3" w:rsidP="00CD7008">
            <w:pPr>
              <w:jc w:val="center"/>
              <w:rPr>
                <w:rFonts w:cs="Arial"/>
              </w:rPr>
            </w:pPr>
            <w:r w:rsidRPr="00073B7D">
              <w:rPr>
                <w:rFonts w:cs="Arial"/>
                <w:sz w:val="20"/>
              </w:rPr>
              <w:t>Estimativa de valor</w:t>
            </w:r>
          </w:p>
        </w:tc>
        <w:tc>
          <w:tcPr>
            <w:tcW w:w="2124" w:type="dxa"/>
          </w:tcPr>
          <w:p w14:paraId="26DEFE3B" w14:textId="77777777" w:rsidR="00F92891" w:rsidRPr="00073B7D" w:rsidRDefault="00DA77F3" w:rsidP="00CD7008">
            <w:pPr>
              <w:jc w:val="center"/>
              <w:rPr>
                <w:rFonts w:cs="Arial"/>
              </w:rPr>
            </w:pPr>
            <w:r w:rsidRPr="00073B7D">
              <w:rPr>
                <w:rFonts w:cs="Arial"/>
                <w:sz w:val="20"/>
              </w:rPr>
              <w:t>Item 10</w:t>
            </w:r>
          </w:p>
        </w:tc>
        <w:tc>
          <w:tcPr>
            <w:tcW w:w="3764" w:type="dxa"/>
          </w:tcPr>
          <w:p w14:paraId="53CBE19E" w14:textId="77777777" w:rsidR="00F92891" w:rsidRPr="00073B7D" w:rsidRDefault="00DA77F3" w:rsidP="00CD7008">
            <w:pPr>
              <w:jc w:val="center"/>
              <w:rPr>
                <w:rFonts w:cs="Arial"/>
              </w:rPr>
            </w:pPr>
            <w:proofErr w:type="spellStart"/>
            <w:r w:rsidRPr="00073B7D">
              <w:rPr>
                <w:rFonts w:cs="Arial"/>
                <w:sz w:val="20"/>
              </w:rPr>
              <w:t>Obrigatório</w:t>
            </w:r>
            <w:proofErr w:type="spellEnd"/>
          </w:p>
        </w:tc>
      </w:tr>
      <w:tr w:rsidR="00F92891" w:rsidRPr="00073B7D" w14:paraId="60982171" w14:textId="77777777" w:rsidTr="00592B60">
        <w:trPr>
          <w:cantSplit/>
          <w:trHeight w:val="2950"/>
          <w:jc w:val="center"/>
        </w:trPr>
        <w:tc>
          <w:tcPr>
            <w:tcW w:w="2155" w:type="dxa"/>
          </w:tcPr>
          <w:p w14:paraId="1444D670" w14:textId="77777777" w:rsidR="00F92891" w:rsidRPr="00073B7D" w:rsidRDefault="00DA77F3" w:rsidP="00CD7008">
            <w:pPr>
              <w:jc w:val="center"/>
              <w:rPr>
                <w:rFonts w:cs="Arial"/>
              </w:rPr>
            </w:pPr>
            <w:proofErr w:type="spellStart"/>
            <w:r w:rsidRPr="00073B7D">
              <w:rPr>
                <w:rFonts w:cs="Arial"/>
                <w:sz w:val="20"/>
              </w:rPr>
              <w:t>Inciso</w:t>
            </w:r>
            <w:proofErr w:type="spellEnd"/>
            <w:r w:rsidRPr="00073B7D">
              <w:rPr>
                <w:rFonts w:cs="Arial"/>
                <w:sz w:val="20"/>
              </w:rPr>
              <w:t xml:space="preserve"> VII</w:t>
            </w:r>
          </w:p>
        </w:tc>
        <w:tc>
          <w:tcPr>
            <w:tcW w:w="2693" w:type="dxa"/>
          </w:tcPr>
          <w:p w14:paraId="2FE3355E" w14:textId="77777777" w:rsidR="00F92891" w:rsidRPr="00073B7D" w:rsidRDefault="00DA77F3" w:rsidP="00CD7008">
            <w:pPr>
              <w:jc w:val="center"/>
              <w:rPr>
                <w:rFonts w:cs="Arial"/>
              </w:rPr>
            </w:pPr>
            <w:r w:rsidRPr="00073B7D">
              <w:rPr>
                <w:rFonts w:cs="Arial"/>
                <w:sz w:val="20"/>
              </w:rPr>
              <w:t>Descrição da solução como um todo</w:t>
            </w:r>
          </w:p>
        </w:tc>
        <w:tc>
          <w:tcPr>
            <w:tcW w:w="2124" w:type="dxa"/>
          </w:tcPr>
          <w:p w14:paraId="3A833735" w14:textId="77777777" w:rsidR="00F92891" w:rsidRPr="00073B7D" w:rsidRDefault="00DA77F3" w:rsidP="00CD7008">
            <w:pPr>
              <w:jc w:val="center"/>
              <w:rPr>
                <w:rFonts w:cs="Arial"/>
              </w:rPr>
            </w:pPr>
            <w:r w:rsidRPr="00073B7D">
              <w:rPr>
                <w:rFonts w:cs="Arial"/>
                <w:sz w:val="20"/>
              </w:rPr>
              <w:t>Item 8</w:t>
            </w:r>
          </w:p>
        </w:tc>
        <w:tc>
          <w:tcPr>
            <w:tcW w:w="3764" w:type="dxa"/>
          </w:tcPr>
          <w:p w14:paraId="56E9C0D9" w14:textId="36F9F963" w:rsidR="00F92891" w:rsidRPr="00073B7D" w:rsidRDefault="0055106B" w:rsidP="00CD7008">
            <w:pPr>
              <w:jc w:val="center"/>
              <w:rPr>
                <w:rFonts w:cs="Arial"/>
              </w:rPr>
            </w:pPr>
            <w:r w:rsidRPr="00EB02EF">
              <w:rPr>
                <w:rFonts w:cs="Arial"/>
                <w:sz w:val="20"/>
              </w:rPr>
              <w:t xml:space="preserve">O </w:t>
            </w:r>
            <w:proofErr w:type="spellStart"/>
            <w:r w:rsidRPr="00EB02EF">
              <w:rPr>
                <w:rFonts w:cs="Arial"/>
                <w:sz w:val="20"/>
              </w:rPr>
              <w:t>modelo</w:t>
            </w:r>
            <w:proofErr w:type="spellEnd"/>
            <w:r w:rsidRPr="00EB02EF">
              <w:rPr>
                <w:rFonts w:cs="Arial"/>
                <w:sz w:val="20"/>
              </w:rPr>
              <w:t xml:space="preserve"> </w:t>
            </w:r>
            <w:proofErr w:type="spellStart"/>
            <w:r w:rsidRPr="00EB02EF">
              <w:rPr>
                <w:rFonts w:cs="Arial"/>
                <w:sz w:val="20"/>
              </w:rPr>
              <w:t>escolhido</w:t>
            </w:r>
            <w:proofErr w:type="spellEnd"/>
            <w:r w:rsidRPr="00EB02EF">
              <w:rPr>
                <w:rFonts w:cs="Arial"/>
                <w:sz w:val="20"/>
              </w:rPr>
              <w:t xml:space="preserve"> </w:t>
            </w:r>
            <w:proofErr w:type="spellStart"/>
            <w:r w:rsidRPr="00EB02EF">
              <w:rPr>
                <w:rFonts w:cs="Arial"/>
                <w:sz w:val="20"/>
              </w:rPr>
              <w:t>compreende</w:t>
            </w:r>
            <w:proofErr w:type="spellEnd"/>
            <w:r w:rsidRPr="00EB02EF">
              <w:rPr>
                <w:rFonts w:cs="Arial"/>
                <w:sz w:val="20"/>
              </w:rPr>
              <w:t xml:space="preserve"> a </w:t>
            </w:r>
            <w:proofErr w:type="spellStart"/>
            <w:r w:rsidRPr="00EB02EF">
              <w:rPr>
                <w:rFonts w:cs="Arial"/>
                <w:sz w:val="20"/>
              </w:rPr>
              <w:t>contratação</w:t>
            </w:r>
            <w:proofErr w:type="spellEnd"/>
            <w:r w:rsidRPr="00EB02EF">
              <w:rPr>
                <w:rFonts w:cs="Arial"/>
                <w:sz w:val="20"/>
              </w:rPr>
              <w:t xml:space="preserve"> de </w:t>
            </w:r>
            <w:proofErr w:type="spellStart"/>
            <w:r w:rsidRPr="00EB02EF">
              <w:rPr>
                <w:rFonts w:cs="Arial"/>
                <w:sz w:val="20"/>
              </w:rPr>
              <w:t>empresa</w:t>
            </w:r>
            <w:proofErr w:type="spellEnd"/>
            <w:r w:rsidRPr="00EB02EF">
              <w:rPr>
                <w:rFonts w:cs="Arial"/>
                <w:sz w:val="20"/>
              </w:rPr>
              <w:t xml:space="preserve"> </w:t>
            </w:r>
            <w:proofErr w:type="spellStart"/>
            <w:r w:rsidRPr="00EB02EF">
              <w:rPr>
                <w:rFonts w:cs="Arial"/>
                <w:sz w:val="20"/>
              </w:rPr>
              <w:t>especializada</w:t>
            </w:r>
            <w:proofErr w:type="spellEnd"/>
            <w:r w:rsidRPr="00EB02EF">
              <w:rPr>
                <w:rFonts w:cs="Arial"/>
                <w:sz w:val="20"/>
              </w:rPr>
              <w:t xml:space="preserve"> </w:t>
            </w:r>
            <w:proofErr w:type="spellStart"/>
            <w:r w:rsidRPr="00EB02EF">
              <w:rPr>
                <w:rFonts w:cs="Arial"/>
                <w:sz w:val="20"/>
              </w:rPr>
              <w:t>em</w:t>
            </w:r>
            <w:proofErr w:type="spellEnd"/>
            <w:r w:rsidRPr="00EB02EF">
              <w:rPr>
                <w:rFonts w:cs="Arial"/>
                <w:sz w:val="20"/>
              </w:rPr>
              <w:t xml:space="preserve"> </w:t>
            </w:r>
            <w:proofErr w:type="spellStart"/>
            <w:r w:rsidRPr="00EB02EF">
              <w:rPr>
                <w:rFonts w:cs="Arial"/>
                <w:sz w:val="20"/>
              </w:rPr>
              <w:t>engenharia</w:t>
            </w:r>
            <w:proofErr w:type="spellEnd"/>
            <w:r w:rsidRPr="00EB02EF">
              <w:rPr>
                <w:rFonts w:cs="Arial"/>
                <w:sz w:val="20"/>
              </w:rPr>
              <w:t xml:space="preserve"> </w:t>
            </w:r>
            <w:proofErr w:type="spellStart"/>
            <w:r w:rsidRPr="00EB02EF">
              <w:rPr>
                <w:rFonts w:cs="Arial"/>
                <w:sz w:val="20"/>
              </w:rPr>
              <w:t>responsável</w:t>
            </w:r>
            <w:proofErr w:type="spellEnd"/>
            <w:r w:rsidRPr="00EB02EF">
              <w:rPr>
                <w:rFonts w:cs="Arial"/>
                <w:sz w:val="20"/>
              </w:rPr>
              <w:t xml:space="preserve"> pela </w:t>
            </w:r>
            <w:proofErr w:type="spellStart"/>
            <w:r w:rsidRPr="00EB02EF">
              <w:rPr>
                <w:rFonts w:cs="Arial"/>
                <w:sz w:val="20"/>
              </w:rPr>
              <w:t>execução</w:t>
            </w:r>
            <w:proofErr w:type="spellEnd"/>
            <w:r w:rsidRPr="00EB02EF">
              <w:rPr>
                <w:rFonts w:cs="Arial"/>
                <w:sz w:val="20"/>
              </w:rPr>
              <w:t xml:space="preserve"> integral do </w:t>
            </w:r>
            <w:proofErr w:type="spellStart"/>
            <w:r w:rsidRPr="00EB02EF">
              <w:rPr>
                <w:rFonts w:cs="Arial"/>
                <w:sz w:val="20"/>
              </w:rPr>
              <w:t>objeto</w:t>
            </w:r>
            <w:proofErr w:type="spellEnd"/>
            <w:r w:rsidRPr="00EB02EF">
              <w:rPr>
                <w:rFonts w:cs="Arial"/>
                <w:sz w:val="20"/>
              </w:rPr>
              <w:t xml:space="preserve">, </w:t>
            </w:r>
            <w:proofErr w:type="spellStart"/>
            <w:r w:rsidRPr="00EB02EF">
              <w:rPr>
                <w:rFonts w:cs="Arial"/>
                <w:sz w:val="20"/>
              </w:rPr>
              <w:t>incluindo</w:t>
            </w:r>
            <w:proofErr w:type="spellEnd"/>
            <w:r w:rsidRPr="00EB02EF">
              <w:rPr>
                <w:rFonts w:cs="Arial"/>
                <w:sz w:val="20"/>
              </w:rPr>
              <w:t xml:space="preserve"> </w:t>
            </w:r>
            <w:proofErr w:type="spellStart"/>
            <w:r w:rsidRPr="00EB02EF">
              <w:rPr>
                <w:rFonts w:cs="Arial"/>
                <w:sz w:val="20"/>
              </w:rPr>
              <w:t>fornecimento</w:t>
            </w:r>
            <w:proofErr w:type="spellEnd"/>
            <w:r w:rsidRPr="00EB02EF">
              <w:rPr>
                <w:rFonts w:cs="Arial"/>
                <w:sz w:val="20"/>
              </w:rPr>
              <w:t xml:space="preserve"> de </w:t>
            </w:r>
            <w:proofErr w:type="spellStart"/>
            <w:r w:rsidRPr="00EB02EF">
              <w:rPr>
                <w:rFonts w:cs="Arial"/>
                <w:sz w:val="20"/>
              </w:rPr>
              <w:t>mão</w:t>
            </w:r>
            <w:proofErr w:type="spellEnd"/>
            <w:r w:rsidRPr="00EB02EF">
              <w:rPr>
                <w:rFonts w:cs="Arial"/>
                <w:sz w:val="20"/>
              </w:rPr>
              <w:t xml:space="preserve"> de</w:t>
            </w:r>
            <w:r>
              <w:rPr>
                <w:rFonts w:cs="Arial"/>
                <w:sz w:val="20"/>
              </w:rPr>
              <w:t xml:space="preserve"> </w:t>
            </w:r>
            <w:proofErr w:type="spellStart"/>
            <w:r w:rsidRPr="00EB02EF">
              <w:rPr>
                <w:rFonts w:cs="Arial"/>
                <w:sz w:val="20"/>
              </w:rPr>
              <w:t>obra</w:t>
            </w:r>
            <w:proofErr w:type="spellEnd"/>
            <w:r w:rsidRPr="00EB02EF">
              <w:rPr>
                <w:rFonts w:cs="Arial"/>
                <w:sz w:val="20"/>
              </w:rPr>
              <w:t xml:space="preserve">, </w:t>
            </w:r>
            <w:proofErr w:type="spellStart"/>
            <w:r w:rsidRPr="00EB02EF">
              <w:rPr>
                <w:rFonts w:cs="Arial"/>
                <w:sz w:val="20"/>
              </w:rPr>
              <w:t>materiais</w:t>
            </w:r>
            <w:proofErr w:type="spellEnd"/>
            <w:r w:rsidRPr="00EB02EF">
              <w:rPr>
                <w:rFonts w:cs="Arial"/>
                <w:sz w:val="20"/>
              </w:rPr>
              <w:t xml:space="preserve">, </w:t>
            </w:r>
            <w:proofErr w:type="spellStart"/>
            <w:r w:rsidRPr="00EB02EF">
              <w:rPr>
                <w:rFonts w:cs="Arial"/>
                <w:sz w:val="20"/>
              </w:rPr>
              <w:t>equipamentos</w:t>
            </w:r>
            <w:proofErr w:type="spellEnd"/>
            <w:r w:rsidRPr="00EB02EF">
              <w:rPr>
                <w:rFonts w:cs="Arial"/>
                <w:sz w:val="20"/>
              </w:rPr>
              <w:t xml:space="preserve">, ferramentas, </w:t>
            </w:r>
            <w:proofErr w:type="spellStart"/>
            <w:r w:rsidRPr="00EB02EF">
              <w:rPr>
                <w:rFonts w:cs="Arial"/>
                <w:sz w:val="20"/>
              </w:rPr>
              <w:t>transporte</w:t>
            </w:r>
            <w:proofErr w:type="spellEnd"/>
            <w:r w:rsidRPr="00EB02EF">
              <w:rPr>
                <w:rFonts w:cs="Arial"/>
                <w:sz w:val="20"/>
              </w:rPr>
              <w:t xml:space="preserve">, </w:t>
            </w:r>
            <w:proofErr w:type="spellStart"/>
            <w:r w:rsidRPr="00EB02EF">
              <w:rPr>
                <w:rFonts w:cs="Arial"/>
                <w:sz w:val="20"/>
              </w:rPr>
              <w:t>administração</w:t>
            </w:r>
            <w:proofErr w:type="spellEnd"/>
            <w:r w:rsidRPr="00EB02EF">
              <w:rPr>
                <w:rFonts w:cs="Arial"/>
                <w:sz w:val="20"/>
              </w:rPr>
              <w:t xml:space="preserve"> da </w:t>
            </w:r>
            <w:proofErr w:type="spellStart"/>
            <w:r w:rsidRPr="00EB02EF">
              <w:rPr>
                <w:rFonts w:cs="Arial"/>
                <w:sz w:val="20"/>
              </w:rPr>
              <w:t>obra</w:t>
            </w:r>
            <w:proofErr w:type="spellEnd"/>
            <w:r w:rsidRPr="00EB02EF">
              <w:rPr>
                <w:rFonts w:cs="Arial"/>
                <w:sz w:val="20"/>
              </w:rPr>
              <w:t xml:space="preserve"> e </w:t>
            </w:r>
            <w:proofErr w:type="spellStart"/>
            <w:r w:rsidRPr="00EB02EF">
              <w:rPr>
                <w:rFonts w:cs="Arial"/>
                <w:sz w:val="20"/>
              </w:rPr>
              <w:t>demais</w:t>
            </w:r>
            <w:proofErr w:type="spellEnd"/>
            <w:r w:rsidRPr="00EB02EF">
              <w:rPr>
                <w:rFonts w:cs="Arial"/>
                <w:sz w:val="20"/>
              </w:rPr>
              <w:t xml:space="preserve"> </w:t>
            </w:r>
            <w:proofErr w:type="spellStart"/>
            <w:r w:rsidRPr="00EB02EF">
              <w:rPr>
                <w:rFonts w:cs="Arial"/>
                <w:sz w:val="20"/>
              </w:rPr>
              <w:t>insumos</w:t>
            </w:r>
            <w:proofErr w:type="spellEnd"/>
            <w:r w:rsidRPr="00EB02EF">
              <w:rPr>
                <w:rFonts w:cs="Arial"/>
                <w:sz w:val="20"/>
              </w:rPr>
              <w:t xml:space="preserve"> </w:t>
            </w:r>
            <w:proofErr w:type="spellStart"/>
            <w:r w:rsidRPr="00EB02EF">
              <w:rPr>
                <w:rFonts w:cs="Arial"/>
                <w:sz w:val="20"/>
              </w:rPr>
              <w:t>necessários</w:t>
            </w:r>
            <w:proofErr w:type="spellEnd"/>
            <w:r w:rsidRPr="00EB02EF">
              <w:rPr>
                <w:rFonts w:cs="Arial"/>
                <w:sz w:val="20"/>
              </w:rPr>
              <w:t xml:space="preserve"> à </w:t>
            </w:r>
            <w:proofErr w:type="spellStart"/>
            <w:r w:rsidRPr="00EB02EF">
              <w:rPr>
                <w:rFonts w:cs="Arial"/>
                <w:sz w:val="20"/>
              </w:rPr>
              <w:t>completa</w:t>
            </w:r>
            <w:proofErr w:type="spellEnd"/>
            <w:r w:rsidRPr="00EB02EF">
              <w:rPr>
                <w:rFonts w:cs="Arial"/>
                <w:sz w:val="20"/>
              </w:rPr>
              <w:t xml:space="preserve"> </w:t>
            </w:r>
            <w:proofErr w:type="spellStart"/>
            <w:r w:rsidRPr="00EB02EF">
              <w:rPr>
                <w:rFonts w:cs="Arial"/>
                <w:sz w:val="20"/>
              </w:rPr>
              <w:t>execução</w:t>
            </w:r>
            <w:proofErr w:type="spellEnd"/>
            <w:r w:rsidRPr="00EB02EF">
              <w:rPr>
                <w:rFonts w:cs="Arial"/>
                <w:sz w:val="20"/>
              </w:rPr>
              <w:t xml:space="preserve"> dos </w:t>
            </w:r>
            <w:proofErr w:type="spellStart"/>
            <w:r w:rsidRPr="00EB02EF">
              <w:rPr>
                <w:rFonts w:cs="Arial"/>
                <w:sz w:val="20"/>
              </w:rPr>
              <w:t>serviços</w:t>
            </w:r>
            <w:proofErr w:type="spellEnd"/>
            <w:r w:rsidRPr="00EB02EF">
              <w:rPr>
                <w:rFonts w:cs="Arial"/>
                <w:sz w:val="20"/>
              </w:rPr>
              <w:t xml:space="preserve"> </w:t>
            </w:r>
            <w:proofErr w:type="spellStart"/>
            <w:r w:rsidRPr="00EB02EF">
              <w:rPr>
                <w:rFonts w:cs="Arial"/>
                <w:sz w:val="20"/>
              </w:rPr>
              <w:t>previstos</w:t>
            </w:r>
            <w:proofErr w:type="spellEnd"/>
            <w:r w:rsidRPr="00EB02EF">
              <w:rPr>
                <w:rFonts w:cs="Arial"/>
                <w:sz w:val="20"/>
              </w:rPr>
              <w:t xml:space="preserve"> </w:t>
            </w:r>
            <w:proofErr w:type="spellStart"/>
            <w:r w:rsidRPr="00EB02EF">
              <w:rPr>
                <w:rFonts w:cs="Arial"/>
                <w:sz w:val="20"/>
              </w:rPr>
              <w:t>nos</w:t>
            </w:r>
            <w:proofErr w:type="spellEnd"/>
            <w:r w:rsidRPr="00EB02EF">
              <w:rPr>
                <w:rFonts w:cs="Arial"/>
                <w:sz w:val="20"/>
              </w:rPr>
              <w:t xml:space="preserve"> </w:t>
            </w:r>
            <w:proofErr w:type="spellStart"/>
            <w:r w:rsidRPr="00EB02EF">
              <w:rPr>
                <w:rFonts w:cs="Arial"/>
                <w:sz w:val="20"/>
              </w:rPr>
              <w:t>projetos</w:t>
            </w:r>
            <w:proofErr w:type="spellEnd"/>
            <w:r w:rsidRPr="00EB02EF">
              <w:rPr>
                <w:rFonts w:cs="Arial"/>
                <w:sz w:val="20"/>
              </w:rPr>
              <w:t xml:space="preserve">, </w:t>
            </w:r>
            <w:proofErr w:type="spellStart"/>
            <w:r w:rsidRPr="00EB02EF">
              <w:rPr>
                <w:rFonts w:cs="Arial"/>
                <w:sz w:val="20"/>
              </w:rPr>
              <w:t>memoriais</w:t>
            </w:r>
            <w:proofErr w:type="spellEnd"/>
            <w:r w:rsidRPr="00EB02EF">
              <w:rPr>
                <w:rFonts w:cs="Arial"/>
                <w:sz w:val="20"/>
              </w:rPr>
              <w:t xml:space="preserve"> </w:t>
            </w:r>
            <w:proofErr w:type="spellStart"/>
            <w:r w:rsidRPr="00EB02EF">
              <w:rPr>
                <w:rFonts w:cs="Arial"/>
                <w:sz w:val="20"/>
              </w:rPr>
              <w:t>descritivos</w:t>
            </w:r>
            <w:proofErr w:type="spellEnd"/>
            <w:r w:rsidRPr="00EB02EF">
              <w:rPr>
                <w:rFonts w:cs="Arial"/>
                <w:sz w:val="20"/>
              </w:rPr>
              <w:t xml:space="preserve">, </w:t>
            </w:r>
            <w:proofErr w:type="spellStart"/>
            <w:r w:rsidRPr="00EB02EF">
              <w:rPr>
                <w:rFonts w:cs="Arial"/>
                <w:sz w:val="20"/>
              </w:rPr>
              <w:t>planilhas</w:t>
            </w:r>
            <w:proofErr w:type="spellEnd"/>
            <w:r w:rsidRPr="00EB02EF">
              <w:rPr>
                <w:rFonts w:cs="Arial"/>
                <w:sz w:val="20"/>
              </w:rPr>
              <w:t xml:space="preserve"> </w:t>
            </w:r>
            <w:proofErr w:type="spellStart"/>
            <w:r w:rsidRPr="00EB02EF">
              <w:rPr>
                <w:rFonts w:cs="Arial"/>
                <w:sz w:val="20"/>
              </w:rPr>
              <w:t>orçamentárias</w:t>
            </w:r>
            <w:proofErr w:type="spellEnd"/>
            <w:r w:rsidRPr="00EB02EF">
              <w:rPr>
                <w:rFonts w:cs="Arial"/>
                <w:sz w:val="20"/>
              </w:rPr>
              <w:t xml:space="preserve"> e </w:t>
            </w:r>
            <w:proofErr w:type="spellStart"/>
            <w:r w:rsidRPr="00EB02EF">
              <w:rPr>
                <w:rFonts w:cs="Arial"/>
                <w:sz w:val="20"/>
              </w:rPr>
              <w:t>demais</w:t>
            </w:r>
            <w:proofErr w:type="spellEnd"/>
            <w:r w:rsidRPr="00EB02EF">
              <w:rPr>
                <w:rFonts w:cs="Arial"/>
                <w:sz w:val="20"/>
              </w:rPr>
              <w:t xml:space="preserve"> </w:t>
            </w:r>
            <w:proofErr w:type="spellStart"/>
            <w:r w:rsidRPr="00EB02EF">
              <w:rPr>
                <w:rFonts w:cs="Arial"/>
                <w:sz w:val="20"/>
              </w:rPr>
              <w:t>peças</w:t>
            </w:r>
            <w:proofErr w:type="spellEnd"/>
            <w:r w:rsidRPr="00EB02EF">
              <w:rPr>
                <w:rFonts w:cs="Arial"/>
                <w:sz w:val="20"/>
              </w:rPr>
              <w:t xml:space="preserve"> </w:t>
            </w:r>
            <w:proofErr w:type="spellStart"/>
            <w:r w:rsidRPr="00EB02EF">
              <w:rPr>
                <w:rFonts w:cs="Arial"/>
                <w:sz w:val="20"/>
              </w:rPr>
              <w:t>técnicas</w:t>
            </w:r>
            <w:proofErr w:type="spellEnd"/>
            <w:r w:rsidRPr="00EB02EF">
              <w:rPr>
                <w:rFonts w:cs="Arial"/>
                <w:sz w:val="20"/>
              </w:rPr>
              <w:t xml:space="preserve"> </w:t>
            </w:r>
            <w:proofErr w:type="spellStart"/>
            <w:r w:rsidRPr="00EB02EF">
              <w:rPr>
                <w:rFonts w:cs="Arial"/>
                <w:sz w:val="20"/>
              </w:rPr>
              <w:t>anexas</w:t>
            </w:r>
            <w:proofErr w:type="spellEnd"/>
            <w:r w:rsidRPr="00EB02EF">
              <w:rPr>
                <w:rFonts w:cs="Arial"/>
                <w:sz w:val="20"/>
              </w:rPr>
              <w:t>.</w:t>
            </w:r>
          </w:p>
        </w:tc>
      </w:tr>
      <w:tr w:rsidR="00F92891" w:rsidRPr="00073B7D" w14:paraId="7C6655C6" w14:textId="77777777" w:rsidTr="007D29AA">
        <w:trPr>
          <w:cantSplit/>
          <w:jc w:val="center"/>
        </w:trPr>
        <w:tc>
          <w:tcPr>
            <w:tcW w:w="2155" w:type="dxa"/>
          </w:tcPr>
          <w:p w14:paraId="4747D95F" w14:textId="77777777" w:rsidR="00F92891" w:rsidRPr="00073B7D" w:rsidRDefault="00DA77F3" w:rsidP="00CD7008">
            <w:pPr>
              <w:jc w:val="center"/>
              <w:rPr>
                <w:rFonts w:cs="Arial"/>
              </w:rPr>
            </w:pPr>
            <w:proofErr w:type="spellStart"/>
            <w:r w:rsidRPr="00073B7D">
              <w:rPr>
                <w:rFonts w:cs="Arial"/>
                <w:sz w:val="20"/>
              </w:rPr>
              <w:t>Inciso</w:t>
            </w:r>
            <w:proofErr w:type="spellEnd"/>
            <w:r w:rsidRPr="00073B7D">
              <w:rPr>
                <w:rFonts w:cs="Arial"/>
                <w:sz w:val="20"/>
              </w:rPr>
              <w:t xml:space="preserve"> VIII</w:t>
            </w:r>
          </w:p>
        </w:tc>
        <w:tc>
          <w:tcPr>
            <w:tcW w:w="2693" w:type="dxa"/>
          </w:tcPr>
          <w:p w14:paraId="2A6AEBE0" w14:textId="77777777" w:rsidR="00F92891" w:rsidRPr="00073B7D" w:rsidRDefault="00DA77F3" w:rsidP="00CD7008">
            <w:pPr>
              <w:jc w:val="center"/>
              <w:rPr>
                <w:rFonts w:cs="Arial"/>
              </w:rPr>
            </w:pPr>
            <w:r w:rsidRPr="00073B7D">
              <w:rPr>
                <w:rFonts w:cs="Arial"/>
                <w:sz w:val="20"/>
              </w:rPr>
              <w:t>Parcelamento ou não</w:t>
            </w:r>
          </w:p>
        </w:tc>
        <w:tc>
          <w:tcPr>
            <w:tcW w:w="2124" w:type="dxa"/>
          </w:tcPr>
          <w:p w14:paraId="62E7CC76" w14:textId="77777777" w:rsidR="00F92891" w:rsidRPr="00073B7D" w:rsidRDefault="00DA77F3" w:rsidP="00CD7008">
            <w:pPr>
              <w:jc w:val="center"/>
              <w:rPr>
                <w:rFonts w:cs="Arial"/>
              </w:rPr>
            </w:pPr>
            <w:r w:rsidRPr="00073B7D">
              <w:rPr>
                <w:rFonts w:cs="Arial"/>
                <w:sz w:val="20"/>
              </w:rPr>
              <w:t>Item 9</w:t>
            </w:r>
          </w:p>
        </w:tc>
        <w:tc>
          <w:tcPr>
            <w:tcW w:w="3764" w:type="dxa"/>
          </w:tcPr>
          <w:p w14:paraId="719BADC5" w14:textId="77777777" w:rsidR="00F92891" w:rsidRPr="00073B7D" w:rsidRDefault="00DA77F3" w:rsidP="00CD7008">
            <w:pPr>
              <w:jc w:val="center"/>
              <w:rPr>
                <w:rFonts w:cs="Arial"/>
              </w:rPr>
            </w:pPr>
            <w:r w:rsidRPr="00073B7D">
              <w:rPr>
                <w:rFonts w:cs="Arial"/>
                <w:sz w:val="20"/>
              </w:rPr>
              <w:t>Obrigatório</w:t>
            </w:r>
          </w:p>
        </w:tc>
      </w:tr>
      <w:tr w:rsidR="00F92891" w:rsidRPr="00073B7D" w14:paraId="2CE77205" w14:textId="77777777" w:rsidTr="007D29AA">
        <w:trPr>
          <w:cantSplit/>
          <w:jc w:val="center"/>
        </w:trPr>
        <w:tc>
          <w:tcPr>
            <w:tcW w:w="2155" w:type="dxa"/>
          </w:tcPr>
          <w:p w14:paraId="7CF58CD4" w14:textId="77777777" w:rsidR="00F92891" w:rsidRPr="00073B7D" w:rsidRDefault="00DA77F3" w:rsidP="00CD7008">
            <w:pPr>
              <w:jc w:val="center"/>
              <w:rPr>
                <w:rFonts w:cs="Arial"/>
              </w:rPr>
            </w:pPr>
            <w:r w:rsidRPr="00073B7D">
              <w:rPr>
                <w:rFonts w:cs="Arial"/>
                <w:sz w:val="20"/>
              </w:rPr>
              <w:t>Inciso IX</w:t>
            </w:r>
          </w:p>
        </w:tc>
        <w:tc>
          <w:tcPr>
            <w:tcW w:w="2693" w:type="dxa"/>
          </w:tcPr>
          <w:p w14:paraId="7328A39D" w14:textId="77777777" w:rsidR="00F92891" w:rsidRPr="00073B7D" w:rsidRDefault="00DA77F3" w:rsidP="00CD7008">
            <w:pPr>
              <w:jc w:val="center"/>
              <w:rPr>
                <w:rFonts w:cs="Arial"/>
              </w:rPr>
            </w:pPr>
            <w:r w:rsidRPr="00073B7D">
              <w:rPr>
                <w:rFonts w:cs="Arial"/>
                <w:sz w:val="20"/>
              </w:rPr>
              <w:t>Resultados pretendidos</w:t>
            </w:r>
          </w:p>
        </w:tc>
        <w:tc>
          <w:tcPr>
            <w:tcW w:w="2124" w:type="dxa"/>
          </w:tcPr>
          <w:p w14:paraId="7919AEF3" w14:textId="0CEAF09E" w:rsidR="00F92891" w:rsidRPr="00073B7D" w:rsidRDefault="00DA77F3" w:rsidP="00CD7008">
            <w:pPr>
              <w:jc w:val="center"/>
              <w:rPr>
                <w:rFonts w:cs="Arial"/>
              </w:rPr>
            </w:pPr>
            <w:r w:rsidRPr="00073B7D">
              <w:rPr>
                <w:rFonts w:cs="Arial"/>
                <w:sz w:val="20"/>
              </w:rPr>
              <w:t>Item 1</w:t>
            </w:r>
            <w:r w:rsidR="00781F6E">
              <w:rPr>
                <w:rFonts w:cs="Arial"/>
                <w:sz w:val="20"/>
              </w:rPr>
              <w:t>2</w:t>
            </w:r>
          </w:p>
        </w:tc>
        <w:tc>
          <w:tcPr>
            <w:tcW w:w="3764" w:type="dxa"/>
          </w:tcPr>
          <w:p w14:paraId="6959964A" w14:textId="02E7112C" w:rsidR="00F92891" w:rsidRPr="00781F6E" w:rsidRDefault="00781F6E" w:rsidP="00CD7008">
            <w:pPr>
              <w:jc w:val="center"/>
              <w:rPr>
                <w:rFonts w:cs="Arial"/>
              </w:rPr>
            </w:pPr>
            <w:proofErr w:type="spellStart"/>
            <w:r w:rsidRPr="00781F6E">
              <w:rPr>
                <w:rFonts w:cs="Arial"/>
                <w:sz w:val="20"/>
              </w:rPr>
              <w:t>Atendido</w:t>
            </w:r>
            <w:proofErr w:type="spellEnd"/>
          </w:p>
        </w:tc>
      </w:tr>
      <w:tr w:rsidR="00F92891" w:rsidRPr="00073B7D" w14:paraId="113ED229" w14:textId="77777777" w:rsidTr="007D29AA">
        <w:trPr>
          <w:cantSplit/>
          <w:jc w:val="center"/>
        </w:trPr>
        <w:tc>
          <w:tcPr>
            <w:tcW w:w="2155" w:type="dxa"/>
          </w:tcPr>
          <w:p w14:paraId="460DFB30" w14:textId="77777777" w:rsidR="00F92891" w:rsidRPr="00073B7D" w:rsidRDefault="00DA77F3" w:rsidP="00CD7008">
            <w:pPr>
              <w:jc w:val="center"/>
              <w:rPr>
                <w:rFonts w:cs="Arial"/>
              </w:rPr>
            </w:pPr>
            <w:r w:rsidRPr="00073B7D">
              <w:rPr>
                <w:rFonts w:cs="Arial"/>
                <w:sz w:val="20"/>
              </w:rPr>
              <w:t>Inciso X</w:t>
            </w:r>
          </w:p>
        </w:tc>
        <w:tc>
          <w:tcPr>
            <w:tcW w:w="2693" w:type="dxa"/>
          </w:tcPr>
          <w:p w14:paraId="216A4452" w14:textId="77777777" w:rsidR="00F92891" w:rsidRPr="00073B7D" w:rsidRDefault="00DA77F3" w:rsidP="00CD7008">
            <w:pPr>
              <w:jc w:val="center"/>
              <w:rPr>
                <w:rFonts w:cs="Arial"/>
              </w:rPr>
            </w:pPr>
            <w:r w:rsidRPr="00073B7D">
              <w:rPr>
                <w:rFonts w:cs="Arial"/>
                <w:sz w:val="20"/>
              </w:rPr>
              <w:t>Providências prévias</w:t>
            </w:r>
          </w:p>
        </w:tc>
        <w:tc>
          <w:tcPr>
            <w:tcW w:w="2124" w:type="dxa"/>
          </w:tcPr>
          <w:p w14:paraId="04CBB624" w14:textId="046B7D23" w:rsidR="00F92891" w:rsidRPr="00073B7D" w:rsidRDefault="00DA77F3" w:rsidP="00CD7008">
            <w:pPr>
              <w:jc w:val="center"/>
              <w:rPr>
                <w:rFonts w:cs="Arial"/>
              </w:rPr>
            </w:pPr>
            <w:r w:rsidRPr="00073B7D">
              <w:rPr>
                <w:rFonts w:cs="Arial"/>
                <w:sz w:val="20"/>
              </w:rPr>
              <w:t>Item 1</w:t>
            </w:r>
            <w:r w:rsidR="00781F6E">
              <w:rPr>
                <w:rFonts w:cs="Arial"/>
                <w:sz w:val="20"/>
              </w:rPr>
              <w:t>3</w:t>
            </w:r>
          </w:p>
        </w:tc>
        <w:tc>
          <w:tcPr>
            <w:tcW w:w="3764" w:type="dxa"/>
          </w:tcPr>
          <w:p w14:paraId="161726F9" w14:textId="51FA09D6" w:rsidR="00F92891" w:rsidRPr="00781F6E" w:rsidRDefault="00781F6E" w:rsidP="00CD7008">
            <w:pPr>
              <w:jc w:val="center"/>
              <w:rPr>
                <w:rFonts w:cs="Arial"/>
              </w:rPr>
            </w:pPr>
            <w:proofErr w:type="spellStart"/>
            <w:r w:rsidRPr="00781F6E">
              <w:rPr>
                <w:rFonts w:cs="Arial"/>
                <w:sz w:val="20"/>
              </w:rPr>
              <w:t>Atendido</w:t>
            </w:r>
            <w:proofErr w:type="spellEnd"/>
          </w:p>
        </w:tc>
      </w:tr>
      <w:tr w:rsidR="00F92891" w:rsidRPr="00073B7D" w14:paraId="2F549BFD" w14:textId="77777777" w:rsidTr="007D29AA">
        <w:trPr>
          <w:cantSplit/>
          <w:jc w:val="center"/>
        </w:trPr>
        <w:tc>
          <w:tcPr>
            <w:tcW w:w="2155" w:type="dxa"/>
          </w:tcPr>
          <w:p w14:paraId="32112F1C" w14:textId="77777777" w:rsidR="00F92891" w:rsidRPr="00073B7D" w:rsidRDefault="00DA77F3" w:rsidP="00CD7008">
            <w:pPr>
              <w:jc w:val="center"/>
              <w:rPr>
                <w:rFonts w:cs="Arial"/>
              </w:rPr>
            </w:pPr>
            <w:r w:rsidRPr="00073B7D">
              <w:rPr>
                <w:rFonts w:cs="Arial"/>
                <w:sz w:val="20"/>
              </w:rPr>
              <w:t>Inciso XI</w:t>
            </w:r>
          </w:p>
        </w:tc>
        <w:tc>
          <w:tcPr>
            <w:tcW w:w="2693" w:type="dxa"/>
          </w:tcPr>
          <w:p w14:paraId="58491232" w14:textId="77777777" w:rsidR="00F92891" w:rsidRPr="00073B7D" w:rsidRDefault="00DA77F3" w:rsidP="00CD7008">
            <w:pPr>
              <w:jc w:val="center"/>
              <w:rPr>
                <w:rFonts w:cs="Arial"/>
              </w:rPr>
            </w:pPr>
            <w:r w:rsidRPr="00073B7D">
              <w:rPr>
                <w:rFonts w:cs="Arial"/>
                <w:sz w:val="20"/>
              </w:rPr>
              <w:t>Contratações correlatas/interdependentes</w:t>
            </w:r>
          </w:p>
        </w:tc>
        <w:tc>
          <w:tcPr>
            <w:tcW w:w="2124" w:type="dxa"/>
          </w:tcPr>
          <w:p w14:paraId="064BFDE1" w14:textId="334FA029" w:rsidR="00F92891" w:rsidRPr="00073B7D" w:rsidRDefault="00DA77F3" w:rsidP="00CD7008">
            <w:pPr>
              <w:jc w:val="center"/>
              <w:rPr>
                <w:rFonts w:cs="Arial"/>
              </w:rPr>
            </w:pPr>
            <w:r w:rsidRPr="00073B7D">
              <w:rPr>
                <w:rFonts w:cs="Arial"/>
                <w:sz w:val="20"/>
              </w:rPr>
              <w:t>Item 1</w:t>
            </w:r>
            <w:r w:rsidR="00781F6E">
              <w:rPr>
                <w:rFonts w:cs="Arial"/>
                <w:sz w:val="20"/>
              </w:rPr>
              <w:t>4</w:t>
            </w:r>
          </w:p>
        </w:tc>
        <w:tc>
          <w:tcPr>
            <w:tcW w:w="3764" w:type="dxa"/>
          </w:tcPr>
          <w:p w14:paraId="2C5761ED" w14:textId="0FAAECE6" w:rsidR="00F92891" w:rsidRPr="00781F6E" w:rsidRDefault="00781F6E" w:rsidP="00CD7008">
            <w:pPr>
              <w:jc w:val="center"/>
              <w:rPr>
                <w:rFonts w:cs="Arial"/>
              </w:rPr>
            </w:pPr>
            <w:proofErr w:type="spellStart"/>
            <w:r w:rsidRPr="00781F6E">
              <w:rPr>
                <w:rFonts w:cs="Arial"/>
                <w:sz w:val="20"/>
              </w:rPr>
              <w:t>Não</w:t>
            </w:r>
            <w:proofErr w:type="spellEnd"/>
            <w:r w:rsidRPr="00781F6E">
              <w:rPr>
                <w:rFonts w:cs="Arial"/>
                <w:sz w:val="20"/>
              </w:rPr>
              <w:t xml:space="preserve"> </w:t>
            </w:r>
            <w:proofErr w:type="spellStart"/>
            <w:r w:rsidRPr="00781F6E">
              <w:rPr>
                <w:rFonts w:cs="Arial"/>
                <w:sz w:val="20"/>
              </w:rPr>
              <w:t>foram</w:t>
            </w:r>
            <w:proofErr w:type="spellEnd"/>
            <w:r w:rsidRPr="00781F6E">
              <w:rPr>
                <w:rFonts w:cs="Arial"/>
                <w:sz w:val="20"/>
              </w:rPr>
              <w:t xml:space="preserve"> </w:t>
            </w:r>
            <w:proofErr w:type="spellStart"/>
            <w:r w:rsidRPr="00781F6E">
              <w:rPr>
                <w:rFonts w:cs="Arial"/>
                <w:sz w:val="20"/>
              </w:rPr>
              <w:t>identificadas</w:t>
            </w:r>
            <w:proofErr w:type="spellEnd"/>
          </w:p>
        </w:tc>
      </w:tr>
      <w:tr w:rsidR="00F92891" w:rsidRPr="00073B7D" w14:paraId="052F4DF6" w14:textId="77777777" w:rsidTr="007D29AA">
        <w:trPr>
          <w:cantSplit/>
          <w:jc w:val="center"/>
        </w:trPr>
        <w:tc>
          <w:tcPr>
            <w:tcW w:w="2155" w:type="dxa"/>
          </w:tcPr>
          <w:p w14:paraId="5BF0F90C" w14:textId="77777777" w:rsidR="00F92891" w:rsidRPr="00073B7D" w:rsidRDefault="00DA77F3" w:rsidP="00CD7008">
            <w:pPr>
              <w:jc w:val="center"/>
              <w:rPr>
                <w:rFonts w:cs="Arial"/>
              </w:rPr>
            </w:pPr>
            <w:r w:rsidRPr="00073B7D">
              <w:rPr>
                <w:rFonts w:cs="Arial"/>
                <w:sz w:val="20"/>
              </w:rPr>
              <w:t>Inciso XII</w:t>
            </w:r>
          </w:p>
        </w:tc>
        <w:tc>
          <w:tcPr>
            <w:tcW w:w="2693" w:type="dxa"/>
          </w:tcPr>
          <w:p w14:paraId="468F2DC8" w14:textId="77777777" w:rsidR="00F92891" w:rsidRPr="00073B7D" w:rsidRDefault="00DA77F3" w:rsidP="00CD7008">
            <w:pPr>
              <w:jc w:val="center"/>
              <w:rPr>
                <w:rFonts w:cs="Arial"/>
              </w:rPr>
            </w:pPr>
            <w:r w:rsidRPr="00073B7D">
              <w:rPr>
                <w:rFonts w:cs="Arial"/>
                <w:sz w:val="20"/>
              </w:rPr>
              <w:t>Impactos ambientais e medidas mitigadoras</w:t>
            </w:r>
          </w:p>
        </w:tc>
        <w:tc>
          <w:tcPr>
            <w:tcW w:w="2124" w:type="dxa"/>
          </w:tcPr>
          <w:p w14:paraId="7DDC251F" w14:textId="343731AE" w:rsidR="00F92891" w:rsidRPr="00073B7D" w:rsidRDefault="00DA77F3" w:rsidP="00CD7008">
            <w:pPr>
              <w:jc w:val="center"/>
              <w:rPr>
                <w:rFonts w:cs="Arial"/>
              </w:rPr>
            </w:pPr>
            <w:r w:rsidRPr="00073B7D">
              <w:rPr>
                <w:rFonts w:cs="Arial"/>
                <w:sz w:val="20"/>
              </w:rPr>
              <w:t>Item 1</w:t>
            </w:r>
            <w:r w:rsidR="00781F6E">
              <w:rPr>
                <w:rFonts w:cs="Arial"/>
                <w:sz w:val="20"/>
              </w:rPr>
              <w:t>5</w:t>
            </w:r>
          </w:p>
        </w:tc>
        <w:tc>
          <w:tcPr>
            <w:tcW w:w="3764" w:type="dxa"/>
          </w:tcPr>
          <w:p w14:paraId="018923CE" w14:textId="7A56F485" w:rsidR="00F92891" w:rsidRPr="00781F6E" w:rsidRDefault="00781F6E" w:rsidP="00CD7008">
            <w:pPr>
              <w:jc w:val="center"/>
              <w:rPr>
                <w:rFonts w:cs="Arial"/>
              </w:rPr>
            </w:pPr>
            <w:proofErr w:type="spellStart"/>
            <w:r w:rsidRPr="00781F6E">
              <w:rPr>
                <w:rFonts w:cs="Arial"/>
                <w:sz w:val="20"/>
              </w:rPr>
              <w:t>Atendido</w:t>
            </w:r>
            <w:proofErr w:type="spellEnd"/>
          </w:p>
        </w:tc>
      </w:tr>
      <w:tr w:rsidR="00F92891" w:rsidRPr="00073B7D" w14:paraId="669DC0AA" w14:textId="77777777" w:rsidTr="007D29AA">
        <w:trPr>
          <w:cantSplit/>
          <w:jc w:val="center"/>
        </w:trPr>
        <w:tc>
          <w:tcPr>
            <w:tcW w:w="2155" w:type="dxa"/>
          </w:tcPr>
          <w:p w14:paraId="02CE8BB9" w14:textId="77777777" w:rsidR="00F92891" w:rsidRPr="00073B7D" w:rsidRDefault="00DA77F3" w:rsidP="00CD7008">
            <w:pPr>
              <w:jc w:val="center"/>
              <w:rPr>
                <w:rFonts w:cs="Arial"/>
              </w:rPr>
            </w:pPr>
            <w:r w:rsidRPr="00073B7D">
              <w:rPr>
                <w:rFonts w:cs="Arial"/>
                <w:sz w:val="20"/>
              </w:rPr>
              <w:t>Inciso XIII</w:t>
            </w:r>
          </w:p>
        </w:tc>
        <w:tc>
          <w:tcPr>
            <w:tcW w:w="2693" w:type="dxa"/>
          </w:tcPr>
          <w:p w14:paraId="48D2DD67" w14:textId="77777777" w:rsidR="00F92891" w:rsidRPr="00073B7D" w:rsidRDefault="00DA77F3" w:rsidP="00CD7008">
            <w:pPr>
              <w:jc w:val="center"/>
              <w:rPr>
                <w:rFonts w:cs="Arial"/>
              </w:rPr>
            </w:pPr>
            <w:r w:rsidRPr="00073B7D">
              <w:rPr>
                <w:rFonts w:cs="Arial"/>
                <w:sz w:val="20"/>
              </w:rPr>
              <w:t>Posicionamento conclusivo</w:t>
            </w:r>
          </w:p>
        </w:tc>
        <w:tc>
          <w:tcPr>
            <w:tcW w:w="2124" w:type="dxa"/>
          </w:tcPr>
          <w:p w14:paraId="5C84A4E4" w14:textId="094B7FC8" w:rsidR="00F92891" w:rsidRPr="00073B7D" w:rsidRDefault="00DA77F3" w:rsidP="00CD7008">
            <w:pPr>
              <w:jc w:val="center"/>
              <w:rPr>
                <w:rFonts w:cs="Arial"/>
              </w:rPr>
            </w:pPr>
            <w:r w:rsidRPr="00073B7D">
              <w:rPr>
                <w:rFonts w:cs="Arial"/>
                <w:sz w:val="20"/>
              </w:rPr>
              <w:t>Item 1</w:t>
            </w:r>
            <w:r w:rsidR="00781F6E">
              <w:rPr>
                <w:rFonts w:cs="Arial"/>
                <w:sz w:val="20"/>
              </w:rPr>
              <w:t>6</w:t>
            </w:r>
          </w:p>
        </w:tc>
        <w:tc>
          <w:tcPr>
            <w:tcW w:w="3764" w:type="dxa"/>
          </w:tcPr>
          <w:p w14:paraId="67B6B07E" w14:textId="77777777" w:rsidR="00F92891" w:rsidRPr="00073B7D" w:rsidRDefault="00DA77F3" w:rsidP="00CD7008">
            <w:pPr>
              <w:jc w:val="center"/>
              <w:rPr>
                <w:rFonts w:cs="Arial"/>
              </w:rPr>
            </w:pPr>
            <w:r w:rsidRPr="00073B7D">
              <w:rPr>
                <w:rFonts w:cs="Arial"/>
                <w:sz w:val="20"/>
              </w:rPr>
              <w:t>Obrigatório</w:t>
            </w:r>
          </w:p>
        </w:tc>
      </w:tr>
    </w:tbl>
    <w:p w14:paraId="4CF5335E" w14:textId="115852E8" w:rsidR="00F92891" w:rsidRPr="00073B7D" w:rsidRDefault="00A3658F">
      <w:pPr>
        <w:pStyle w:val="Ttulo1"/>
        <w:rPr>
          <w:rFonts w:ascii="Arial" w:hAnsi="Arial" w:cs="Arial"/>
        </w:rPr>
      </w:pPr>
      <w:r w:rsidRPr="00073B7D">
        <w:rPr>
          <w:rFonts w:ascii="Arial" w:hAnsi="Arial" w:cs="Arial"/>
        </w:rPr>
        <w:lastRenderedPageBreak/>
        <w:t>2</w:t>
      </w:r>
      <w:r w:rsidR="004D4071">
        <w:rPr>
          <w:rFonts w:ascii="Arial" w:hAnsi="Arial" w:cs="Arial"/>
        </w:rPr>
        <w:t>1</w:t>
      </w:r>
      <w:r w:rsidRPr="00073B7D">
        <w:rPr>
          <w:rFonts w:ascii="Arial" w:hAnsi="Arial" w:cs="Arial"/>
        </w:rPr>
        <w:t>. APROVAÇÃO</w:t>
      </w:r>
    </w:p>
    <w:p w14:paraId="75C06F6B" w14:textId="1BAD1FD3" w:rsidR="00F92891" w:rsidRDefault="00DA77F3">
      <w:pPr>
        <w:jc w:val="both"/>
        <w:rPr>
          <w:rFonts w:cs="Arial"/>
        </w:rPr>
      </w:pPr>
      <w:r w:rsidRPr="00073B7D">
        <w:rPr>
          <w:rFonts w:cs="Arial"/>
        </w:rPr>
        <w:t xml:space="preserve">Declaram os responsáveis que o presente Estudo Técnico Preliminar foi elaborado com base nas informações disponíveis nesta fase de planejamento, devendo ser atualizado caso surjam elementos técnicos, mercadológicos, orçamentários ou jurídicos supervenientes que </w:t>
      </w:r>
      <w:proofErr w:type="spellStart"/>
      <w:r w:rsidRPr="00073B7D">
        <w:rPr>
          <w:rFonts w:cs="Arial"/>
        </w:rPr>
        <w:t>alterem</w:t>
      </w:r>
      <w:proofErr w:type="spellEnd"/>
      <w:r w:rsidRPr="00073B7D">
        <w:rPr>
          <w:rFonts w:cs="Arial"/>
        </w:rPr>
        <w:t xml:space="preserve"> a </w:t>
      </w:r>
      <w:proofErr w:type="spellStart"/>
      <w:r w:rsidRPr="00073B7D">
        <w:rPr>
          <w:rFonts w:cs="Arial"/>
        </w:rPr>
        <w:t>solução</w:t>
      </w:r>
      <w:proofErr w:type="spellEnd"/>
      <w:r w:rsidRPr="00073B7D">
        <w:rPr>
          <w:rFonts w:cs="Arial"/>
        </w:rPr>
        <w:t xml:space="preserve"> </w:t>
      </w:r>
      <w:proofErr w:type="spellStart"/>
      <w:r w:rsidRPr="00073B7D">
        <w:rPr>
          <w:rFonts w:cs="Arial"/>
        </w:rPr>
        <w:t>proposta</w:t>
      </w:r>
      <w:proofErr w:type="spellEnd"/>
      <w:r w:rsidRPr="00073B7D">
        <w:rPr>
          <w:rFonts w:cs="Arial"/>
        </w:rPr>
        <w:t>.</w:t>
      </w:r>
    </w:p>
    <w:p w14:paraId="5BAAB2E0" w14:textId="3E9D1151" w:rsidR="00592B60" w:rsidRDefault="00592B60">
      <w:pPr>
        <w:jc w:val="both"/>
        <w:rPr>
          <w:rFonts w:cs="Arial"/>
        </w:rPr>
      </w:pPr>
    </w:p>
    <w:p w14:paraId="2AAE3761" w14:textId="788F4DBD" w:rsidR="00592B60" w:rsidRDefault="00592B60">
      <w:pPr>
        <w:jc w:val="both"/>
        <w:rPr>
          <w:rFonts w:cs="Arial"/>
        </w:rPr>
      </w:pPr>
    </w:p>
    <w:p w14:paraId="2CA65322" w14:textId="77777777" w:rsidR="00592B60" w:rsidRPr="00073B7D" w:rsidRDefault="00592B60">
      <w:pPr>
        <w:jc w:val="both"/>
        <w:rPr>
          <w:rFonts w:cs="Arial"/>
        </w:rPr>
      </w:pPr>
    </w:p>
    <w:p w14:paraId="104FC56C" w14:textId="77777777" w:rsidR="00691D67" w:rsidRPr="00A369FA" w:rsidRDefault="00691D67" w:rsidP="00691D67">
      <w:pPr>
        <w:spacing w:line="360" w:lineRule="auto"/>
        <w:jc w:val="center"/>
        <w:rPr>
          <w:rFonts w:cs="Arial"/>
          <w:sz w:val="24"/>
          <w:szCs w:val="24"/>
        </w:rPr>
      </w:pPr>
      <w:r w:rsidRPr="00A369FA">
        <w:rPr>
          <w:rFonts w:cs="Arial"/>
          <w:sz w:val="24"/>
          <w:szCs w:val="24"/>
        </w:rPr>
        <w:t>________________________________________</w:t>
      </w:r>
    </w:p>
    <w:p w14:paraId="5F556C4A" w14:textId="77777777" w:rsidR="00691D67" w:rsidRPr="00691D67" w:rsidRDefault="00691D67" w:rsidP="00691D67">
      <w:pPr>
        <w:jc w:val="center"/>
        <w:rPr>
          <w:rFonts w:cs="Arial"/>
          <w:b/>
          <w:bCs/>
          <w:szCs w:val="24"/>
        </w:rPr>
      </w:pPr>
      <w:r w:rsidRPr="00691D67">
        <w:rPr>
          <w:rFonts w:cs="Arial"/>
          <w:b/>
          <w:bCs/>
          <w:szCs w:val="24"/>
        </w:rPr>
        <w:t xml:space="preserve">João </w:t>
      </w:r>
      <w:proofErr w:type="spellStart"/>
      <w:r w:rsidRPr="00691D67">
        <w:rPr>
          <w:rFonts w:cs="Arial"/>
          <w:b/>
          <w:bCs/>
          <w:szCs w:val="24"/>
        </w:rPr>
        <w:t>Leôncio</w:t>
      </w:r>
      <w:proofErr w:type="spellEnd"/>
      <w:r w:rsidRPr="00691D67">
        <w:rPr>
          <w:rFonts w:cs="Arial"/>
          <w:b/>
          <w:bCs/>
          <w:szCs w:val="24"/>
        </w:rPr>
        <w:t xml:space="preserve"> do Nascimento</w:t>
      </w:r>
    </w:p>
    <w:p w14:paraId="6B284B97" w14:textId="03D0026B" w:rsidR="00691D67" w:rsidRDefault="00691D67" w:rsidP="00691D67">
      <w:pPr>
        <w:jc w:val="center"/>
        <w:rPr>
          <w:rFonts w:cs="Arial"/>
          <w:szCs w:val="24"/>
        </w:rPr>
      </w:pPr>
      <w:proofErr w:type="spellStart"/>
      <w:r w:rsidRPr="00691D67">
        <w:rPr>
          <w:rFonts w:cs="Arial"/>
          <w:szCs w:val="24"/>
        </w:rPr>
        <w:t>Engenheiro</w:t>
      </w:r>
      <w:proofErr w:type="spellEnd"/>
      <w:r w:rsidRPr="00691D67">
        <w:rPr>
          <w:rFonts w:cs="Arial"/>
          <w:szCs w:val="24"/>
        </w:rPr>
        <w:t xml:space="preserve"> Civil CREA –BA 052203228-1</w:t>
      </w:r>
    </w:p>
    <w:p w14:paraId="5DF965C9" w14:textId="43C2C296" w:rsidR="00592B60" w:rsidRDefault="00592B60" w:rsidP="00691D67">
      <w:pPr>
        <w:jc w:val="center"/>
        <w:rPr>
          <w:rFonts w:cs="Arial"/>
          <w:szCs w:val="24"/>
        </w:rPr>
      </w:pPr>
    </w:p>
    <w:p w14:paraId="21AFC3EB" w14:textId="6EFBD686" w:rsidR="00592B60" w:rsidRDefault="00592B60" w:rsidP="00691D67">
      <w:pPr>
        <w:jc w:val="center"/>
        <w:rPr>
          <w:rFonts w:cs="Arial"/>
          <w:szCs w:val="24"/>
        </w:rPr>
      </w:pPr>
    </w:p>
    <w:p w14:paraId="4E61CFCF" w14:textId="77777777" w:rsidR="00592B60" w:rsidRPr="00691D67" w:rsidRDefault="00592B60" w:rsidP="00691D67">
      <w:pPr>
        <w:jc w:val="center"/>
        <w:rPr>
          <w:rFonts w:cs="Arial"/>
          <w:szCs w:val="24"/>
        </w:rPr>
      </w:pPr>
    </w:p>
    <w:p w14:paraId="1D25E787" w14:textId="77777777" w:rsidR="004D4071" w:rsidRDefault="004D4071" w:rsidP="004D4071">
      <w:pPr>
        <w:jc w:val="center"/>
        <w:rPr>
          <w:rFonts w:cs="Arial"/>
          <w:bCs/>
        </w:rPr>
      </w:pPr>
    </w:p>
    <w:p w14:paraId="09588EF1" w14:textId="649CBA84" w:rsidR="004D4071" w:rsidRPr="002B0281" w:rsidRDefault="004D4071" w:rsidP="004D4071">
      <w:pPr>
        <w:jc w:val="center"/>
        <w:rPr>
          <w:rFonts w:cs="Arial"/>
          <w:bCs/>
        </w:rPr>
      </w:pPr>
      <w:r w:rsidRPr="002B0281">
        <w:rPr>
          <w:rFonts w:cs="Arial"/>
          <w:bCs/>
        </w:rPr>
        <w:t>__________________________________________________</w:t>
      </w:r>
      <w:r>
        <w:rPr>
          <w:rFonts w:cs="Arial"/>
          <w:bCs/>
        </w:rPr>
        <w:t>______</w:t>
      </w:r>
    </w:p>
    <w:p w14:paraId="5E0B9C12" w14:textId="77777777" w:rsidR="002918B0" w:rsidRDefault="002918B0" w:rsidP="004D4071">
      <w:pPr>
        <w:jc w:val="center"/>
        <w:rPr>
          <w:rFonts w:cs="Arial"/>
          <w:b/>
          <w:bCs/>
          <w:szCs w:val="24"/>
        </w:rPr>
      </w:pPr>
      <w:proofErr w:type="spellStart"/>
      <w:r w:rsidRPr="002918B0">
        <w:rPr>
          <w:rFonts w:cs="Arial"/>
          <w:b/>
          <w:bCs/>
          <w:szCs w:val="24"/>
        </w:rPr>
        <w:t>Valter</w:t>
      </w:r>
      <w:proofErr w:type="spellEnd"/>
      <w:r w:rsidRPr="002918B0">
        <w:rPr>
          <w:rFonts w:cs="Arial"/>
          <w:b/>
          <w:bCs/>
          <w:szCs w:val="24"/>
        </w:rPr>
        <w:t xml:space="preserve"> Sacramento Rodrigues</w:t>
      </w:r>
    </w:p>
    <w:p w14:paraId="24B157EA" w14:textId="735EC2FC" w:rsidR="004D4071" w:rsidRDefault="002918B0" w:rsidP="004D4071">
      <w:pPr>
        <w:jc w:val="center"/>
        <w:rPr>
          <w:rFonts w:cs="Arial"/>
          <w:szCs w:val="24"/>
        </w:rPr>
      </w:pPr>
      <w:r w:rsidRPr="002918B0">
        <w:rPr>
          <w:rFonts w:cs="Arial"/>
          <w:b/>
          <w:bCs/>
          <w:szCs w:val="24"/>
        </w:rPr>
        <w:t xml:space="preserve"> </w:t>
      </w:r>
      <w:proofErr w:type="spellStart"/>
      <w:r w:rsidRPr="002918B0">
        <w:rPr>
          <w:rFonts w:cs="Arial"/>
          <w:szCs w:val="24"/>
        </w:rPr>
        <w:t>Secretário</w:t>
      </w:r>
      <w:proofErr w:type="spellEnd"/>
      <w:r w:rsidRPr="002918B0">
        <w:rPr>
          <w:rFonts w:cs="Arial"/>
          <w:szCs w:val="24"/>
        </w:rPr>
        <w:t xml:space="preserve"> Municipal de </w:t>
      </w:r>
      <w:proofErr w:type="spellStart"/>
      <w:r w:rsidRPr="002918B0">
        <w:rPr>
          <w:rFonts w:cs="Arial"/>
          <w:szCs w:val="24"/>
        </w:rPr>
        <w:t>Cultura</w:t>
      </w:r>
      <w:proofErr w:type="spellEnd"/>
      <w:r w:rsidRPr="002918B0">
        <w:rPr>
          <w:rFonts w:cs="Arial"/>
          <w:szCs w:val="24"/>
        </w:rPr>
        <w:t xml:space="preserve">, </w:t>
      </w:r>
      <w:proofErr w:type="spellStart"/>
      <w:r w:rsidRPr="002918B0">
        <w:rPr>
          <w:rFonts w:cs="Arial"/>
          <w:szCs w:val="24"/>
        </w:rPr>
        <w:t>Esporte</w:t>
      </w:r>
      <w:proofErr w:type="spellEnd"/>
      <w:r w:rsidRPr="002918B0">
        <w:rPr>
          <w:rFonts w:cs="Arial"/>
          <w:szCs w:val="24"/>
        </w:rPr>
        <w:t xml:space="preserve"> e Turismo </w:t>
      </w:r>
    </w:p>
    <w:p w14:paraId="156B2D31" w14:textId="4BB17D27" w:rsidR="00691D67" w:rsidRDefault="00691D67" w:rsidP="004D4071">
      <w:pPr>
        <w:jc w:val="center"/>
        <w:rPr>
          <w:rFonts w:cs="Arial"/>
          <w:szCs w:val="24"/>
        </w:rPr>
      </w:pPr>
    </w:p>
    <w:p w14:paraId="43CD4725" w14:textId="6D571941" w:rsidR="00F92891" w:rsidRPr="00073B7D" w:rsidRDefault="00DA77F3" w:rsidP="00073B7D">
      <w:pPr>
        <w:jc w:val="center"/>
        <w:rPr>
          <w:rFonts w:cs="Arial"/>
        </w:rPr>
      </w:pPr>
      <w:r w:rsidRPr="00073B7D">
        <w:rPr>
          <w:rFonts w:cs="Arial"/>
        </w:rPr>
        <w:br/>
      </w:r>
    </w:p>
    <w:sectPr w:rsidR="00F92891" w:rsidRPr="00073B7D" w:rsidSect="007D29AA">
      <w:headerReference w:type="default" r:id="rId8"/>
      <w:footerReference w:type="default" r:id="rId9"/>
      <w:pgSz w:w="12240" w:h="15840"/>
      <w:pgMar w:top="2127" w:right="1134" w:bottom="1276" w:left="993"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D423C" w14:textId="77777777" w:rsidR="00852BD9" w:rsidRDefault="00852BD9">
      <w:pPr>
        <w:spacing w:after="0" w:line="240" w:lineRule="auto"/>
      </w:pPr>
      <w:r>
        <w:separator/>
      </w:r>
    </w:p>
  </w:endnote>
  <w:endnote w:type="continuationSeparator" w:id="0">
    <w:p w14:paraId="2DB8AD62" w14:textId="77777777" w:rsidR="00852BD9" w:rsidRDefault="00852B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FA366" w14:textId="486BF95D" w:rsidR="00F92891" w:rsidRPr="0086791F" w:rsidRDefault="00DA77F3">
    <w:pPr>
      <w:pStyle w:val="Rodap"/>
      <w:jc w:val="center"/>
      <w:rPr>
        <w:sz w:val="20"/>
        <w:szCs w:val="20"/>
      </w:rPr>
    </w:pPr>
    <w:r w:rsidRPr="0086791F">
      <w:rPr>
        <w:sz w:val="20"/>
        <w:szCs w:val="20"/>
      </w:rPr>
      <w:t xml:space="preserve">Página </w:t>
    </w:r>
    <w:r w:rsidRPr="0086791F">
      <w:rPr>
        <w:sz w:val="20"/>
        <w:szCs w:val="20"/>
      </w:rPr>
      <w:fldChar w:fldCharType="begin"/>
    </w:r>
    <w:r w:rsidRPr="0086791F">
      <w:rPr>
        <w:sz w:val="20"/>
        <w:szCs w:val="20"/>
      </w:rPr>
      <w:instrText>PAGE</w:instrText>
    </w:r>
    <w:r w:rsidRPr="0086791F">
      <w:rPr>
        <w:sz w:val="20"/>
        <w:szCs w:val="20"/>
      </w:rPr>
      <w:fldChar w:fldCharType="separate"/>
    </w:r>
    <w:r w:rsidR="00A3658F" w:rsidRPr="0086791F">
      <w:rPr>
        <w:noProof/>
        <w:sz w:val="20"/>
        <w:szCs w:val="20"/>
      </w:rPr>
      <w:t>1</w:t>
    </w:r>
    <w:r w:rsidRPr="0086791F">
      <w:rPr>
        <w:sz w:val="20"/>
        <w:szCs w:val="20"/>
      </w:rPr>
      <w:fldChar w:fldCharType="end"/>
    </w:r>
    <w:r w:rsidRPr="0086791F">
      <w:rPr>
        <w:sz w:val="20"/>
        <w:szCs w:val="20"/>
      </w:rPr>
      <w:t xml:space="preserve"> de </w:t>
    </w:r>
    <w:r w:rsidRPr="0086791F">
      <w:rPr>
        <w:sz w:val="20"/>
        <w:szCs w:val="20"/>
      </w:rPr>
      <w:fldChar w:fldCharType="begin"/>
    </w:r>
    <w:r w:rsidRPr="0086791F">
      <w:rPr>
        <w:sz w:val="20"/>
        <w:szCs w:val="20"/>
      </w:rPr>
      <w:instrText>NUMPAGES</w:instrText>
    </w:r>
    <w:r w:rsidRPr="0086791F">
      <w:rPr>
        <w:sz w:val="20"/>
        <w:szCs w:val="20"/>
      </w:rPr>
      <w:fldChar w:fldCharType="separate"/>
    </w:r>
    <w:r w:rsidR="00A3658F" w:rsidRPr="0086791F">
      <w:rPr>
        <w:noProof/>
        <w:sz w:val="20"/>
        <w:szCs w:val="20"/>
      </w:rPr>
      <w:t>2</w:t>
    </w:r>
    <w:r w:rsidRPr="0086791F">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182E8" w14:textId="77777777" w:rsidR="00852BD9" w:rsidRDefault="00852BD9">
      <w:pPr>
        <w:spacing w:after="0" w:line="240" w:lineRule="auto"/>
      </w:pPr>
      <w:r>
        <w:separator/>
      </w:r>
    </w:p>
  </w:footnote>
  <w:footnote w:type="continuationSeparator" w:id="0">
    <w:p w14:paraId="078D526E" w14:textId="77777777" w:rsidR="00852BD9" w:rsidRDefault="00852B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8D672" w14:textId="64D84B4A" w:rsidR="00DE527B" w:rsidRDefault="00DE527B" w:rsidP="00DE527B">
    <w:pPr>
      <w:pStyle w:val="SemEspaamento"/>
    </w:pPr>
  </w:p>
  <w:p w14:paraId="46F7C681" w14:textId="58CD3F3B" w:rsidR="00DE527B" w:rsidRDefault="00DE527B" w:rsidP="00DE527B">
    <w:pPr>
      <w:pStyle w:val="SemEspaamento"/>
      <w:ind w:left="720" w:firstLine="720"/>
    </w:pPr>
    <w:r>
      <w:rPr>
        <w:noProof/>
      </w:rPr>
      <w:drawing>
        <wp:anchor distT="0" distB="0" distL="114300" distR="114300" simplePos="0" relativeHeight="251658240" behindDoc="0" locked="0" layoutInCell="1" allowOverlap="0" wp14:anchorId="05AF29A8" wp14:editId="628AD415">
          <wp:simplePos x="0" y="0"/>
          <wp:positionH relativeFrom="page">
            <wp:posOffset>701675</wp:posOffset>
          </wp:positionH>
          <wp:positionV relativeFrom="page">
            <wp:posOffset>623570</wp:posOffset>
          </wp:positionV>
          <wp:extent cx="767080" cy="976630"/>
          <wp:effectExtent l="0" t="0" r="0" b="0"/>
          <wp:wrapSquare wrapText="bothSides"/>
          <wp:docPr id="9" name="Picture 31"/>
          <wp:cNvGraphicFramePr/>
          <a:graphic xmlns:a="http://schemas.openxmlformats.org/drawingml/2006/main">
            <a:graphicData uri="http://schemas.openxmlformats.org/drawingml/2006/picture">
              <pic:pic xmlns:pic="http://schemas.openxmlformats.org/drawingml/2006/picture">
                <pic:nvPicPr>
                  <pic:cNvPr id="31" name="Picture 31"/>
                  <pic:cNvPicPr/>
                </pic:nvPicPr>
                <pic:blipFill>
                  <a:blip r:embed="rId1"/>
                  <a:stretch>
                    <a:fillRect/>
                  </a:stretch>
                </pic:blipFill>
                <pic:spPr>
                  <a:xfrm>
                    <a:off x="0" y="0"/>
                    <a:ext cx="767080" cy="976630"/>
                  </a:xfrm>
                  <a:prstGeom prst="rect">
                    <a:avLst/>
                  </a:prstGeom>
                </pic:spPr>
              </pic:pic>
            </a:graphicData>
          </a:graphic>
        </wp:anchor>
      </w:drawing>
    </w:r>
    <w:r>
      <w:rPr>
        <w:rFonts w:ascii="Arial" w:eastAsia="Arial" w:hAnsi="Arial" w:cs="Arial"/>
        <w:b/>
        <w:sz w:val="28"/>
      </w:rPr>
      <w:t>PREFEITURA MUN. DE CABACEIRAS DO PARAGUAÇU</w:t>
    </w:r>
    <w:r>
      <w:rPr>
        <w:rFonts w:ascii="Arial" w:eastAsia="Arial" w:hAnsi="Arial" w:cs="Arial"/>
        <w:b/>
        <w:sz w:val="24"/>
      </w:rPr>
      <w:t xml:space="preserve"> </w:t>
    </w:r>
  </w:p>
  <w:p w14:paraId="2A871CB4" w14:textId="2AE3E961" w:rsidR="00DE527B" w:rsidRDefault="00DE527B" w:rsidP="00DE527B">
    <w:pPr>
      <w:pStyle w:val="SemEspaamento"/>
      <w:ind w:left="720" w:firstLine="720"/>
    </w:pPr>
    <w:r>
      <w:rPr>
        <w:rFonts w:ascii="Arial" w:eastAsia="Arial" w:hAnsi="Arial" w:cs="Arial"/>
        <w:sz w:val="24"/>
      </w:rPr>
      <w:t xml:space="preserve">CNPJ nº 13.866.892/0001-50 </w:t>
    </w:r>
  </w:p>
  <w:p w14:paraId="1C64F711" w14:textId="77777777" w:rsidR="00DE527B" w:rsidRDefault="00DE527B" w:rsidP="00DE527B">
    <w:pPr>
      <w:pStyle w:val="SemEspaamento"/>
      <w:ind w:left="720" w:firstLine="720"/>
    </w:pPr>
    <w:r>
      <w:rPr>
        <w:rFonts w:ascii="Arial" w:eastAsia="Arial" w:hAnsi="Arial" w:cs="Arial"/>
        <w:sz w:val="24"/>
      </w:rPr>
      <w:t xml:space="preserve">AV o </w:t>
    </w:r>
    <w:proofErr w:type="spellStart"/>
    <w:r>
      <w:rPr>
        <w:rFonts w:ascii="Arial" w:eastAsia="Arial" w:hAnsi="Arial" w:cs="Arial"/>
        <w:sz w:val="24"/>
      </w:rPr>
      <w:t>Navio</w:t>
    </w:r>
    <w:proofErr w:type="spellEnd"/>
    <w:r>
      <w:rPr>
        <w:rFonts w:ascii="Arial" w:eastAsia="Arial" w:hAnsi="Arial" w:cs="Arial"/>
        <w:sz w:val="24"/>
      </w:rPr>
      <w:t xml:space="preserve"> </w:t>
    </w:r>
    <w:proofErr w:type="spellStart"/>
    <w:r>
      <w:rPr>
        <w:rFonts w:ascii="Arial" w:eastAsia="Arial" w:hAnsi="Arial" w:cs="Arial"/>
        <w:sz w:val="24"/>
      </w:rPr>
      <w:t>Negreiro</w:t>
    </w:r>
    <w:proofErr w:type="spellEnd"/>
    <w:r>
      <w:rPr>
        <w:rFonts w:ascii="Arial" w:eastAsia="Arial" w:hAnsi="Arial" w:cs="Arial"/>
        <w:sz w:val="24"/>
      </w:rPr>
      <w:t xml:space="preserve">, s/nº, Centro </w:t>
    </w:r>
  </w:p>
  <w:p w14:paraId="6866FA33" w14:textId="77777777" w:rsidR="00DE527B" w:rsidRDefault="00DE527B" w:rsidP="00DE527B">
    <w:pPr>
      <w:pStyle w:val="SemEspaamento"/>
      <w:ind w:left="720" w:firstLine="720"/>
    </w:pPr>
    <w:r>
      <w:rPr>
        <w:rFonts w:ascii="Arial" w:eastAsia="Arial" w:hAnsi="Arial" w:cs="Arial"/>
        <w:sz w:val="24"/>
      </w:rPr>
      <w:t xml:space="preserve">CEP: 44345-000 </w:t>
    </w:r>
    <w:proofErr w:type="spellStart"/>
    <w:r>
      <w:rPr>
        <w:rFonts w:ascii="Arial" w:eastAsia="Arial" w:hAnsi="Arial" w:cs="Arial"/>
        <w:sz w:val="24"/>
      </w:rPr>
      <w:t>tel</w:t>
    </w:r>
    <w:proofErr w:type="spellEnd"/>
    <w:r>
      <w:rPr>
        <w:rFonts w:ascii="Arial" w:eastAsia="Arial" w:hAnsi="Arial" w:cs="Arial"/>
        <w:sz w:val="24"/>
      </w:rPr>
      <w:t xml:space="preserve">: (75) 93505-0820 </w:t>
    </w:r>
  </w:p>
  <w:p w14:paraId="51996B1D" w14:textId="77777777" w:rsidR="00DE527B" w:rsidRDefault="00DE527B" w:rsidP="00DE527B">
    <w:pPr>
      <w:pStyle w:val="SemEspaamento"/>
      <w:ind w:left="720" w:firstLine="720"/>
    </w:pPr>
    <w:r>
      <w:rPr>
        <w:rFonts w:ascii="Arial" w:eastAsia="Arial" w:hAnsi="Arial" w:cs="Arial"/>
        <w:sz w:val="24"/>
      </w:rPr>
      <w:t xml:space="preserve">CABACEIRAS DO PARAGUAÇU - BA </w:t>
    </w:r>
  </w:p>
  <w:p w14:paraId="53C8984E" w14:textId="38674FB0" w:rsidR="00DE527B" w:rsidRDefault="00DE527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Numerada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Numerada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Commarcadore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Commarcadore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Numerad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Commarcadores"/>
      <w:lvlText w:val=""/>
      <w:lvlJc w:val="left"/>
      <w:pPr>
        <w:tabs>
          <w:tab w:val="num" w:pos="360"/>
        </w:tabs>
        <w:ind w:left="360" w:hanging="360"/>
      </w:pPr>
      <w:rPr>
        <w:rFonts w:ascii="Symbol" w:hAnsi="Symbol" w:hint="default"/>
      </w:rPr>
    </w:lvl>
  </w:abstractNum>
  <w:abstractNum w:abstractNumId="9" w15:restartNumberingAfterBreak="0">
    <w:nsid w:val="0792097A"/>
    <w:multiLevelType w:val="hybridMultilevel"/>
    <w:tmpl w:val="3C0C2A5E"/>
    <w:lvl w:ilvl="0" w:tplc="04160001">
      <w:start w:val="1"/>
      <w:numFmt w:val="bullet"/>
      <w:lvlText w:val=""/>
      <w:lvlJc w:val="left"/>
      <w:pPr>
        <w:ind w:left="720" w:hanging="360"/>
      </w:pPr>
      <w:rPr>
        <w:rFonts w:ascii="Symbol" w:hAnsi="Symbol"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5B35E44"/>
    <w:multiLevelType w:val="hybridMultilevel"/>
    <w:tmpl w:val="337C720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45517C32"/>
    <w:multiLevelType w:val="hybridMultilevel"/>
    <w:tmpl w:val="9C1EB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514D2A8D"/>
    <w:multiLevelType w:val="hybridMultilevel"/>
    <w:tmpl w:val="C07A98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0"/>
  </w:num>
  <w:num w:numId="11">
    <w:abstractNumId w:val="8"/>
  </w:num>
  <w:num w:numId="12">
    <w:abstractNumId w:val="12"/>
  </w:num>
  <w:num w:numId="13">
    <w:abstractNumId w:val="9"/>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04FED"/>
    <w:rsid w:val="000313AE"/>
    <w:rsid w:val="00034616"/>
    <w:rsid w:val="00042F57"/>
    <w:rsid w:val="00057F88"/>
    <w:rsid w:val="0006063C"/>
    <w:rsid w:val="00073B7D"/>
    <w:rsid w:val="0009457E"/>
    <w:rsid w:val="000A4EFF"/>
    <w:rsid w:val="000C52AF"/>
    <w:rsid w:val="000D67F9"/>
    <w:rsid w:val="000E644C"/>
    <w:rsid w:val="00124557"/>
    <w:rsid w:val="00131EB8"/>
    <w:rsid w:val="0015074B"/>
    <w:rsid w:val="00171BFE"/>
    <w:rsid w:val="00174A58"/>
    <w:rsid w:val="00193EC3"/>
    <w:rsid w:val="00195C72"/>
    <w:rsid w:val="001C3310"/>
    <w:rsid w:val="001F4E80"/>
    <w:rsid w:val="002918B0"/>
    <w:rsid w:val="00294B66"/>
    <w:rsid w:val="0029639D"/>
    <w:rsid w:val="002C214B"/>
    <w:rsid w:val="002D0054"/>
    <w:rsid w:val="002E1851"/>
    <w:rsid w:val="00326F90"/>
    <w:rsid w:val="00327110"/>
    <w:rsid w:val="00371C8F"/>
    <w:rsid w:val="00390860"/>
    <w:rsid w:val="00392284"/>
    <w:rsid w:val="003A6C9C"/>
    <w:rsid w:val="003A6E3E"/>
    <w:rsid w:val="003C19CD"/>
    <w:rsid w:val="003D7C17"/>
    <w:rsid w:val="003E3D53"/>
    <w:rsid w:val="003F0FD3"/>
    <w:rsid w:val="00432A10"/>
    <w:rsid w:val="004D29D6"/>
    <w:rsid w:val="004D4071"/>
    <w:rsid w:val="004D5CEE"/>
    <w:rsid w:val="00510D88"/>
    <w:rsid w:val="0053075A"/>
    <w:rsid w:val="00543AF3"/>
    <w:rsid w:val="0055106B"/>
    <w:rsid w:val="00592B60"/>
    <w:rsid w:val="005B1F81"/>
    <w:rsid w:val="005B4A99"/>
    <w:rsid w:val="00691D67"/>
    <w:rsid w:val="006B3E0D"/>
    <w:rsid w:val="00717170"/>
    <w:rsid w:val="007269BD"/>
    <w:rsid w:val="007540D8"/>
    <w:rsid w:val="007600B5"/>
    <w:rsid w:val="007640D3"/>
    <w:rsid w:val="00781F6E"/>
    <w:rsid w:val="0079580F"/>
    <w:rsid w:val="007C35B6"/>
    <w:rsid w:val="007D29AA"/>
    <w:rsid w:val="007D67A1"/>
    <w:rsid w:val="007F2503"/>
    <w:rsid w:val="008141C9"/>
    <w:rsid w:val="00843CDA"/>
    <w:rsid w:val="00852BD9"/>
    <w:rsid w:val="0086791F"/>
    <w:rsid w:val="00877F41"/>
    <w:rsid w:val="00882759"/>
    <w:rsid w:val="008A3C0A"/>
    <w:rsid w:val="008A6A08"/>
    <w:rsid w:val="008E0302"/>
    <w:rsid w:val="008F7A38"/>
    <w:rsid w:val="00935C5D"/>
    <w:rsid w:val="009703C8"/>
    <w:rsid w:val="00992629"/>
    <w:rsid w:val="009A5807"/>
    <w:rsid w:val="00A01327"/>
    <w:rsid w:val="00A3542A"/>
    <w:rsid w:val="00A3658F"/>
    <w:rsid w:val="00A96723"/>
    <w:rsid w:val="00A979C7"/>
    <w:rsid w:val="00AA1D8D"/>
    <w:rsid w:val="00AE03D6"/>
    <w:rsid w:val="00B109F1"/>
    <w:rsid w:val="00B26B32"/>
    <w:rsid w:val="00B36AAD"/>
    <w:rsid w:val="00B4270B"/>
    <w:rsid w:val="00B47730"/>
    <w:rsid w:val="00BB04EB"/>
    <w:rsid w:val="00BD4E34"/>
    <w:rsid w:val="00C00280"/>
    <w:rsid w:val="00C04863"/>
    <w:rsid w:val="00C10F70"/>
    <w:rsid w:val="00C170AF"/>
    <w:rsid w:val="00C51D65"/>
    <w:rsid w:val="00C52B4C"/>
    <w:rsid w:val="00C54553"/>
    <w:rsid w:val="00C57DF0"/>
    <w:rsid w:val="00C663BD"/>
    <w:rsid w:val="00CB0664"/>
    <w:rsid w:val="00CD7008"/>
    <w:rsid w:val="00CE19FE"/>
    <w:rsid w:val="00CF1429"/>
    <w:rsid w:val="00CF7341"/>
    <w:rsid w:val="00D81838"/>
    <w:rsid w:val="00DA766D"/>
    <w:rsid w:val="00DA77F3"/>
    <w:rsid w:val="00DB63F6"/>
    <w:rsid w:val="00DD2DED"/>
    <w:rsid w:val="00DE527B"/>
    <w:rsid w:val="00E00340"/>
    <w:rsid w:val="00E02AA7"/>
    <w:rsid w:val="00E1303A"/>
    <w:rsid w:val="00E13838"/>
    <w:rsid w:val="00E35420"/>
    <w:rsid w:val="00E50580"/>
    <w:rsid w:val="00E51968"/>
    <w:rsid w:val="00E56DD9"/>
    <w:rsid w:val="00E65C53"/>
    <w:rsid w:val="00EA5925"/>
    <w:rsid w:val="00EB4153"/>
    <w:rsid w:val="00ED559C"/>
    <w:rsid w:val="00EE5AA8"/>
    <w:rsid w:val="00EF6754"/>
    <w:rsid w:val="00F02505"/>
    <w:rsid w:val="00F1745A"/>
    <w:rsid w:val="00F429FB"/>
    <w:rsid w:val="00F513D1"/>
    <w:rsid w:val="00F87278"/>
    <w:rsid w:val="00F92891"/>
    <w:rsid w:val="00F94DCB"/>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8706A6C"/>
  <w14:defaultImageDpi w14:val="300"/>
  <w15:docId w15:val="{E953F9E6-3EC2-4504-843D-D252B13A3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20"/>
    </w:pPr>
    <w:rPr>
      <w:rFonts w:ascii="Arial" w:eastAsia="Arial" w:hAnsi="Arial"/>
    </w:rPr>
  </w:style>
  <w:style w:type="paragraph" w:styleId="Ttulo1">
    <w:name w:val="heading 1"/>
    <w:basedOn w:val="Normal"/>
    <w:next w:val="Normal"/>
    <w:link w:val="Ttulo1Char"/>
    <w:uiPriority w:val="9"/>
    <w:qFormat/>
    <w:rsid w:val="00FC693F"/>
    <w:pPr>
      <w:keepNext/>
      <w:keepLines/>
      <w:spacing w:before="200"/>
      <w:outlineLvl w:val="0"/>
    </w:pPr>
    <w:rPr>
      <w:rFonts w:asciiTheme="majorHAnsi" w:eastAsiaTheme="majorEastAsia" w:hAnsiTheme="majorHAnsi" w:cstheme="majorBidi"/>
      <w:b/>
      <w:bCs/>
      <w:color w:val="000000"/>
      <w:sz w:val="26"/>
      <w:szCs w:val="28"/>
    </w:rPr>
  </w:style>
  <w:style w:type="paragraph" w:styleId="Ttulo2">
    <w:name w:val="heading 2"/>
    <w:basedOn w:val="Normal"/>
    <w:next w:val="Normal"/>
    <w:link w:val="Ttulo2Char"/>
    <w:uiPriority w:val="9"/>
    <w:unhideWhenUsed/>
    <w:qFormat/>
    <w:rsid w:val="00FC693F"/>
    <w:pPr>
      <w:keepNext/>
      <w:keepLines/>
      <w:spacing w:before="200"/>
      <w:outlineLvl w:val="1"/>
    </w:pPr>
    <w:rPr>
      <w:rFonts w:asciiTheme="majorHAnsi" w:eastAsiaTheme="majorEastAsia" w:hAnsiTheme="majorHAnsi" w:cstheme="majorBidi"/>
      <w:b/>
      <w:bCs/>
      <w:color w:val="000000"/>
      <w:sz w:val="24"/>
      <w:szCs w:val="26"/>
    </w:rPr>
  </w:style>
  <w:style w:type="paragraph" w:styleId="Ttulo3">
    <w:name w:val="heading 3"/>
    <w:basedOn w:val="Normal"/>
    <w:next w:val="Normal"/>
    <w:link w:val="Ttulo3Char"/>
    <w:uiPriority w:val="9"/>
    <w:unhideWhenUsed/>
    <w:qFormat/>
    <w:rsid w:val="00FC693F"/>
    <w:pPr>
      <w:keepNext/>
      <w:keepLines/>
      <w:spacing w:before="200"/>
      <w:outlineLvl w:val="2"/>
    </w:pPr>
    <w:rPr>
      <w:rFonts w:asciiTheme="majorHAnsi" w:eastAsiaTheme="majorEastAsia" w:hAnsiTheme="majorHAnsi" w:cstheme="majorBidi"/>
      <w:b/>
      <w:bCs/>
      <w:color w:val="000000"/>
    </w:rPr>
  </w:style>
  <w:style w:type="paragraph" w:styleId="Ttulo4">
    <w:name w:val="heading 4"/>
    <w:basedOn w:val="Normal"/>
    <w:next w:val="Normal"/>
    <w:link w:val="Ttulo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E618BF"/>
    <w:pPr>
      <w:tabs>
        <w:tab w:val="center" w:pos="4680"/>
        <w:tab w:val="right" w:pos="9360"/>
      </w:tabs>
      <w:spacing w:after="0" w:line="240" w:lineRule="auto"/>
    </w:pPr>
  </w:style>
  <w:style w:type="character" w:customStyle="1" w:styleId="CabealhoChar">
    <w:name w:val="Cabeçalho Char"/>
    <w:basedOn w:val="Fontepargpadro"/>
    <w:link w:val="Cabealho"/>
    <w:uiPriority w:val="99"/>
    <w:rsid w:val="00E618BF"/>
  </w:style>
  <w:style w:type="paragraph" w:styleId="Rodap">
    <w:name w:val="footer"/>
    <w:basedOn w:val="Normal"/>
    <w:link w:val="RodapChar"/>
    <w:uiPriority w:val="99"/>
    <w:unhideWhenUsed/>
    <w:rsid w:val="00E618BF"/>
    <w:pPr>
      <w:tabs>
        <w:tab w:val="center" w:pos="4680"/>
        <w:tab w:val="right" w:pos="9360"/>
      </w:tabs>
      <w:spacing w:after="0" w:line="240" w:lineRule="auto"/>
    </w:pPr>
  </w:style>
  <w:style w:type="character" w:customStyle="1" w:styleId="RodapChar">
    <w:name w:val="Rodapé Char"/>
    <w:basedOn w:val="Fontepargpadro"/>
    <w:link w:val="Rodap"/>
    <w:uiPriority w:val="99"/>
    <w:rsid w:val="00E618BF"/>
  </w:style>
  <w:style w:type="paragraph" w:styleId="SemEspaamento">
    <w:name w:val="No Spacing"/>
    <w:uiPriority w:val="1"/>
    <w:qFormat/>
    <w:rsid w:val="00FC693F"/>
    <w:pPr>
      <w:spacing w:after="0" w:line="240" w:lineRule="auto"/>
    </w:pPr>
  </w:style>
  <w:style w:type="character" w:customStyle="1" w:styleId="Ttulo1Char">
    <w:name w:val="Título 1 Char"/>
    <w:basedOn w:val="Fontepargpadro"/>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har">
    <w:name w:val="Título 2 Char"/>
    <w:basedOn w:val="Fontepargpadro"/>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har">
    <w:name w:val="Título 3 Char"/>
    <w:basedOn w:val="Fontepargpadro"/>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argrafodaLista">
    <w:name w:val="List Paragraph"/>
    <w:basedOn w:val="Normal"/>
    <w:uiPriority w:val="34"/>
    <w:qFormat/>
    <w:rsid w:val="00FC693F"/>
    <w:pPr>
      <w:ind w:left="720"/>
      <w:contextualSpacing/>
    </w:pPr>
  </w:style>
  <w:style w:type="paragraph" w:styleId="Corpodetexto">
    <w:name w:val="Body Text"/>
    <w:basedOn w:val="Normal"/>
    <w:link w:val="CorpodetextoChar"/>
    <w:uiPriority w:val="99"/>
    <w:unhideWhenUsed/>
    <w:rsid w:val="00AA1D8D"/>
  </w:style>
  <w:style w:type="character" w:customStyle="1" w:styleId="CorpodetextoChar">
    <w:name w:val="Corpo de texto Char"/>
    <w:basedOn w:val="Fontepargpadro"/>
    <w:link w:val="Corpodetexto"/>
    <w:uiPriority w:val="99"/>
    <w:rsid w:val="00AA1D8D"/>
  </w:style>
  <w:style w:type="paragraph" w:styleId="Corpodetexto2">
    <w:name w:val="Body Text 2"/>
    <w:basedOn w:val="Normal"/>
    <w:link w:val="Corpodetexto2Char"/>
    <w:uiPriority w:val="99"/>
    <w:unhideWhenUsed/>
    <w:rsid w:val="00AA1D8D"/>
    <w:pPr>
      <w:spacing w:line="480" w:lineRule="auto"/>
    </w:pPr>
  </w:style>
  <w:style w:type="character" w:customStyle="1" w:styleId="Corpodetexto2Char">
    <w:name w:val="Corpo de texto 2 Char"/>
    <w:basedOn w:val="Fontepargpadro"/>
    <w:link w:val="Corpodetexto2"/>
    <w:uiPriority w:val="99"/>
    <w:rsid w:val="00AA1D8D"/>
  </w:style>
  <w:style w:type="paragraph" w:styleId="Corpodetexto3">
    <w:name w:val="Body Text 3"/>
    <w:basedOn w:val="Normal"/>
    <w:link w:val="Corpodetexto3Char"/>
    <w:uiPriority w:val="99"/>
    <w:unhideWhenUsed/>
    <w:rsid w:val="00AA1D8D"/>
    <w:rPr>
      <w:sz w:val="16"/>
      <w:szCs w:val="16"/>
    </w:rPr>
  </w:style>
  <w:style w:type="character" w:customStyle="1" w:styleId="Corpodetexto3Char">
    <w:name w:val="Corpo de texto 3 Char"/>
    <w:basedOn w:val="Fontepargpadro"/>
    <w:link w:val="Corpodetexto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Commarcadores">
    <w:name w:val="List Bullet"/>
    <w:basedOn w:val="Normal"/>
    <w:uiPriority w:val="99"/>
    <w:unhideWhenUsed/>
    <w:rsid w:val="00326F90"/>
    <w:pPr>
      <w:numPr>
        <w:numId w:val="1"/>
      </w:numPr>
      <w:contextualSpacing/>
    </w:pPr>
  </w:style>
  <w:style w:type="paragraph" w:styleId="Commarcadores2">
    <w:name w:val="List Bullet 2"/>
    <w:basedOn w:val="Normal"/>
    <w:uiPriority w:val="99"/>
    <w:unhideWhenUsed/>
    <w:rsid w:val="00326F90"/>
    <w:pPr>
      <w:numPr>
        <w:numId w:val="2"/>
      </w:numPr>
      <w:contextualSpacing/>
    </w:pPr>
  </w:style>
  <w:style w:type="paragraph" w:styleId="Commarcadores3">
    <w:name w:val="List Bullet 3"/>
    <w:basedOn w:val="Normal"/>
    <w:uiPriority w:val="99"/>
    <w:unhideWhenUsed/>
    <w:rsid w:val="00326F90"/>
    <w:pPr>
      <w:numPr>
        <w:numId w:val="3"/>
      </w:numPr>
      <w:contextualSpacing/>
    </w:pPr>
  </w:style>
  <w:style w:type="paragraph" w:styleId="Numerada">
    <w:name w:val="List Number"/>
    <w:basedOn w:val="Normal"/>
    <w:uiPriority w:val="99"/>
    <w:unhideWhenUsed/>
    <w:rsid w:val="00326F90"/>
    <w:pPr>
      <w:numPr>
        <w:numId w:val="5"/>
      </w:numPr>
      <w:contextualSpacing/>
    </w:pPr>
  </w:style>
  <w:style w:type="paragraph" w:styleId="Numerada2">
    <w:name w:val="List Number 2"/>
    <w:basedOn w:val="Normal"/>
    <w:uiPriority w:val="99"/>
    <w:unhideWhenUsed/>
    <w:rsid w:val="0029639D"/>
    <w:pPr>
      <w:numPr>
        <w:numId w:val="6"/>
      </w:numPr>
      <w:contextualSpacing/>
    </w:pPr>
  </w:style>
  <w:style w:type="paragraph" w:styleId="Numerada3">
    <w:name w:val="List Number 3"/>
    <w:basedOn w:val="Normal"/>
    <w:uiPriority w:val="99"/>
    <w:unhideWhenUsed/>
    <w:rsid w:val="0029639D"/>
    <w:pPr>
      <w:numPr>
        <w:numId w:val="7"/>
      </w:numPr>
      <w:contextualSpacing/>
    </w:pPr>
  </w:style>
  <w:style w:type="paragraph" w:styleId="Listadecontinuao">
    <w:name w:val="List Continue"/>
    <w:basedOn w:val="Normal"/>
    <w:uiPriority w:val="99"/>
    <w:unhideWhenUsed/>
    <w:rsid w:val="0029639D"/>
    <w:pPr>
      <w:ind w:left="360"/>
      <w:contextualSpacing/>
    </w:pPr>
  </w:style>
  <w:style w:type="paragraph" w:styleId="Listadecontinuao2">
    <w:name w:val="List Continue 2"/>
    <w:basedOn w:val="Normal"/>
    <w:uiPriority w:val="99"/>
    <w:unhideWhenUsed/>
    <w:rsid w:val="0029639D"/>
    <w:pPr>
      <w:ind w:left="720"/>
      <w:contextualSpacing/>
    </w:pPr>
  </w:style>
  <w:style w:type="paragraph" w:styleId="Listadecontinuao3">
    <w:name w:val="List Continue 3"/>
    <w:basedOn w:val="Normal"/>
    <w:uiPriority w:val="99"/>
    <w:unhideWhenUsed/>
    <w:rsid w:val="0029639D"/>
    <w:pPr>
      <w:ind w:left="1080"/>
      <w:contextualSpacing/>
    </w:pPr>
  </w:style>
  <w:style w:type="paragraph" w:styleId="Textodemacro">
    <w:name w:val="macro"/>
    <w:link w:val="Textodemacro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demacroChar">
    <w:name w:val="Texto de macro Char"/>
    <w:basedOn w:val="Fontepargpadro"/>
    <w:link w:val="Textodemacro"/>
    <w:uiPriority w:val="99"/>
    <w:rsid w:val="0029639D"/>
    <w:rPr>
      <w:rFonts w:ascii="Courier" w:hAnsi="Courier"/>
      <w:sz w:val="20"/>
      <w:szCs w:val="20"/>
    </w:rPr>
  </w:style>
  <w:style w:type="paragraph" w:styleId="Citao">
    <w:name w:val="Quote"/>
    <w:basedOn w:val="Normal"/>
    <w:next w:val="Normal"/>
    <w:link w:val="CitaoChar"/>
    <w:uiPriority w:val="29"/>
    <w:qFormat/>
    <w:rsid w:val="00FC693F"/>
    <w:rPr>
      <w:i/>
      <w:iCs/>
      <w:color w:val="000000" w:themeColor="text1"/>
    </w:rPr>
  </w:style>
  <w:style w:type="character" w:customStyle="1" w:styleId="CitaoChar">
    <w:name w:val="Citação Char"/>
    <w:basedOn w:val="Fontepargpadro"/>
    <w:link w:val="Citao"/>
    <w:uiPriority w:val="29"/>
    <w:rsid w:val="00FC693F"/>
    <w:rPr>
      <w:i/>
      <w:iCs/>
      <w:color w:val="000000" w:themeColor="text1"/>
    </w:rPr>
  </w:style>
  <w:style w:type="character" w:customStyle="1" w:styleId="Ttulo4Char">
    <w:name w:val="Título 4 Char"/>
    <w:basedOn w:val="Fontepargpadro"/>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har">
    <w:name w:val="Título 5 Char"/>
    <w:basedOn w:val="Fontepargpadro"/>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har">
    <w:name w:val="Título 6 Char"/>
    <w:basedOn w:val="Fontepargpadro"/>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har">
    <w:name w:val="Título 7 Char"/>
    <w:basedOn w:val="Fontepargpadro"/>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har">
    <w:name w:val="Título 9 Char"/>
    <w:basedOn w:val="Fontepargpadro"/>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a">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Forte">
    <w:name w:val="Strong"/>
    <w:basedOn w:val="Fontepargpadro"/>
    <w:uiPriority w:val="22"/>
    <w:qFormat/>
    <w:rsid w:val="00FC693F"/>
    <w:rPr>
      <w:b/>
      <w:bCs/>
    </w:rPr>
  </w:style>
  <w:style w:type="character" w:styleId="nfase">
    <w:name w:val="Emphasis"/>
    <w:basedOn w:val="Fontepargpadro"/>
    <w:uiPriority w:val="20"/>
    <w:qFormat/>
    <w:rsid w:val="00FC693F"/>
    <w:rPr>
      <w:i/>
      <w:iCs/>
    </w:rPr>
  </w:style>
  <w:style w:type="paragraph" w:styleId="CitaoIntensa">
    <w:name w:val="Intense Quote"/>
    <w:basedOn w:val="Normal"/>
    <w:next w:val="Normal"/>
    <w:link w:val="CitaoIntensa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oIntensaChar">
    <w:name w:val="Citação Intensa Char"/>
    <w:basedOn w:val="Fontepargpadro"/>
    <w:link w:val="CitaoIntensa"/>
    <w:uiPriority w:val="30"/>
    <w:rsid w:val="00FC693F"/>
    <w:rPr>
      <w:b/>
      <w:bCs/>
      <w:i/>
      <w:iCs/>
      <w:color w:val="4F81BD" w:themeColor="accent1"/>
    </w:rPr>
  </w:style>
  <w:style w:type="character" w:styleId="nfaseSutil">
    <w:name w:val="Subtle Emphasis"/>
    <w:basedOn w:val="Fontepargpadro"/>
    <w:uiPriority w:val="19"/>
    <w:qFormat/>
    <w:rsid w:val="00FC693F"/>
    <w:rPr>
      <w:i/>
      <w:iCs/>
      <w:color w:val="808080" w:themeColor="text1" w:themeTint="7F"/>
    </w:rPr>
  </w:style>
  <w:style w:type="character" w:styleId="nfaseIntensa">
    <w:name w:val="Intense Emphasis"/>
    <w:basedOn w:val="Fontepargpadro"/>
    <w:uiPriority w:val="21"/>
    <w:qFormat/>
    <w:rsid w:val="00FC693F"/>
    <w:rPr>
      <w:b/>
      <w:bCs/>
      <w:i/>
      <w:iCs/>
      <w:color w:val="4F81BD" w:themeColor="accent1"/>
    </w:rPr>
  </w:style>
  <w:style w:type="character" w:styleId="RefernciaSutil">
    <w:name w:val="Subtle Reference"/>
    <w:basedOn w:val="Fontepargpadro"/>
    <w:uiPriority w:val="31"/>
    <w:qFormat/>
    <w:rsid w:val="00FC693F"/>
    <w:rPr>
      <w:smallCaps/>
      <w:color w:val="C0504D" w:themeColor="accent2"/>
      <w:u w:val="single"/>
    </w:rPr>
  </w:style>
  <w:style w:type="character" w:styleId="RefernciaIntensa">
    <w:name w:val="Intense Reference"/>
    <w:basedOn w:val="Fontepargpadro"/>
    <w:uiPriority w:val="32"/>
    <w:qFormat/>
    <w:rsid w:val="00FC693F"/>
    <w:rPr>
      <w:b/>
      <w:bCs/>
      <w:smallCaps/>
      <w:color w:val="C0504D" w:themeColor="accent2"/>
      <w:spacing w:val="5"/>
      <w:u w:val="single"/>
    </w:rPr>
  </w:style>
  <w:style w:type="character" w:styleId="TtulodoLivro">
    <w:name w:val="Book Title"/>
    <w:basedOn w:val="Fontepargpadro"/>
    <w:uiPriority w:val="33"/>
    <w:qFormat/>
    <w:rsid w:val="00FC693F"/>
    <w:rPr>
      <w:b/>
      <w:bCs/>
      <w:smallCaps/>
      <w:spacing w:val="5"/>
    </w:rPr>
  </w:style>
  <w:style w:type="paragraph" w:styleId="CabealhodoSumrio">
    <w:name w:val="TOC Heading"/>
    <w:basedOn w:val="Ttulo1"/>
    <w:next w:val="Normal"/>
    <w:uiPriority w:val="39"/>
    <w:semiHidden/>
    <w:unhideWhenUsed/>
    <w:qFormat/>
    <w:rsid w:val="00FC693F"/>
    <w:pPr>
      <w:outlineLvl w:val="9"/>
    </w:pPr>
  </w:style>
  <w:style w:type="table" w:styleId="Tabelacomgrade">
    <w:name w:val="Table Grid"/>
    <w:basedOn w:val="Tabe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mentoClaro">
    <w:name w:val="Light Shading"/>
    <w:basedOn w:val="Tabe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nfase1">
    <w:name w:val="Light Shading Accent 1"/>
    <w:basedOn w:val="Tabe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mentoClaro-nfase2">
    <w:name w:val="Light Shading Accent 2"/>
    <w:basedOn w:val="Tabe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mentoClaro-nfase3">
    <w:name w:val="Light Shading Accent 3"/>
    <w:basedOn w:val="Tabe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mentoClaro-nfase4">
    <w:name w:val="Light Shading Accent 4"/>
    <w:basedOn w:val="Tabe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mentoClaro-nfase5">
    <w:name w:val="Light Shading Accent 5"/>
    <w:basedOn w:val="Tabe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mentoClaro-nfase6">
    <w:name w:val="Light Shading Accent 6"/>
    <w:basedOn w:val="Tabe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e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e1">
    <w:name w:val="Light List Accent 1"/>
    <w:basedOn w:val="Tabe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e2">
    <w:name w:val="Light List Accent 2"/>
    <w:basedOn w:val="Tabe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e3">
    <w:name w:val="Light List Accent 3"/>
    <w:basedOn w:val="Tabe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e4">
    <w:name w:val="Light List Accent 4"/>
    <w:basedOn w:val="Tabe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e5">
    <w:name w:val="Light List Accent 5"/>
    <w:basedOn w:val="Tabe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e6">
    <w:name w:val="Light List Accent 6"/>
    <w:basedOn w:val="Tabe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adeClara">
    <w:name w:val="Light Grid"/>
    <w:basedOn w:val="Tabe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adeClara-nfase1">
    <w:name w:val="Light Grid Accent 1"/>
    <w:basedOn w:val="Tabe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adeClara-nfase2">
    <w:name w:val="Light Grid Accent 2"/>
    <w:basedOn w:val="Tabe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adeClara-nfase3">
    <w:name w:val="Light Grid Accent 3"/>
    <w:basedOn w:val="Tabe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adeClara-nfase4">
    <w:name w:val="Light Grid Accent 4"/>
    <w:basedOn w:val="Tabe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adeClara-nfase5">
    <w:name w:val="Light Grid Accent 5"/>
    <w:basedOn w:val="Tabe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adeClara-nfase6">
    <w:name w:val="Light Grid Accent 6"/>
    <w:basedOn w:val="Tabe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mentoMdio1">
    <w:name w:val="Medium Shading 1"/>
    <w:basedOn w:val="Tabe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mentoMdio1-nfase1">
    <w:name w:val="Medium Shading 1 Accent 1"/>
    <w:basedOn w:val="Tabe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mentoMdio1-nfase2">
    <w:name w:val="Medium Shading 1 Accent 2"/>
    <w:basedOn w:val="Tabe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mentoMdio1-nfase3">
    <w:name w:val="Medium Shading 1 Accent 3"/>
    <w:basedOn w:val="Tabe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mentoMdio1-nfase4">
    <w:name w:val="Medium Shading 1 Accent 4"/>
    <w:basedOn w:val="Tabe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mentoMdio1-nfase5">
    <w:name w:val="Medium Shading 1 Accent 5"/>
    <w:basedOn w:val="Tabe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mentoMdio1-nfase6">
    <w:name w:val="Medium Shading 1 Accent 6"/>
    <w:basedOn w:val="Tabe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mentoMdio2">
    <w:name w:val="Medium Shading 2"/>
    <w:basedOn w:val="Tabe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mentoMdio2-nfase1">
    <w:name w:val="Medium Shading 2 Accent 1"/>
    <w:basedOn w:val="Tabe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mentoMdio2-nfase2">
    <w:name w:val="Medium Shading 2 Accent 2"/>
    <w:basedOn w:val="Tabe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mentoMdio2-nfase3">
    <w:name w:val="Medium Shading 2 Accent 3"/>
    <w:basedOn w:val="Tabe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mentoMdio2-nfase4">
    <w:name w:val="Medium Shading 2 Accent 4"/>
    <w:basedOn w:val="Tabe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mentoMdio2-nfase5">
    <w:name w:val="Medium Shading 2 Accent 5"/>
    <w:basedOn w:val="Tabe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mentoMdio2-nfase6">
    <w:name w:val="Medium Shading 2 Accent 6"/>
    <w:basedOn w:val="Tabe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dia1">
    <w:name w:val="Medium List 1"/>
    <w:basedOn w:val="Tabe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dia1-nfase1">
    <w:name w:val="Medium List 1 Accent 1"/>
    <w:basedOn w:val="Tabe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dia1-nfase2">
    <w:name w:val="Medium List 1 Accent 2"/>
    <w:basedOn w:val="Tabe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dia1-nfase3">
    <w:name w:val="Medium List 1 Accent 3"/>
    <w:basedOn w:val="Tabe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dia1-nfase4">
    <w:name w:val="Medium List 1 Accent 4"/>
    <w:basedOn w:val="Tabe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dia1-nfase5">
    <w:name w:val="Medium List 1 Accent 5"/>
    <w:basedOn w:val="Tabe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dia1-nfase6">
    <w:name w:val="Medium List 1 Accent 6"/>
    <w:basedOn w:val="Tabe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dia2">
    <w:name w:val="Medium List 2"/>
    <w:basedOn w:val="Tabe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dia2-nfase1">
    <w:name w:val="Medium List 2 Accent 1"/>
    <w:basedOn w:val="Tabe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dia2-nfase2">
    <w:name w:val="Medium List 2 Accent 2"/>
    <w:basedOn w:val="Tabe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dia2-nfase3">
    <w:name w:val="Medium List 2 Accent 3"/>
    <w:basedOn w:val="Tabe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dia2-nfase4">
    <w:name w:val="Medium List 2 Accent 4"/>
    <w:basedOn w:val="Tabe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dia2-nfase5">
    <w:name w:val="Medium List 2 Accent 5"/>
    <w:basedOn w:val="Tabe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dia2-nfase6">
    <w:name w:val="Medium List 2 Accent 6"/>
    <w:basedOn w:val="Tabe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adeMdia1">
    <w:name w:val="Medium Grid 1"/>
    <w:basedOn w:val="Tabe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adeMdia1-nfase1">
    <w:name w:val="Medium Grid 1 Accent 1"/>
    <w:basedOn w:val="Tabe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adeMdia1-nfase2">
    <w:name w:val="Medium Grid 1 Accent 2"/>
    <w:basedOn w:val="Tabe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adeMdia1-nfase3">
    <w:name w:val="Medium Grid 1 Accent 3"/>
    <w:basedOn w:val="Tabe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adeMdia1-nfase4">
    <w:name w:val="Medium Grid 1 Accent 4"/>
    <w:basedOn w:val="Tabe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adeMdia1-nfase5">
    <w:name w:val="Medium Grid 1 Accent 5"/>
    <w:basedOn w:val="Tabe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adeMdia1-nfase6">
    <w:name w:val="Medium Grid 1 Accent 6"/>
    <w:basedOn w:val="Tabe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adeMdia2">
    <w:name w:val="Medium Grid 2"/>
    <w:basedOn w:val="Tabe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adeMdia2-nfase1">
    <w:name w:val="Medium Grid 2 Accent 1"/>
    <w:basedOn w:val="Tabe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adeMdia2-nfase2">
    <w:name w:val="Medium Grid 2 Accent 2"/>
    <w:basedOn w:val="Tabe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adeMdia2-nfase3">
    <w:name w:val="Medium Grid 2 Accent 3"/>
    <w:basedOn w:val="Tabe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adeMdia2-nfase4">
    <w:name w:val="Medium Grid 2 Accent 4"/>
    <w:basedOn w:val="Tabe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adeMdia2-nfase5">
    <w:name w:val="Medium Grid 2 Accent 5"/>
    <w:basedOn w:val="Tabe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adeMdia2-nfase6">
    <w:name w:val="Medium Grid 2 Accent 6"/>
    <w:basedOn w:val="Tabe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adeMdia3">
    <w:name w:val="Medium Grid 3"/>
    <w:basedOn w:val="Tabe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adeMdia3-nfase1">
    <w:name w:val="Medium Grid 3 Accent 1"/>
    <w:basedOn w:val="Tabe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adeMdia3-nfase2">
    <w:name w:val="Medium Grid 3 Accent 2"/>
    <w:basedOn w:val="Tabe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adeMdia3-nfase3">
    <w:name w:val="Medium Grid 3 Accent 3"/>
    <w:basedOn w:val="Tabe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adeMdia3-nfase4">
    <w:name w:val="Medium Grid 3 Accent 4"/>
    <w:basedOn w:val="Tabe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adeMdia3-nfase5">
    <w:name w:val="Medium Grid 3 Accent 5"/>
    <w:basedOn w:val="Tabe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adeMdia3-nfase6">
    <w:name w:val="Medium Grid 3 Accent 6"/>
    <w:basedOn w:val="Tabe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Escura">
    <w:name w:val="Dark List"/>
    <w:basedOn w:val="Tabe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Escura-nfase1">
    <w:name w:val="Dark List Accent 1"/>
    <w:basedOn w:val="Tabe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Escura-nfase2">
    <w:name w:val="Dark List Accent 2"/>
    <w:basedOn w:val="Tabe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Escura-nfase3">
    <w:name w:val="Dark List Accent 3"/>
    <w:basedOn w:val="Tabe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Escura-nfase4">
    <w:name w:val="Dark List Accent 4"/>
    <w:basedOn w:val="Tabe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Escura-nfase5">
    <w:name w:val="Dark List Accent 5"/>
    <w:basedOn w:val="Tabe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Escura-nfase6">
    <w:name w:val="Dark List Accent 6"/>
    <w:basedOn w:val="Tabe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mentoColorido">
    <w:name w:val="Colorful Shading"/>
    <w:basedOn w:val="Tabe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mentoEscuro-nfase1">
    <w:name w:val="Colorful Shading Accent 1"/>
    <w:basedOn w:val="Tabe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mentoColorido-nfase2">
    <w:name w:val="Colorful Shading Accent 2"/>
    <w:basedOn w:val="Tabe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mentoColorido-nfase3">
    <w:name w:val="Colorful Shading Accent 3"/>
    <w:basedOn w:val="Tabe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mentoColorido-nfase4">
    <w:name w:val="Colorful Shading Accent 4"/>
    <w:basedOn w:val="Tabe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mentoColorido-nfase5">
    <w:name w:val="Colorful Shading Accent 5"/>
    <w:basedOn w:val="Tabe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mentoColorido-nfase6">
    <w:name w:val="Colorful Shading Accent 6"/>
    <w:basedOn w:val="Tabe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Colorida">
    <w:name w:val="Colorful List"/>
    <w:basedOn w:val="Tabe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Colorida-nfase1">
    <w:name w:val="Colorful List Accent 1"/>
    <w:basedOn w:val="Tabe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Colorida-nfase2">
    <w:name w:val="Colorful List Accent 2"/>
    <w:basedOn w:val="Tabe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Colorida-nfase3">
    <w:name w:val="Colorful List Accent 3"/>
    <w:basedOn w:val="Tabe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Colorida-nfase4">
    <w:name w:val="Colorful List Accent 4"/>
    <w:basedOn w:val="Tabe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Colorida-nfase5">
    <w:name w:val="Colorful List Accent 5"/>
    <w:basedOn w:val="Tabe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Colorida-nfase6">
    <w:name w:val="Colorful List Accent 6"/>
    <w:basedOn w:val="Tabe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adeColorida">
    <w:name w:val="Colorful Grid"/>
    <w:basedOn w:val="Tabe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adeColorida-nfase1">
    <w:name w:val="Colorful Grid Accent 1"/>
    <w:basedOn w:val="Tabe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adeColorida-nfase2">
    <w:name w:val="Colorful Grid Accent 2"/>
    <w:basedOn w:val="Tabe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adeColorida-nfase3">
    <w:name w:val="Colorful Grid Accent 3"/>
    <w:basedOn w:val="Tabe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adeColorida-nfase4">
    <w:name w:val="Colorful Grid Accent 4"/>
    <w:basedOn w:val="Tabe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adeColorida-nfase5">
    <w:name w:val="Colorful Grid Accent 5"/>
    <w:basedOn w:val="Tabe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adeColorida-nfase6">
    <w:name w:val="Colorful Grid Accent 6"/>
    <w:basedOn w:val="Tabe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ormalWeb">
    <w:name w:val="Normal (Web)"/>
    <w:basedOn w:val="Normal"/>
    <w:uiPriority w:val="99"/>
    <w:semiHidden/>
    <w:unhideWhenUsed/>
    <w:rsid w:val="00A96723"/>
    <w:pPr>
      <w:spacing w:before="100" w:beforeAutospacing="1" w:after="100" w:afterAutospacing="1" w:line="240" w:lineRule="auto"/>
    </w:pPr>
    <w:rPr>
      <w:rFonts w:ascii="Times New Roman" w:eastAsia="Times New Roman" w:hAnsi="Times New Roman" w:cs="Times New Roman"/>
      <w:sz w:val="24"/>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053866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12</Pages>
  <Words>3352</Words>
  <Characters>18105</Characters>
  <Application>Microsoft Office Word</Application>
  <DocSecurity>0</DocSecurity>
  <Lines>150</Lines>
  <Paragraphs>42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Estudo Técnico Preliminar revisado - Lei 14.133</vt:lpstr>
      <vt:lpstr/>
    </vt:vector>
  </TitlesOfParts>
  <Manager/>
  <Company/>
  <LinksUpToDate>false</LinksUpToDate>
  <CharactersWithSpaces>21415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Estudo Técnico Preliminar revisado - Lei 14.133</dc:title>
  <dc:subject/>
  <dc:creator>OpenAI</dc:creator>
  <cp:keywords/>
  <dc:description>generated by python-docx</dc:description>
  <cp:lastModifiedBy>Mirella Cerqueira Mascarenhas Suzarte</cp:lastModifiedBy>
  <cp:revision>112</cp:revision>
  <cp:lastPrinted>2026-06-02T18:30:00Z</cp:lastPrinted>
  <dcterms:created xsi:type="dcterms:W3CDTF">2013-12-23T23:15:00Z</dcterms:created>
  <dcterms:modified xsi:type="dcterms:W3CDTF">2026-06-02T18:30:00Z</dcterms:modified>
  <cp:category/>
</cp:coreProperties>
</file>